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A5CA" w14:textId="77777777" w:rsidR="008E67BA" w:rsidRDefault="008E67BA">
      <w:pPr>
        <w:rPr>
          <w:lang w:eastAsia="zh-CN"/>
        </w:rPr>
      </w:pPr>
    </w:p>
    <w:p w14:paraId="66E9F7F1" w14:textId="77777777" w:rsidR="008E67BA" w:rsidRDefault="003C1940">
      <w:pPr>
        <w:pStyle w:val="1"/>
      </w:pPr>
      <w:bookmarkStart w:id="0" w:name="references"/>
      <w:bookmarkStart w:id="1" w:name="_Toc23609"/>
      <w:bookmarkStart w:id="2" w:name="_Toc134691791"/>
      <w:bookmarkStart w:id="3" w:name="_Toc104488368"/>
      <w:bookmarkStart w:id="4" w:name="_Toc13157"/>
      <w:bookmarkStart w:id="5" w:name="_Toc103163476"/>
      <w:bookmarkEnd w:id="0"/>
      <w:r>
        <w:t>B.4</w:t>
      </w:r>
      <w:r>
        <w:tab/>
      </w:r>
      <w:bookmarkStart w:id="6" w:name="_Toc27271"/>
      <w:bookmarkStart w:id="7" w:name="_Toc141084763"/>
      <w:bookmarkStart w:id="8" w:name="_Toc15219"/>
      <w:bookmarkStart w:id="9" w:name="_Toc104488369"/>
      <w:bookmarkStart w:id="10" w:name="_Toc5962"/>
      <w:bookmarkStart w:id="11" w:name="_Toc134691795"/>
      <w:bookmarkStart w:id="12" w:name="_Toc103163478"/>
      <w:bookmarkEnd w:id="1"/>
      <w:bookmarkEnd w:id="2"/>
      <w:bookmarkEnd w:id="3"/>
      <w:bookmarkEnd w:id="4"/>
      <w:bookmarkEnd w:id="5"/>
      <w:r>
        <w:tab/>
        <w:t>System level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results for dynamic TDD</w:t>
      </w:r>
      <w:bookmarkEnd w:id="6"/>
      <w:bookmarkEnd w:id="7"/>
    </w:p>
    <w:p w14:paraId="38D9D648" w14:textId="77777777" w:rsidR="008E67BA" w:rsidRDefault="003C1940">
      <w:pPr>
        <w:rPr>
          <w:bCs/>
          <w:iCs/>
        </w:rPr>
      </w:pPr>
      <w:r>
        <w:rPr>
          <w:rFonts w:hint="eastAsia"/>
          <w:lang w:eastAsia="zh-CN"/>
        </w:rPr>
        <w:t xml:space="preserve">The detailed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</w:t>
      </w:r>
      <w:r>
        <w:rPr>
          <w:lang w:eastAsia="zh-CN"/>
        </w:rPr>
        <w:t>dynamic TDD</w:t>
      </w:r>
      <w:r>
        <w:rPr>
          <w:rFonts w:hint="eastAsia"/>
          <w:lang w:eastAsia="zh-CN"/>
        </w:rPr>
        <w:t xml:space="preserve"> can be found in the attached document </w:t>
      </w:r>
      <w:r>
        <w:rPr>
          <w:lang w:eastAsia="zh-CN"/>
        </w:rPr>
        <w:t>"</w:t>
      </w:r>
      <w:r>
        <w:rPr>
          <w:b/>
          <w:lang w:eastAsia="zh-CN"/>
        </w:rPr>
        <w:t>B.4_Dynamic TDD</w:t>
      </w:r>
      <w:r>
        <w:rPr>
          <w:rFonts w:hint="eastAsia"/>
          <w:b/>
          <w:lang w:eastAsia="zh-CN"/>
        </w:rPr>
        <w:t>.zip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17FE5A0E" w14:textId="77777777" w:rsidR="008E67BA" w:rsidRDefault="008E67BA">
      <w:pPr>
        <w:pStyle w:val="L1bullet"/>
        <w:ind w:left="0" w:firstLine="0"/>
        <w:rPr>
          <w:bCs/>
          <w:iCs/>
        </w:rPr>
      </w:pPr>
    </w:p>
    <w:p w14:paraId="13D19305" w14:textId="77777777" w:rsidR="008E67BA" w:rsidRDefault="003C1940">
      <w:pPr>
        <w:pStyle w:val="31"/>
      </w:pPr>
      <w:bookmarkStart w:id="13" w:name="_Toc2993"/>
      <w:bookmarkStart w:id="14" w:name="_Toc22995"/>
      <w:bookmarkStart w:id="15" w:name="_Toc134691796"/>
      <w:bookmarkStart w:id="16" w:name="_Toc126680964"/>
      <w:bookmarkStart w:id="17" w:name="_Toc21135"/>
      <w:bookmarkStart w:id="18" w:name="_Toc17406"/>
      <w:bookmarkEnd w:id="8"/>
      <w:bookmarkEnd w:id="9"/>
      <w:bookmarkEnd w:id="10"/>
      <w:bookmarkEnd w:id="11"/>
      <w:bookmarkEnd w:id="12"/>
      <w:r>
        <w:t>B.4.</w:t>
      </w:r>
      <w:r>
        <w:rPr>
          <w:lang w:val="en-US"/>
        </w:rPr>
        <w:t>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3"/>
      <w:bookmarkEnd w:id="14"/>
    </w:p>
    <w:p w14:paraId="6A01E8AD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(Huawei, HiSilicon): </w:t>
      </w:r>
    </w:p>
    <w:p w14:paraId="66482816" w14:textId="77777777" w:rsidR="008E67BA" w:rsidRDefault="003C1940">
      <w:pPr>
        <w:spacing w:after="0"/>
        <w:rPr>
          <w:b/>
          <w:bCs/>
          <w:u w:val="single"/>
        </w:rPr>
      </w:pPr>
      <w:bookmarkStart w:id="19" w:name="_Hlk142595140"/>
      <w:r>
        <w:rPr>
          <w:b/>
          <w:bCs/>
          <w:u w:val="single"/>
        </w:rPr>
        <w:t>2-layer Scenario B (FR1)</w:t>
      </w:r>
    </w:p>
    <w:bookmarkEnd w:id="19"/>
    <w:p w14:paraId="7936BBC4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3CE3DFF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iCs/>
          <w:lang w:val="en-US" w:eastAsia="zh-CN"/>
        </w:rPr>
        <w:t xml:space="preserve">Large Packet Size </w:t>
      </w:r>
      <w:r>
        <w:rPr>
          <w:rFonts w:eastAsia="맑은 고딕"/>
          <w:lang w:val="en-US" w:eastAsia="ko-KR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823AEC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A2D39C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0E4E7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3E56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2B5EBC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25D17F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BF4CE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A5C5C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13E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D871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8107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C10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0094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F60BF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8E02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1525E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4313B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86E4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B782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1E3B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F011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D89A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BE14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1CCF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429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BDA3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31F8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0E0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8E67BA" w14:paraId="5DF4A740" w14:textId="77777777">
        <w:tc>
          <w:tcPr>
            <w:tcW w:w="838" w:type="dxa"/>
            <w:vMerge/>
            <w:shd w:val="clear" w:color="auto" w:fill="auto"/>
            <w:vAlign w:val="center"/>
          </w:tcPr>
          <w:p w14:paraId="4FB6AD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1863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B1A2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BB76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C7C0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2268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16F2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5BD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04A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A032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C685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8E67BA" w14:paraId="41E60B15" w14:textId="77777777">
        <w:tc>
          <w:tcPr>
            <w:tcW w:w="838" w:type="dxa"/>
            <w:vMerge/>
            <w:shd w:val="clear" w:color="auto" w:fill="auto"/>
            <w:vAlign w:val="center"/>
          </w:tcPr>
          <w:p w14:paraId="0DC118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DB35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B28E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2356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C2CB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05D4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B9EF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2181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7E8C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D4F6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EFA6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E36B44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440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CAE4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2AE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E65A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3867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E232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B933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F949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82E6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3E267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A09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166.00%</w:t>
            </w:r>
          </w:p>
        </w:tc>
      </w:tr>
      <w:tr w:rsidR="008E67BA" w14:paraId="6691E8BD" w14:textId="77777777">
        <w:tc>
          <w:tcPr>
            <w:tcW w:w="838" w:type="dxa"/>
            <w:vMerge/>
            <w:shd w:val="clear" w:color="auto" w:fill="auto"/>
            <w:vAlign w:val="center"/>
          </w:tcPr>
          <w:p w14:paraId="73AF4EC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6EF9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56F9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BB8B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D2DC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60EA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1F29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871D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88DA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3D88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A16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</w:tr>
      <w:tr w:rsidR="008E67BA" w14:paraId="60642C93" w14:textId="77777777">
        <w:tc>
          <w:tcPr>
            <w:tcW w:w="838" w:type="dxa"/>
            <w:vMerge/>
            <w:shd w:val="clear" w:color="auto" w:fill="auto"/>
            <w:vAlign w:val="center"/>
          </w:tcPr>
          <w:p w14:paraId="069A83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BE89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B8E7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856B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7B6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AB8A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E5D8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ADDF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676A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73C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D397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ED3C50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0EDB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FFA8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F247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A9D8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E500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5983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237F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D6E5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2EE1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9467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56D9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778135" w14:textId="77777777">
        <w:tc>
          <w:tcPr>
            <w:tcW w:w="838" w:type="dxa"/>
            <w:vMerge/>
            <w:shd w:val="clear" w:color="auto" w:fill="auto"/>
            <w:vAlign w:val="center"/>
          </w:tcPr>
          <w:p w14:paraId="1D3BD2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F426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65FC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A3D4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184C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4A4F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D0DE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EABC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5CBA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74A4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DA72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EFF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38A48D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E63F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1FE3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75ED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1D96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26D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EF66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3EF1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3C04B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1B29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0F6D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B20E9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0A8D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EA89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B486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8F92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F61F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52C5A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969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3F5D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E36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EB7B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DAF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37C44C7" w14:textId="77777777">
        <w:tc>
          <w:tcPr>
            <w:tcW w:w="838" w:type="dxa"/>
            <w:vMerge/>
            <w:shd w:val="clear" w:color="auto" w:fill="auto"/>
            <w:vAlign w:val="center"/>
          </w:tcPr>
          <w:p w14:paraId="4BE7E5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63A1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4207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14E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5CBE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100EC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8C32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7867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1DF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98F6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2884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E8B8B57" w14:textId="77777777">
        <w:tc>
          <w:tcPr>
            <w:tcW w:w="838" w:type="dxa"/>
            <w:vMerge/>
            <w:shd w:val="clear" w:color="auto" w:fill="auto"/>
            <w:vAlign w:val="center"/>
          </w:tcPr>
          <w:p w14:paraId="616773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D987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39BE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51B1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2669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A02E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2BF4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4F8E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26C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291F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A121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989AF3C" w14:textId="77777777">
        <w:tc>
          <w:tcPr>
            <w:tcW w:w="838" w:type="dxa"/>
            <w:shd w:val="clear" w:color="auto" w:fill="auto"/>
            <w:vAlign w:val="center"/>
          </w:tcPr>
          <w:p w14:paraId="5A6D6C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E4C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80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D4E2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0D6F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889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8019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6F4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7CB4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9251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502A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F367E9" w14:textId="77777777">
        <w:tc>
          <w:tcPr>
            <w:tcW w:w="838" w:type="dxa"/>
            <w:shd w:val="clear" w:color="auto" w:fill="auto"/>
            <w:vAlign w:val="center"/>
          </w:tcPr>
          <w:p w14:paraId="321485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4553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4EB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08FA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7D1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689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8345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136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ACA5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C17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F84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18776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3E64A2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4B7CB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A0DA25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818913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078BF8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D205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29A2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45CF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2AD17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B17D7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273EE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A439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34177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7465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5C42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7A25B5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593F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F3F1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8885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7650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F80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1076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9FB9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9E9C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F46B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D4B2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DD52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2640F7F" w14:textId="77777777">
        <w:tc>
          <w:tcPr>
            <w:tcW w:w="838" w:type="dxa"/>
            <w:vMerge/>
            <w:shd w:val="clear" w:color="auto" w:fill="auto"/>
            <w:vAlign w:val="center"/>
          </w:tcPr>
          <w:p w14:paraId="0A96506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9648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7460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B561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6068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9DB1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BA31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FD7E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E2A8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7200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9AA9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082F8B" w14:textId="77777777">
        <w:tc>
          <w:tcPr>
            <w:tcW w:w="838" w:type="dxa"/>
            <w:vMerge/>
            <w:shd w:val="clear" w:color="auto" w:fill="auto"/>
            <w:vAlign w:val="center"/>
          </w:tcPr>
          <w:p w14:paraId="03B370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E05D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7973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4F07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A20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F0AB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016F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1E92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DCC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902C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088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3F127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14C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2448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EE47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2A01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8FAF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5DF6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C6D5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F4E9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B604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C7C9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8C5F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15C71A1" w14:textId="77777777">
        <w:tc>
          <w:tcPr>
            <w:tcW w:w="838" w:type="dxa"/>
            <w:vMerge/>
            <w:shd w:val="clear" w:color="auto" w:fill="auto"/>
            <w:vAlign w:val="center"/>
          </w:tcPr>
          <w:p w14:paraId="39B435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857E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5846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9940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49CE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9308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BDB4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C30B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8E25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3756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FE2E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EEF031" w14:textId="77777777">
        <w:tc>
          <w:tcPr>
            <w:tcW w:w="838" w:type="dxa"/>
            <w:vMerge/>
            <w:shd w:val="clear" w:color="auto" w:fill="auto"/>
            <w:vAlign w:val="center"/>
          </w:tcPr>
          <w:p w14:paraId="227FF4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D193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1F15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840D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F91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B29F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A6BF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14E5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BC32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DC07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2198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58A05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68189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795E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1990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D6F8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0CEE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26F0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D23D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7E76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390CE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5BF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7602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21C0A5" w14:textId="77777777">
        <w:tc>
          <w:tcPr>
            <w:tcW w:w="838" w:type="dxa"/>
            <w:vMerge/>
            <w:shd w:val="clear" w:color="auto" w:fill="auto"/>
            <w:vAlign w:val="center"/>
          </w:tcPr>
          <w:p w14:paraId="690D05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9FF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CB76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8138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5C6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A088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AB93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3D0C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16E1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D5BD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CFBA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CA9AA9" w14:textId="77777777">
        <w:tc>
          <w:tcPr>
            <w:tcW w:w="838" w:type="dxa"/>
            <w:vMerge/>
            <w:shd w:val="clear" w:color="auto" w:fill="auto"/>
            <w:vAlign w:val="center"/>
          </w:tcPr>
          <w:p w14:paraId="25E842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538E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AAD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0BB0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765C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D4CE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0293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E3C2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A38B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23E0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793A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69AD7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9C2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C5C2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CDB5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BC3A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144F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45F9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8999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C825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4BF6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2967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8571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002C68" w14:textId="77777777">
        <w:tc>
          <w:tcPr>
            <w:tcW w:w="838" w:type="dxa"/>
            <w:vMerge/>
            <w:shd w:val="clear" w:color="auto" w:fill="auto"/>
            <w:vAlign w:val="center"/>
          </w:tcPr>
          <w:p w14:paraId="33316C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2E81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1C54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F50F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5CC3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B94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1A0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F97C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3BD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1E175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6DC3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88CCA5B" w14:textId="77777777">
        <w:tc>
          <w:tcPr>
            <w:tcW w:w="838" w:type="dxa"/>
            <w:vMerge/>
            <w:shd w:val="clear" w:color="auto" w:fill="auto"/>
            <w:vAlign w:val="center"/>
          </w:tcPr>
          <w:p w14:paraId="50B48F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E9C6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8233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0018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A9E8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439A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7947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D59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6290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3F61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88A7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E47A08" w14:textId="77777777">
        <w:tc>
          <w:tcPr>
            <w:tcW w:w="838" w:type="dxa"/>
            <w:shd w:val="clear" w:color="auto" w:fill="auto"/>
            <w:vAlign w:val="center"/>
          </w:tcPr>
          <w:p w14:paraId="5C3BE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3034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6329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2A7F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706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2444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5388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B417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004D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B9B4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56BE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41E86FC" w14:textId="77777777">
        <w:tc>
          <w:tcPr>
            <w:tcW w:w="838" w:type="dxa"/>
            <w:shd w:val="clear" w:color="auto" w:fill="auto"/>
            <w:vAlign w:val="center"/>
          </w:tcPr>
          <w:p w14:paraId="402A27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3276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02DC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DB77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7BF4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6289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3106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D709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8320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7071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ACF4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D59B8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722D21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873A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18FBD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DBCC22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70C414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UL resource muting based 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480EFBD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A1F2DC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92BDE2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2F6FE4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885976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079D9E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1DFB5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45C6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CED84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4AEE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A060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98ABA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FDCE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EAE4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4709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E34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FEF973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A84E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D677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A32A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99FB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499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D8BD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FA55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9DE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2236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A01C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853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8E67BA" w14:paraId="6C5B9CC9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817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EF0F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FE0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E9C7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933B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62F2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035A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A21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73A9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297F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182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8E67BA" w14:paraId="670D1DA8" w14:textId="77777777">
        <w:tc>
          <w:tcPr>
            <w:tcW w:w="838" w:type="dxa"/>
            <w:vMerge/>
            <w:shd w:val="clear" w:color="auto" w:fill="auto"/>
            <w:vAlign w:val="center"/>
          </w:tcPr>
          <w:p w14:paraId="119AC7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D502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CD71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8D8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8FA1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3D48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15F2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0948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25A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E73C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0BBA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D6FB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37A0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1B12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9CD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4230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3CC3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1915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6A16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E8A0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59FA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F340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0DA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299.00%</w:t>
            </w:r>
          </w:p>
        </w:tc>
      </w:tr>
      <w:tr w:rsidR="008E67BA" w14:paraId="1AB008E3" w14:textId="77777777">
        <w:tc>
          <w:tcPr>
            <w:tcW w:w="838" w:type="dxa"/>
            <w:vMerge/>
            <w:shd w:val="clear" w:color="auto" w:fill="auto"/>
            <w:vAlign w:val="center"/>
          </w:tcPr>
          <w:p w14:paraId="717F25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C4EE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EE49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831A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9528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B0F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D9B0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579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88F6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5F80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DE5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368.00%</w:t>
            </w:r>
          </w:p>
        </w:tc>
      </w:tr>
      <w:tr w:rsidR="008E67BA" w14:paraId="38342ACF" w14:textId="77777777">
        <w:tc>
          <w:tcPr>
            <w:tcW w:w="838" w:type="dxa"/>
            <w:vMerge/>
            <w:shd w:val="clear" w:color="auto" w:fill="auto"/>
            <w:vAlign w:val="center"/>
          </w:tcPr>
          <w:p w14:paraId="6E519E5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554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85E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1CEE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0698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18D6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5E18B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A07E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01F6D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AC0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6FEF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0310E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45B1E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B912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FB77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114A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6EF0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137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A12D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668C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3867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EEA8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CF71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A66273" w14:textId="77777777">
        <w:tc>
          <w:tcPr>
            <w:tcW w:w="838" w:type="dxa"/>
            <w:vMerge/>
            <w:shd w:val="clear" w:color="auto" w:fill="auto"/>
            <w:vAlign w:val="center"/>
          </w:tcPr>
          <w:p w14:paraId="74F640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0EA4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C1A7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5482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FBF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3B9A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A380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7886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C516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0CA1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9A39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D60589" w14:textId="77777777">
        <w:tc>
          <w:tcPr>
            <w:tcW w:w="838" w:type="dxa"/>
            <w:vMerge/>
            <w:shd w:val="clear" w:color="auto" w:fill="auto"/>
            <w:vAlign w:val="center"/>
          </w:tcPr>
          <w:p w14:paraId="0C1BBE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6BF8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DD0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C3C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FF82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3DD7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868D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CDA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3751E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184F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9DB9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C5986A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89F1A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D62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6356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E7C8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FEB4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4F86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DD88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C12B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A94B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B02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D06F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8D11000" w14:textId="77777777">
        <w:tc>
          <w:tcPr>
            <w:tcW w:w="838" w:type="dxa"/>
            <w:vMerge/>
            <w:shd w:val="clear" w:color="auto" w:fill="auto"/>
            <w:vAlign w:val="center"/>
          </w:tcPr>
          <w:p w14:paraId="618ECA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FE15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7BC2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EF51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25FE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B0EB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34BF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919A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D97A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413E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165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4ECFA6A" w14:textId="77777777">
        <w:tc>
          <w:tcPr>
            <w:tcW w:w="838" w:type="dxa"/>
            <w:vMerge/>
            <w:shd w:val="clear" w:color="auto" w:fill="auto"/>
            <w:vAlign w:val="center"/>
          </w:tcPr>
          <w:p w14:paraId="075FC01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5928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6E7B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7991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C314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F888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87D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23C1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1D41C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52AF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2B51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9C9E2EF" w14:textId="77777777">
        <w:tc>
          <w:tcPr>
            <w:tcW w:w="838" w:type="dxa"/>
            <w:shd w:val="clear" w:color="auto" w:fill="auto"/>
            <w:vAlign w:val="center"/>
          </w:tcPr>
          <w:p w14:paraId="024F74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23CB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3ED6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A9AB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1882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455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E0D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AF8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D38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17F0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82C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B6B1F4D" w14:textId="77777777">
        <w:tc>
          <w:tcPr>
            <w:tcW w:w="838" w:type="dxa"/>
            <w:shd w:val="clear" w:color="auto" w:fill="auto"/>
            <w:vAlign w:val="center"/>
          </w:tcPr>
          <w:p w14:paraId="0113CA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3B76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2F40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C97D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D262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6CC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E7F7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0ACE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8E07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A25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4B0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6D5F0B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79C8FB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C42F3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F73AFD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42E7F4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318C11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8810E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0D73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08D78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40F6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A05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03BD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7D6F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2B10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18CB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569ED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04129C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B3D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9A24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7F15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6164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5C0C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4664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83A0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B866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390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4308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B7C6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B1364C" w14:textId="77777777">
        <w:tc>
          <w:tcPr>
            <w:tcW w:w="838" w:type="dxa"/>
            <w:vMerge/>
            <w:shd w:val="clear" w:color="auto" w:fill="auto"/>
            <w:vAlign w:val="center"/>
          </w:tcPr>
          <w:p w14:paraId="1EECDB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B1D6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DC1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840A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A296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657C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613E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9FD8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3340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481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0D5C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2CFA09B" w14:textId="77777777">
        <w:tc>
          <w:tcPr>
            <w:tcW w:w="838" w:type="dxa"/>
            <w:vMerge/>
            <w:shd w:val="clear" w:color="auto" w:fill="auto"/>
            <w:vAlign w:val="center"/>
          </w:tcPr>
          <w:p w14:paraId="2C7CE6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A5094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62F8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F6BA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6B3F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644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512DD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BFED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FF43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D88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7815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16697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25119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4555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F877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1AC7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6DFD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A793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D948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C55C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6944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7D69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3348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0FA20B" w14:textId="77777777">
        <w:tc>
          <w:tcPr>
            <w:tcW w:w="838" w:type="dxa"/>
            <w:vMerge/>
            <w:shd w:val="clear" w:color="auto" w:fill="auto"/>
            <w:vAlign w:val="center"/>
          </w:tcPr>
          <w:p w14:paraId="77C5C1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9D35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1570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907D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3443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0C8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CE80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1524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2773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8736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547B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E16807C" w14:textId="77777777">
        <w:tc>
          <w:tcPr>
            <w:tcW w:w="838" w:type="dxa"/>
            <w:vMerge/>
            <w:shd w:val="clear" w:color="auto" w:fill="auto"/>
            <w:vAlign w:val="center"/>
          </w:tcPr>
          <w:p w14:paraId="24C868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617E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F90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61E4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907C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F5C4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878C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28A7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BAAA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227B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F02D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7DDB53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4C03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35F8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82E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BF63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F48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8AC3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7638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6B25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8178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FA5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68A0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5C86EA" w14:textId="77777777">
        <w:tc>
          <w:tcPr>
            <w:tcW w:w="838" w:type="dxa"/>
            <w:vMerge/>
            <w:shd w:val="clear" w:color="auto" w:fill="auto"/>
            <w:vAlign w:val="center"/>
          </w:tcPr>
          <w:p w14:paraId="2F7D71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74F46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202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BC2F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88B6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DC8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18B9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98C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61CE5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AD3B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CD63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390C76C" w14:textId="77777777">
        <w:tc>
          <w:tcPr>
            <w:tcW w:w="838" w:type="dxa"/>
            <w:vMerge/>
            <w:shd w:val="clear" w:color="auto" w:fill="auto"/>
            <w:vAlign w:val="center"/>
          </w:tcPr>
          <w:p w14:paraId="73B09F8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E462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69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6F81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CD1B0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7064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D6EA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F10F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E3A1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A691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36CE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6033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3F7F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FB24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B0E3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23F6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AACD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8F9A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1DC9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CE69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BC499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3808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B5ED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1D2364" w14:textId="77777777">
        <w:tc>
          <w:tcPr>
            <w:tcW w:w="838" w:type="dxa"/>
            <w:vMerge/>
            <w:shd w:val="clear" w:color="auto" w:fill="auto"/>
            <w:vAlign w:val="center"/>
          </w:tcPr>
          <w:p w14:paraId="7BB799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82D1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B5E5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1F35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6481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C5A1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DD8E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AC6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E129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F860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89D0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0A35498" w14:textId="77777777">
        <w:tc>
          <w:tcPr>
            <w:tcW w:w="838" w:type="dxa"/>
            <w:vMerge/>
            <w:shd w:val="clear" w:color="auto" w:fill="auto"/>
            <w:vAlign w:val="center"/>
          </w:tcPr>
          <w:p w14:paraId="74E38D2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AB7C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CC22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5F55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53AF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83DA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577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778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5F54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4424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39CE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EBBF47" w14:textId="77777777">
        <w:tc>
          <w:tcPr>
            <w:tcW w:w="838" w:type="dxa"/>
            <w:shd w:val="clear" w:color="auto" w:fill="auto"/>
            <w:vAlign w:val="center"/>
          </w:tcPr>
          <w:p w14:paraId="34F10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814C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34A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51DA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B2E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3157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EEE4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C15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3EFE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B8BE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0BC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23DC65B" w14:textId="77777777">
        <w:tc>
          <w:tcPr>
            <w:tcW w:w="838" w:type="dxa"/>
            <w:shd w:val="clear" w:color="auto" w:fill="auto"/>
            <w:vAlign w:val="center"/>
          </w:tcPr>
          <w:p w14:paraId="3915DE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FB7C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EA49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1528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B6F5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E785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0B93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17FB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50B00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229A4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9B13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072DC8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6EF5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6FF2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36EE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65E91AB" w14:textId="5F3F52DC" w:rsidR="007B4CE9" w:rsidRPr="007B4CE9" w:rsidRDefault="007B4CE9">
            <w:pPr>
              <w:contextualSpacing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F74114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2C76613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81EC19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6A3B0D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0C4A61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3257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F5C045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FE71E4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EF584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F4F9E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24D5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134E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C9C4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7240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1F31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BDBE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3976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84A6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849825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0816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D224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C65D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FFFF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F605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2CE6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A0B0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A01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5F3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9CA8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EB2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8E67BA" w14:paraId="6A4ABBD2" w14:textId="77777777">
        <w:tc>
          <w:tcPr>
            <w:tcW w:w="838" w:type="dxa"/>
            <w:vMerge/>
            <w:shd w:val="clear" w:color="auto" w:fill="auto"/>
            <w:vAlign w:val="center"/>
          </w:tcPr>
          <w:p w14:paraId="071B291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0422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9E56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75F3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FC48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27D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0FC7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55E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B3EA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43AC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4C6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8E67BA" w14:paraId="442BFC4E" w14:textId="77777777">
        <w:tc>
          <w:tcPr>
            <w:tcW w:w="838" w:type="dxa"/>
            <w:vMerge/>
            <w:shd w:val="clear" w:color="auto" w:fill="auto"/>
            <w:vAlign w:val="center"/>
          </w:tcPr>
          <w:p w14:paraId="501463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4085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3CBC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13B6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5596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87D8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781A5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B96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1F3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0E33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E85C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762BD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7B0F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1759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C39C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5BE1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D52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D40E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4535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CCA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5997C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3B2F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A43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131.00%</w:t>
            </w:r>
          </w:p>
        </w:tc>
      </w:tr>
      <w:tr w:rsidR="008E67BA" w14:paraId="29AB5A44" w14:textId="77777777">
        <w:tc>
          <w:tcPr>
            <w:tcW w:w="838" w:type="dxa"/>
            <w:vMerge/>
            <w:shd w:val="clear" w:color="auto" w:fill="auto"/>
            <w:vAlign w:val="center"/>
          </w:tcPr>
          <w:p w14:paraId="520F5B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CE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E3D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BC1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1B33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8AF4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CAE8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4E9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0C96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F8DE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7D3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62.00%</w:t>
            </w:r>
          </w:p>
        </w:tc>
      </w:tr>
      <w:tr w:rsidR="008E67BA" w14:paraId="5A1535FB" w14:textId="77777777">
        <w:tc>
          <w:tcPr>
            <w:tcW w:w="838" w:type="dxa"/>
            <w:vMerge/>
            <w:shd w:val="clear" w:color="auto" w:fill="auto"/>
            <w:vAlign w:val="center"/>
          </w:tcPr>
          <w:p w14:paraId="2DB2B5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E3FE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AA7F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EA6E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AB65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6B7E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E752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67B1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90573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233E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3130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7F848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AC4CE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32E9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238E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2F40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C50B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682C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8B0E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A922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8A9E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F978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863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6D46D1" w14:textId="77777777">
        <w:tc>
          <w:tcPr>
            <w:tcW w:w="838" w:type="dxa"/>
            <w:vMerge/>
            <w:shd w:val="clear" w:color="auto" w:fill="auto"/>
            <w:vAlign w:val="center"/>
          </w:tcPr>
          <w:p w14:paraId="2AF4A5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8BAA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154E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7300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E78F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7959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7D86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AE8B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1ACC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200C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969F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A49AFB4" w14:textId="77777777">
        <w:tc>
          <w:tcPr>
            <w:tcW w:w="838" w:type="dxa"/>
            <w:vMerge/>
            <w:shd w:val="clear" w:color="auto" w:fill="auto"/>
            <w:vAlign w:val="center"/>
          </w:tcPr>
          <w:p w14:paraId="4D42C6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F8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262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187F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D36B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DFBA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135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B9E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C65C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D6FD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C52C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B82749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E647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522C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73C9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F3DF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D974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552F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1A84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68A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5411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298C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085A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9E86DD" w14:textId="77777777">
        <w:tc>
          <w:tcPr>
            <w:tcW w:w="838" w:type="dxa"/>
            <w:vMerge/>
            <w:shd w:val="clear" w:color="auto" w:fill="auto"/>
            <w:vAlign w:val="center"/>
          </w:tcPr>
          <w:p w14:paraId="76BFD9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029F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9D71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0893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179F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5B8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0CB7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F949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38D5E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6496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FB59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388B00" w14:textId="77777777">
        <w:tc>
          <w:tcPr>
            <w:tcW w:w="838" w:type="dxa"/>
            <w:vMerge/>
            <w:shd w:val="clear" w:color="auto" w:fill="auto"/>
            <w:vAlign w:val="center"/>
          </w:tcPr>
          <w:p w14:paraId="27A8B1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B497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04F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9B9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9C5D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C180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60D9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77B4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487B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B933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F30C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562D52" w14:textId="77777777">
        <w:tc>
          <w:tcPr>
            <w:tcW w:w="838" w:type="dxa"/>
            <w:shd w:val="clear" w:color="auto" w:fill="auto"/>
            <w:vAlign w:val="center"/>
          </w:tcPr>
          <w:p w14:paraId="19396B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D521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84C9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3E01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34C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1D22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CBDF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379B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0568C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5E6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A5D7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E4DF13" w14:textId="77777777">
        <w:tc>
          <w:tcPr>
            <w:tcW w:w="838" w:type="dxa"/>
            <w:shd w:val="clear" w:color="auto" w:fill="auto"/>
            <w:vAlign w:val="center"/>
          </w:tcPr>
          <w:p w14:paraId="6C1570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9A92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ECBD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2E52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2D6B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822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04E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C74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CA74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2E42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578D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EA40E5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D4ED92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4EEAE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3AA2B5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24D683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BEF722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C75CA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3A30D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7138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95F7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F8F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50D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C621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EFFF7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285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2EEA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ADD042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BFA3B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C48E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CF0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E917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43AD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753B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6E65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3BD7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9C62E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FA64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DC27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4BC7D4C" w14:textId="77777777">
        <w:tc>
          <w:tcPr>
            <w:tcW w:w="838" w:type="dxa"/>
            <w:vMerge/>
            <w:shd w:val="clear" w:color="auto" w:fill="auto"/>
            <w:vAlign w:val="center"/>
          </w:tcPr>
          <w:p w14:paraId="0BF678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7DC4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D9D6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721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D589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FE59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C7DE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A8C9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43D97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F5A7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3462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380D345" w14:textId="77777777">
        <w:tc>
          <w:tcPr>
            <w:tcW w:w="838" w:type="dxa"/>
            <w:vMerge/>
            <w:shd w:val="clear" w:color="auto" w:fill="auto"/>
            <w:vAlign w:val="center"/>
          </w:tcPr>
          <w:p w14:paraId="3E1F8C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5EC8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3305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79ED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A061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D913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DB04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369A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CFE4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8586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7F6C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3D10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035E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1289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3718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BEF0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27AB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E2AA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4ADCC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98D4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0C2F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9551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63C3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B0B48D" w14:textId="77777777">
        <w:tc>
          <w:tcPr>
            <w:tcW w:w="838" w:type="dxa"/>
            <w:vMerge/>
            <w:shd w:val="clear" w:color="auto" w:fill="auto"/>
            <w:vAlign w:val="center"/>
          </w:tcPr>
          <w:p w14:paraId="449E75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0ADB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9BD9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F475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41BE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2801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D091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634C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98185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FACE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DD6D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4420203" w14:textId="77777777">
        <w:tc>
          <w:tcPr>
            <w:tcW w:w="838" w:type="dxa"/>
            <w:vMerge/>
            <w:shd w:val="clear" w:color="auto" w:fill="auto"/>
            <w:vAlign w:val="center"/>
          </w:tcPr>
          <w:p w14:paraId="030B61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69856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4E2B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E72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458A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D281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BD97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570D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A735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AAC5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9BB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B88CE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53EC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A6D7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AC1A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7706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4F97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6528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C6DF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6A6B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BDF7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C3DF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3AA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2EE7217" w14:textId="77777777">
        <w:tc>
          <w:tcPr>
            <w:tcW w:w="838" w:type="dxa"/>
            <w:vMerge/>
            <w:shd w:val="clear" w:color="auto" w:fill="auto"/>
            <w:vAlign w:val="center"/>
          </w:tcPr>
          <w:p w14:paraId="0A5665A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876F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C29B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C9B8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B4AB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15C4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277A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93E6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10FA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681B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E1E3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1C68C59" w14:textId="77777777">
        <w:tc>
          <w:tcPr>
            <w:tcW w:w="838" w:type="dxa"/>
            <w:vMerge/>
            <w:shd w:val="clear" w:color="auto" w:fill="auto"/>
            <w:vAlign w:val="center"/>
          </w:tcPr>
          <w:p w14:paraId="409BC5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E294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04A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114C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B50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04F0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7D54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240C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9FDF2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59E6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FB89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881D5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90302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7B56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BAFE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AF3D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D4B9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E4AA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7072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EF86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15DF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2708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7DA0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2545E4" w14:textId="77777777">
        <w:tc>
          <w:tcPr>
            <w:tcW w:w="838" w:type="dxa"/>
            <w:vMerge/>
            <w:shd w:val="clear" w:color="auto" w:fill="auto"/>
            <w:vAlign w:val="center"/>
          </w:tcPr>
          <w:p w14:paraId="57DA8CB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55ED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77B7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C2BF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33EB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F017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BEBE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ACB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AB15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7338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599E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4A5B49C" w14:textId="77777777">
        <w:tc>
          <w:tcPr>
            <w:tcW w:w="838" w:type="dxa"/>
            <w:vMerge/>
            <w:shd w:val="clear" w:color="auto" w:fill="auto"/>
            <w:vAlign w:val="center"/>
          </w:tcPr>
          <w:p w14:paraId="40F729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3B06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92D6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2A95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C494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801D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F89E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F4D0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4FDC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3DBF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D53D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CA78527" w14:textId="77777777">
        <w:tc>
          <w:tcPr>
            <w:tcW w:w="838" w:type="dxa"/>
            <w:shd w:val="clear" w:color="auto" w:fill="auto"/>
            <w:vAlign w:val="center"/>
          </w:tcPr>
          <w:p w14:paraId="140EC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C335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F2CD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BA59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1B0B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8626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9173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09B2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C0FA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6B4D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93D6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71ED54" w14:textId="77777777">
        <w:tc>
          <w:tcPr>
            <w:tcW w:w="838" w:type="dxa"/>
            <w:shd w:val="clear" w:color="auto" w:fill="auto"/>
            <w:vAlign w:val="center"/>
          </w:tcPr>
          <w:p w14:paraId="51ABF5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080B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BD6A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AA57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62F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3AABC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0058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5281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5027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1602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57CD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E52B21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1AA7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2D50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3AC0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0D674FB" w14:textId="04B0C41C" w:rsidR="007B4CE9" w:rsidRPr="007B4CE9" w:rsidRDefault="007B4CE9">
            <w:pPr>
              <w:contextualSpacing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5875F0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55518E9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UL resource muting based 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AB0351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CA9712A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B67664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8CA60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6F11B4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9EFA92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4F21D2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470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68EB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0FE3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8D8E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9427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165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81C8B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FE7F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75169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7BEE6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A38B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A6F5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24D5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1C19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A76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5245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4BE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D06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0E76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ECAE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FBF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8E67BA" w14:paraId="2BCF6256" w14:textId="77777777">
        <w:tc>
          <w:tcPr>
            <w:tcW w:w="838" w:type="dxa"/>
            <w:vMerge/>
            <w:shd w:val="clear" w:color="auto" w:fill="auto"/>
            <w:vAlign w:val="center"/>
          </w:tcPr>
          <w:p w14:paraId="21A038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AA5D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CFC5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CAD1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C25A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077F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BCAD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EB1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F7ED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62B6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0A2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8E67BA" w14:paraId="16AEFBDB" w14:textId="77777777">
        <w:tc>
          <w:tcPr>
            <w:tcW w:w="838" w:type="dxa"/>
            <w:vMerge/>
            <w:shd w:val="clear" w:color="auto" w:fill="auto"/>
            <w:vAlign w:val="center"/>
          </w:tcPr>
          <w:p w14:paraId="4DFC36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D189E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A490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439F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5719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6D9D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46D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AE58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7A43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7EDD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0750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CD93C8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00A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F5836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3C51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13AB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A397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FC2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2DA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104D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73A8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094D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E47E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</w:tr>
      <w:tr w:rsidR="008E67BA" w14:paraId="7B69850A" w14:textId="77777777">
        <w:tc>
          <w:tcPr>
            <w:tcW w:w="838" w:type="dxa"/>
            <w:vMerge/>
            <w:shd w:val="clear" w:color="auto" w:fill="auto"/>
            <w:vAlign w:val="center"/>
          </w:tcPr>
          <w:p w14:paraId="54F2C5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9298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FB03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CAA1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9CFA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442D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182A4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F14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78DC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9D03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AD8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92.00%</w:t>
            </w:r>
          </w:p>
        </w:tc>
      </w:tr>
      <w:tr w:rsidR="008E67BA" w14:paraId="71F2D87C" w14:textId="77777777">
        <w:tc>
          <w:tcPr>
            <w:tcW w:w="838" w:type="dxa"/>
            <w:vMerge/>
            <w:shd w:val="clear" w:color="auto" w:fill="auto"/>
            <w:vAlign w:val="center"/>
          </w:tcPr>
          <w:p w14:paraId="1A21C9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2A80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A15E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A554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AB9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9133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669C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8BB4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890D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CE5F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278A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8A3A0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6805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B1AEE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90B6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C693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140F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9CCD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94D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17F1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9C2A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15CD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75CE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C57E78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1E0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6BE8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CCF33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9AE9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01BA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521C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2628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EF71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D033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5DF9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330E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FF810DD" w14:textId="77777777">
        <w:tc>
          <w:tcPr>
            <w:tcW w:w="838" w:type="dxa"/>
            <w:vMerge/>
            <w:shd w:val="clear" w:color="auto" w:fill="auto"/>
            <w:vAlign w:val="center"/>
          </w:tcPr>
          <w:p w14:paraId="0591C5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55AA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72A5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426B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2D3E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C2CD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4BBE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D503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00F0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295E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0F60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C9130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AABA9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9A39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A85E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39F1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0201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ED9E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EAD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ED39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BA2E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9BC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A277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AC8DF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ECE0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76BF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A45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8907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F38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67DA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2705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16EB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5F3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49D1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FA2D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FCADC4" w14:textId="77777777">
        <w:tc>
          <w:tcPr>
            <w:tcW w:w="838" w:type="dxa"/>
            <w:vMerge/>
            <w:shd w:val="clear" w:color="auto" w:fill="auto"/>
            <w:vAlign w:val="center"/>
          </w:tcPr>
          <w:p w14:paraId="2BCE92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DE9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ED0F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8957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F1D0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D716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93CC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24FC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F61D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E3E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F0C6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AEC507" w14:textId="77777777">
        <w:tc>
          <w:tcPr>
            <w:tcW w:w="838" w:type="dxa"/>
            <w:shd w:val="clear" w:color="auto" w:fill="auto"/>
            <w:vAlign w:val="center"/>
          </w:tcPr>
          <w:p w14:paraId="3AA2FC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C4C6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0F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90E4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88B2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3540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05CF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EE8A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3990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7B1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7683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8631A4C" w14:textId="77777777">
        <w:tc>
          <w:tcPr>
            <w:tcW w:w="838" w:type="dxa"/>
            <w:shd w:val="clear" w:color="auto" w:fill="auto"/>
            <w:vAlign w:val="center"/>
          </w:tcPr>
          <w:p w14:paraId="6AC979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4358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B1CD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3675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5454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3CD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A6C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5BB6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6C8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540D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8E91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48E3C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CF4C37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4FC8DE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7DC4AD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930841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398E2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85695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B895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404B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89FC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A652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C3042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81F2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523E6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2FCA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78AA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EC65D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109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6165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7ECA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32CC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CFDF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BAFC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7521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9205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EB25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15D2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37BA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10F3D23" w14:textId="77777777">
        <w:tc>
          <w:tcPr>
            <w:tcW w:w="838" w:type="dxa"/>
            <w:vMerge/>
            <w:shd w:val="clear" w:color="auto" w:fill="auto"/>
            <w:vAlign w:val="center"/>
          </w:tcPr>
          <w:p w14:paraId="220BF1D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49FE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A36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C73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EC7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F4C2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D592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64B3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3893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6EAE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3298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47E634" w14:textId="77777777">
        <w:tc>
          <w:tcPr>
            <w:tcW w:w="838" w:type="dxa"/>
            <w:vMerge/>
            <w:shd w:val="clear" w:color="auto" w:fill="auto"/>
            <w:vAlign w:val="center"/>
          </w:tcPr>
          <w:p w14:paraId="10A914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8523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243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9429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0958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A2DA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ACB2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4069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135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469D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0D0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F369A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570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E70A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9652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EAFE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31CB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5F12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61E8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2F59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89011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F092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3951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F5F4974" w14:textId="77777777">
        <w:tc>
          <w:tcPr>
            <w:tcW w:w="838" w:type="dxa"/>
            <w:vMerge/>
            <w:shd w:val="clear" w:color="auto" w:fill="auto"/>
            <w:vAlign w:val="center"/>
          </w:tcPr>
          <w:p w14:paraId="5728F1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CE40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7BA6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BB31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6B02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4887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7209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D66B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E1F0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D65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ED29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30206F" w14:textId="77777777">
        <w:tc>
          <w:tcPr>
            <w:tcW w:w="838" w:type="dxa"/>
            <w:vMerge/>
            <w:shd w:val="clear" w:color="auto" w:fill="auto"/>
            <w:vAlign w:val="center"/>
          </w:tcPr>
          <w:p w14:paraId="3591DB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9BE1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1B64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E5B0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A0D1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A313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2531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DC39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85A0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62CE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870D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3553C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35942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62A6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93B1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0EF0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3A76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CE78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F977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7952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5534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D73D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710E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A8A9D16" w14:textId="77777777">
        <w:tc>
          <w:tcPr>
            <w:tcW w:w="838" w:type="dxa"/>
            <w:vMerge/>
            <w:shd w:val="clear" w:color="auto" w:fill="auto"/>
            <w:vAlign w:val="center"/>
          </w:tcPr>
          <w:p w14:paraId="37DBDC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A9C0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538A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0064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285C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6211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43AD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6FB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93C06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C1C5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D578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B642524" w14:textId="77777777">
        <w:tc>
          <w:tcPr>
            <w:tcW w:w="838" w:type="dxa"/>
            <w:vMerge/>
            <w:shd w:val="clear" w:color="auto" w:fill="auto"/>
            <w:vAlign w:val="center"/>
          </w:tcPr>
          <w:p w14:paraId="42B936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7CE5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D3F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2263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5619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1AF6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5FBB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B1B3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42E2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F9EE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2D3C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C5EBF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BF1BF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3B41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5F99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86D5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C925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A458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D9DF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6696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9D7A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817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1ABA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39B89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9F517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9A0D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F1D2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1DC6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4AEC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4F6D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2A59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C2A0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84CE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F2E2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DB1A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A3025F1" w14:textId="77777777">
        <w:tc>
          <w:tcPr>
            <w:tcW w:w="838" w:type="dxa"/>
            <w:vMerge/>
            <w:shd w:val="clear" w:color="auto" w:fill="auto"/>
            <w:vAlign w:val="center"/>
          </w:tcPr>
          <w:p w14:paraId="40FAFE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EF98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C79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B54D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5EA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B1E5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ACB9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47E5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2B4C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2F86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3A93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330C26" w14:textId="77777777">
        <w:tc>
          <w:tcPr>
            <w:tcW w:w="838" w:type="dxa"/>
            <w:shd w:val="clear" w:color="auto" w:fill="auto"/>
            <w:vAlign w:val="center"/>
          </w:tcPr>
          <w:p w14:paraId="742C55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DEF6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9CEE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7F12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0372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4272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37A75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1B1A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E6E4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D424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974B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94F2F46" w14:textId="77777777">
        <w:tc>
          <w:tcPr>
            <w:tcW w:w="838" w:type="dxa"/>
            <w:shd w:val="clear" w:color="auto" w:fill="auto"/>
            <w:vAlign w:val="center"/>
          </w:tcPr>
          <w:p w14:paraId="4865CD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91E3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CC20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FE43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76B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C5E6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36D5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B101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A4C3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FB91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0C2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2931330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DD545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9D46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65C0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5016BD8" w14:textId="3EE3442C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F53EA7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1576CE9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5A0A15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1FA2CF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59CD9F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D630D2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BFCA05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484B05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E598D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99F3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0C780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6693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2B89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4383D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24E0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CE77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BDA1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D77A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D91FDA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6CB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E98B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8CD4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C9B0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914C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324B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8E5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4FD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7B83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D9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6D0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8E67BA" w14:paraId="6EE0086E" w14:textId="77777777">
        <w:tc>
          <w:tcPr>
            <w:tcW w:w="838" w:type="dxa"/>
            <w:vMerge/>
            <w:shd w:val="clear" w:color="auto" w:fill="auto"/>
            <w:vAlign w:val="center"/>
          </w:tcPr>
          <w:p w14:paraId="04BBD0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387F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8AD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F5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5BB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AD3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754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1286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C567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14E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D386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104.66%</w:t>
            </w:r>
          </w:p>
        </w:tc>
      </w:tr>
      <w:tr w:rsidR="008E67BA" w14:paraId="420CF78E" w14:textId="77777777">
        <w:tc>
          <w:tcPr>
            <w:tcW w:w="838" w:type="dxa"/>
            <w:vMerge/>
            <w:shd w:val="clear" w:color="auto" w:fill="auto"/>
            <w:vAlign w:val="center"/>
          </w:tcPr>
          <w:p w14:paraId="23B044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3408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299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343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9BC0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31EE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46E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2BE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29A6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F4F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F36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16.26%</w:t>
            </w:r>
          </w:p>
        </w:tc>
      </w:tr>
      <w:tr w:rsidR="008E67BA" w14:paraId="7369233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81E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F77B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C8B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B1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408D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21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D23A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227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E8F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273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4B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6E867C46" w14:textId="77777777">
        <w:tc>
          <w:tcPr>
            <w:tcW w:w="838" w:type="dxa"/>
            <w:vMerge/>
            <w:shd w:val="clear" w:color="auto" w:fill="auto"/>
            <w:vAlign w:val="center"/>
          </w:tcPr>
          <w:p w14:paraId="2378BB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C341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A6F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298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E09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FAB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DC6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84C2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338F5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271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A2C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8E67BA" w14:paraId="197828FC" w14:textId="77777777">
        <w:tc>
          <w:tcPr>
            <w:tcW w:w="838" w:type="dxa"/>
            <w:vMerge/>
            <w:shd w:val="clear" w:color="auto" w:fill="auto"/>
            <w:vAlign w:val="center"/>
          </w:tcPr>
          <w:p w14:paraId="385A72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EC65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43A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7A4D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C9F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735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FCB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28F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D16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EC3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C4D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</w:tr>
      <w:tr w:rsidR="008E67BA" w14:paraId="17FB22C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C912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E338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0369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FB9C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A606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4174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2CF8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5006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1005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B3E8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EC0E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937961" w14:textId="77777777">
        <w:tc>
          <w:tcPr>
            <w:tcW w:w="838" w:type="dxa"/>
            <w:vMerge/>
            <w:shd w:val="clear" w:color="auto" w:fill="auto"/>
            <w:vAlign w:val="center"/>
          </w:tcPr>
          <w:p w14:paraId="18727E7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6A88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FCC3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F70F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2CF8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56C0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1509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26D6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EF32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5F07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9FE1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E8B7FCE" w14:textId="77777777">
        <w:tc>
          <w:tcPr>
            <w:tcW w:w="838" w:type="dxa"/>
            <w:vMerge/>
            <w:shd w:val="clear" w:color="auto" w:fill="auto"/>
            <w:vAlign w:val="center"/>
          </w:tcPr>
          <w:p w14:paraId="0CA444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DFCA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9AF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482E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3300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B973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827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EEC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3AF4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B625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C5F6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C110F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8B2AA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5301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757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D1B9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D894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CE3C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E367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09D8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C985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2056A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A944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2666292" w14:textId="77777777">
        <w:tc>
          <w:tcPr>
            <w:tcW w:w="838" w:type="dxa"/>
            <w:vMerge/>
            <w:shd w:val="clear" w:color="auto" w:fill="auto"/>
            <w:vAlign w:val="center"/>
          </w:tcPr>
          <w:p w14:paraId="3FB498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574F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930A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11E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E2B7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AD78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E4B0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5C5C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5C77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5785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A0C3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9B8C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CE047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1150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5704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643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4525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B559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433B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5568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87FB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5CB04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7A80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6398F67" w14:textId="77777777">
        <w:tc>
          <w:tcPr>
            <w:tcW w:w="838" w:type="dxa"/>
            <w:shd w:val="clear" w:color="auto" w:fill="auto"/>
            <w:vAlign w:val="center"/>
          </w:tcPr>
          <w:p w14:paraId="706E1D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6245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AC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6DC6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54A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B29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45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43D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311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D9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B48A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4B7C0BF" w14:textId="77777777">
        <w:tc>
          <w:tcPr>
            <w:tcW w:w="838" w:type="dxa"/>
            <w:shd w:val="clear" w:color="auto" w:fill="auto"/>
            <w:vAlign w:val="center"/>
          </w:tcPr>
          <w:p w14:paraId="793F39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9B85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685A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5EB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E4F6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D37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EC1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D8AE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B8DA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EE3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4B6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9926B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6A547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23888A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DDFDDC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04B734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5992C5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12B09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2379A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ECB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D07F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ADBC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28FB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5730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E810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DFCD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F95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C622B5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047E5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29C6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B52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05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085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0EE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7DD5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77C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992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235E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B5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-70.09%</w:t>
            </w:r>
          </w:p>
        </w:tc>
      </w:tr>
      <w:tr w:rsidR="008E67BA" w14:paraId="2B5D261A" w14:textId="77777777">
        <w:tc>
          <w:tcPr>
            <w:tcW w:w="838" w:type="dxa"/>
            <w:vMerge/>
            <w:shd w:val="clear" w:color="auto" w:fill="auto"/>
            <w:vAlign w:val="center"/>
          </w:tcPr>
          <w:p w14:paraId="7D2619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B2DC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B2D9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811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162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78D9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48F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1C97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EBC2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8B65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B1E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-67.90%</w:t>
            </w:r>
          </w:p>
        </w:tc>
      </w:tr>
      <w:tr w:rsidR="008E67BA" w14:paraId="51770550" w14:textId="77777777">
        <w:tc>
          <w:tcPr>
            <w:tcW w:w="838" w:type="dxa"/>
            <w:vMerge/>
            <w:shd w:val="clear" w:color="auto" w:fill="auto"/>
            <w:vAlign w:val="center"/>
          </w:tcPr>
          <w:p w14:paraId="2F8B7D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5696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DCA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409B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88A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3DF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FFE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C781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C8F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30F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D37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-76.70%</w:t>
            </w:r>
          </w:p>
        </w:tc>
      </w:tr>
      <w:tr w:rsidR="008E67BA" w14:paraId="46F4566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E13B9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D1DB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DB9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F87B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B913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159.64%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2306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B60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F06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116.45%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D59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810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04B0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95.72%</w:t>
            </w:r>
          </w:p>
        </w:tc>
      </w:tr>
      <w:tr w:rsidR="008E67BA" w14:paraId="1120E98F" w14:textId="77777777">
        <w:tc>
          <w:tcPr>
            <w:tcW w:w="838" w:type="dxa"/>
            <w:vMerge/>
            <w:shd w:val="clear" w:color="auto" w:fill="auto"/>
            <w:vAlign w:val="center"/>
          </w:tcPr>
          <w:p w14:paraId="26A270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D4E0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C73B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4CDE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0CC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59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EF20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ACE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113.51%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36A7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D01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582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209.78%</w:t>
            </w:r>
          </w:p>
        </w:tc>
      </w:tr>
      <w:tr w:rsidR="008E67BA" w14:paraId="0EEA9F82" w14:textId="77777777">
        <w:tc>
          <w:tcPr>
            <w:tcW w:w="838" w:type="dxa"/>
            <w:vMerge/>
            <w:shd w:val="clear" w:color="auto" w:fill="auto"/>
            <w:vAlign w:val="center"/>
          </w:tcPr>
          <w:p w14:paraId="36ACC9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BDCF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DB30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EE6C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BB7E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E4AD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F37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6A7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423A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A7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FEBE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71.09%</w:t>
            </w:r>
          </w:p>
        </w:tc>
      </w:tr>
      <w:tr w:rsidR="008E67BA" w14:paraId="4E363C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9F5FA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93C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9532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BFEB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BFA5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3B39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24F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D3A7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E09A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A581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574D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E70DFF" w14:textId="77777777">
        <w:tc>
          <w:tcPr>
            <w:tcW w:w="838" w:type="dxa"/>
            <w:vMerge/>
            <w:shd w:val="clear" w:color="auto" w:fill="auto"/>
            <w:vAlign w:val="center"/>
          </w:tcPr>
          <w:p w14:paraId="11CE552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5AF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CB4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A70B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7C08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4D68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B7CC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3B08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C535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9746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561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CFCB55" w14:textId="77777777">
        <w:tc>
          <w:tcPr>
            <w:tcW w:w="838" w:type="dxa"/>
            <w:vMerge/>
            <w:shd w:val="clear" w:color="auto" w:fill="auto"/>
            <w:vAlign w:val="center"/>
          </w:tcPr>
          <w:p w14:paraId="1C10D70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1667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90AD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6B2F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1127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1840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7E1B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DEED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051BA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7CFA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976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6C3F08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CB857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F103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1424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C44B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9E76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3CE4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133D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35C6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0DC4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2E55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A1DD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C249C4" w14:textId="77777777">
        <w:tc>
          <w:tcPr>
            <w:tcW w:w="838" w:type="dxa"/>
            <w:vMerge/>
            <w:shd w:val="clear" w:color="auto" w:fill="auto"/>
            <w:vAlign w:val="center"/>
          </w:tcPr>
          <w:p w14:paraId="65EE46B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1C1A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F6F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C974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7CE1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D36B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DD24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CB0C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B48F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FC3B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8858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4156A30" w14:textId="77777777">
        <w:tc>
          <w:tcPr>
            <w:tcW w:w="838" w:type="dxa"/>
            <w:vMerge/>
            <w:shd w:val="clear" w:color="auto" w:fill="auto"/>
            <w:vAlign w:val="center"/>
          </w:tcPr>
          <w:p w14:paraId="4494D9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7BAD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B92B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CF65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73AF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197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B581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2FD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63CD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DBE5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0335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3992EAD" w14:textId="77777777">
        <w:tc>
          <w:tcPr>
            <w:tcW w:w="838" w:type="dxa"/>
            <w:shd w:val="clear" w:color="auto" w:fill="auto"/>
            <w:vAlign w:val="center"/>
          </w:tcPr>
          <w:p w14:paraId="049792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E864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7380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6A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C478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40FA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D8E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9849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59A1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A31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0FD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50530F2" w14:textId="77777777">
        <w:tc>
          <w:tcPr>
            <w:tcW w:w="838" w:type="dxa"/>
            <w:shd w:val="clear" w:color="auto" w:fill="auto"/>
            <w:vAlign w:val="center"/>
          </w:tcPr>
          <w:p w14:paraId="06A090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D8DB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5E6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148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A4B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622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DD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DE65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E475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762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ED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CCDDF4C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33376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459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8FDE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20AA0F6" w14:textId="0F19BC3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FC4FF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A9452D4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Scheme1-E-MMSE-IRC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7C4782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73A6D4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77F0F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071C39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769253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2FCB21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74268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B2CB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3AE5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95D0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5D9A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8F2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58A3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979C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586C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3D69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C16C0E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481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C90D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982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B19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135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820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BD12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84F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FF4F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89A7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ECC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</w:tr>
      <w:tr w:rsidR="008E67BA" w14:paraId="4B9825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FF424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1EC7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C7D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760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BF4A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A6B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E244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6D2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D4E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704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FC1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74.66%</w:t>
            </w:r>
          </w:p>
        </w:tc>
      </w:tr>
      <w:tr w:rsidR="008E67BA" w14:paraId="74A1E378" w14:textId="77777777">
        <w:tc>
          <w:tcPr>
            <w:tcW w:w="838" w:type="dxa"/>
            <w:vMerge/>
            <w:shd w:val="clear" w:color="auto" w:fill="auto"/>
            <w:vAlign w:val="center"/>
          </w:tcPr>
          <w:p w14:paraId="26EC4A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F218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A167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0D2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BB3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7A30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999E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6193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778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FB14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596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-3.34%</w:t>
            </w:r>
          </w:p>
        </w:tc>
      </w:tr>
      <w:tr w:rsidR="008E67BA" w14:paraId="4FDA12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1A06A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163C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1B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AD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7A80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20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431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D27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612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E6E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162D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</w:tr>
      <w:tr w:rsidR="008E67BA" w14:paraId="51EA137F" w14:textId="77777777">
        <w:tc>
          <w:tcPr>
            <w:tcW w:w="838" w:type="dxa"/>
            <w:vMerge/>
            <w:shd w:val="clear" w:color="auto" w:fill="auto"/>
            <w:vAlign w:val="center"/>
          </w:tcPr>
          <w:p w14:paraId="7BF754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779F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3C3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9EE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8C4C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44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0F4E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4836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5345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9746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8B1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8E67BA" w14:paraId="21E09F6F" w14:textId="77777777">
        <w:tc>
          <w:tcPr>
            <w:tcW w:w="838" w:type="dxa"/>
            <w:vMerge/>
            <w:shd w:val="clear" w:color="auto" w:fill="auto"/>
            <w:vAlign w:val="center"/>
          </w:tcPr>
          <w:p w14:paraId="1BFACC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86EA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D6C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7382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5A3A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171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F48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656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B24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D640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7A2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-6.88%</w:t>
            </w:r>
          </w:p>
        </w:tc>
      </w:tr>
      <w:tr w:rsidR="008E67BA" w14:paraId="30902A3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513C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83C4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36F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665F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72CD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5458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D1CD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C4A6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D3ED1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F8C2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3EBA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06D9DE" w14:textId="77777777">
        <w:tc>
          <w:tcPr>
            <w:tcW w:w="838" w:type="dxa"/>
            <w:vMerge/>
            <w:shd w:val="clear" w:color="auto" w:fill="auto"/>
            <w:vAlign w:val="center"/>
          </w:tcPr>
          <w:p w14:paraId="25AFD2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2B48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8A16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833E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01C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E553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BFB6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CFD8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9AD9A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1934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12D1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42C623" w14:textId="77777777">
        <w:tc>
          <w:tcPr>
            <w:tcW w:w="838" w:type="dxa"/>
            <w:vMerge/>
            <w:shd w:val="clear" w:color="auto" w:fill="auto"/>
            <w:vAlign w:val="center"/>
          </w:tcPr>
          <w:p w14:paraId="50E10F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1444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8B3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F7B4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C321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D7D0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705E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E8D4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2ABE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E990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6066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77C3C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9B7FE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B834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C5ED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3A0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43E3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763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245C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1A4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18C4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321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1D4F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AF69E1" w14:textId="77777777">
        <w:tc>
          <w:tcPr>
            <w:tcW w:w="838" w:type="dxa"/>
            <w:vMerge/>
            <w:shd w:val="clear" w:color="auto" w:fill="auto"/>
            <w:vAlign w:val="center"/>
          </w:tcPr>
          <w:p w14:paraId="5E9F0A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63B7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7D0D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6879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103F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5697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018D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9AD9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849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108A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8E21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96BAD15" w14:textId="77777777">
        <w:tc>
          <w:tcPr>
            <w:tcW w:w="838" w:type="dxa"/>
            <w:vMerge/>
            <w:shd w:val="clear" w:color="auto" w:fill="auto"/>
            <w:vAlign w:val="center"/>
          </w:tcPr>
          <w:p w14:paraId="5F7DA9C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E693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76F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47D9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81CD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A8CE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1262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100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5A7D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9C45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348F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BA9A8C9" w14:textId="77777777">
        <w:tc>
          <w:tcPr>
            <w:tcW w:w="838" w:type="dxa"/>
            <w:shd w:val="clear" w:color="auto" w:fill="auto"/>
            <w:vAlign w:val="center"/>
          </w:tcPr>
          <w:p w14:paraId="12DBEC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0EA2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80F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622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49C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798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40B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784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7E73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2D7E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14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A21C078" w14:textId="77777777">
        <w:tc>
          <w:tcPr>
            <w:tcW w:w="838" w:type="dxa"/>
            <w:shd w:val="clear" w:color="auto" w:fill="auto"/>
            <w:vAlign w:val="center"/>
          </w:tcPr>
          <w:p w14:paraId="56BCEE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0DE9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CA10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F06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A9E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6E7F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CB7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859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1F5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704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DB3F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E10DC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BE1709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2A854A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EC351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626BB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4690A3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DA3A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0E8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EE5A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0CC2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963A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3DC3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76DB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C961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B18E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A880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0665BF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B951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81D2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78F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0C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47F5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90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AA1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C34B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39D3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A9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5DA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-73.79%</w:t>
            </w:r>
          </w:p>
        </w:tc>
      </w:tr>
      <w:tr w:rsidR="008E67BA" w14:paraId="7508AFA8" w14:textId="77777777">
        <w:tc>
          <w:tcPr>
            <w:tcW w:w="838" w:type="dxa"/>
            <w:vMerge/>
            <w:shd w:val="clear" w:color="auto" w:fill="auto"/>
            <w:vAlign w:val="center"/>
          </w:tcPr>
          <w:p w14:paraId="11E1F4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A1B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9C1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64A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23D9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696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6C2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C172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41B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832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A56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-69.13%</w:t>
            </w:r>
          </w:p>
        </w:tc>
      </w:tr>
      <w:tr w:rsidR="008E67BA" w14:paraId="7C425DD1" w14:textId="77777777">
        <w:tc>
          <w:tcPr>
            <w:tcW w:w="838" w:type="dxa"/>
            <w:vMerge/>
            <w:shd w:val="clear" w:color="auto" w:fill="auto"/>
            <w:vAlign w:val="center"/>
          </w:tcPr>
          <w:p w14:paraId="6947B8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871C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C4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ADF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3E5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-43.62%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FB6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BC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8A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6C90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EF9B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2B3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-80.68%</w:t>
            </w:r>
          </w:p>
        </w:tc>
      </w:tr>
      <w:tr w:rsidR="008E67BA" w14:paraId="099651C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161E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8E8D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D9A2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37D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8B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862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4C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A25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161.76%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996B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FD32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7DA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237.74%</w:t>
            </w:r>
          </w:p>
        </w:tc>
      </w:tr>
      <w:tr w:rsidR="008E67BA" w14:paraId="184E538A" w14:textId="77777777">
        <w:tc>
          <w:tcPr>
            <w:tcW w:w="838" w:type="dxa"/>
            <w:vMerge/>
            <w:shd w:val="clear" w:color="auto" w:fill="auto"/>
            <w:vAlign w:val="center"/>
          </w:tcPr>
          <w:p w14:paraId="66CC9A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5F9F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4C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20E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829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BCD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3E0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41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420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E9DC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C9F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621.51%</w:t>
            </w:r>
          </w:p>
        </w:tc>
      </w:tr>
      <w:tr w:rsidR="008E67BA" w14:paraId="36B0AA3D" w14:textId="77777777">
        <w:tc>
          <w:tcPr>
            <w:tcW w:w="838" w:type="dxa"/>
            <w:vMerge/>
            <w:shd w:val="clear" w:color="auto" w:fill="auto"/>
            <w:vAlign w:val="center"/>
          </w:tcPr>
          <w:p w14:paraId="0FE797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AF97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532D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106B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FE0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689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527A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380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873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1BF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9A2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247.11%</w:t>
            </w:r>
          </w:p>
        </w:tc>
      </w:tr>
      <w:tr w:rsidR="008E67BA" w14:paraId="3CCB4F9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27FB0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A84C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7F81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8FC2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1398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BD21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AEE8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054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47C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0F11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17EC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F265B3B" w14:textId="77777777">
        <w:tc>
          <w:tcPr>
            <w:tcW w:w="838" w:type="dxa"/>
            <w:vMerge/>
            <w:shd w:val="clear" w:color="auto" w:fill="auto"/>
            <w:vAlign w:val="center"/>
          </w:tcPr>
          <w:p w14:paraId="5EB908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9A56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FD293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22AC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BE0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E334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5E0D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706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27F2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96F6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85EE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292212" w14:textId="77777777">
        <w:tc>
          <w:tcPr>
            <w:tcW w:w="838" w:type="dxa"/>
            <w:vMerge/>
            <w:shd w:val="clear" w:color="auto" w:fill="auto"/>
            <w:vAlign w:val="center"/>
          </w:tcPr>
          <w:p w14:paraId="1D86A1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EDA4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330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32E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39AD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B5F3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422F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28ED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35D1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B47F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8AB4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6B4F9D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60CE8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4DC4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7DB2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32DA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E92E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9918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5633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0EC5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AD1B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F8F3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B49B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0FAB68" w14:textId="77777777">
        <w:tc>
          <w:tcPr>
            <w:tcW w:w="838" w:type="dxa"/>
            <w:vMerge/>
            <w:shd w:val="clear" w:color="auto" w:fill="auto"/>
            <w:vAlign w:val="center"/>
          </w:tcPr>
          <w:p w14:paraId="27E240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CA43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9180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F703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602F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FE31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C0D4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9228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1612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D9F5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A9B1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5573680" w14:textId="77777777">
        <w:tc>
          <w:tcPr>
            <w:tcW w:w="838" w:type="dxa"/>
            <w:vMerge/>
            <w:shd w:val="clear" w:color="auto" w:fill="auto"/>
            <w:vAlign w:val="center"/>
          </w:tcPr>
          <w:p w14:paraId="442F60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8ECB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C4A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5A9F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1CD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543E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DC46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827F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50BF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C52C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4529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160CF4" w14:textId="77777777">
        <w:tc>
          <w:tcPr>
            <w:tcW w:w="838" w:type="dxa"/>
            <w:shd w:val="clear" w:color="auto" w:fill="auto"/>
            <w:vAlign w:val="center"/>
          </w:tcPr>
          <w:p w14:paraId="3DD29C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BD3A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8821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68D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28B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64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B8E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BE8D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5368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D49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72.35%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DCCF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854CF4D" w14:textId="77777777">
        <w:tc>
          <w:tcPr>
            <w:tcW w:w="838" w:type="dxa"/>
            <w:shd w:val="clear" w:color="auto" w:fill="auto"/>
            <w:vAlign w:val="center"/>
          </w:tcPr>
          <w:p w14:paraId="17FBF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8E77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802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4D80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4D5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B321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788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D5D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AEA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63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1BC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920AB1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8A16C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3C5A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5A15A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046FE2E" w14:textId="68CDE35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3B11C4A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C97239D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lastRenderedPageBreak/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Scheme2-E-MMSE-IRC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870141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D3E2AF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503BD3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B7EE59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E3B6A7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D1B01D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EBEE3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214A5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D02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C508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775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A1F73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9658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D92C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95B2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E4945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81C0D1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22E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5A0D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B23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03A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9C1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AD0C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D79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F70F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2926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939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0FB8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-9.51%</w:t>
            </w:r>
          </w:p>
        </w:tc>
      </w:tr>
      <w:tr w:rsidR="008E67BA" w14:paraId="561F2D41" w14:textId="77777777">
        <w:tc>
          <w:tcPr>
            <w:tcW w:w="838" w:type="dxa"/>
            <w:vMerge/>
            <w:shd w:val="clear" w:color="auto" w:fill="auto"/>
            <w:vAlign w:val="center"/>
          </w:tcPr>
          <w:p w14:paraId="072E509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D798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02A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F25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E32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FE9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43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D41F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D5E4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A25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B6A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47.50%</w:t>
            </w:r>
          </w:p>
        </w:tc>
      </w:tr>
      <w:tr w:rsidR="008E67BA" w14:paraId="29421EA2" w14:textId="77777777">
        <w:tc>
          <w:tcPr>
            <w:tcW w:w="838" w:type="dxa"/>
            <w:vMerge/>
            <w:shd w:val="clear" w:color="auto" w:fill="auto"/>
            <w:vAlign w:val="center"/>
          </w:tcPr>
          <w:p w14:paraId="05180B8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7E15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FD4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B8A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DFD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71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0EB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386C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9554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F45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C61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8E67BA" w14:paraId="4DF584C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89DF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993B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53A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0F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E2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F70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46A6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5CE4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BB35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F3C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141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8E67BA" w14:paraId="4242C600" w14:textId="77777777">
        <w:tc>
          <w:tcPr>
            <w:tcW w:w="838" w:type="dxa"/>
            <w:vMerge/>
            <w:shd w:val="clear" w:color="auto" w:fill="auto"/>
            <w:vAlign w:val="center"/>
          </w:tcPr>
          <w:p w14:paraId="5EF3F7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5974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43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DB5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B79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FB5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69F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641C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AF4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ACDD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B01C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</w:tr>
      <w:tr w:rsidR="008E67BA" w14:paraId="434824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6B2C3D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10FB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9243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380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C45F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9701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0E7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71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9B47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0D3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AEE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-11.19%</w:t>
            </w:r>
          </w:p>
        </w:tc>
      </w:tr>
      <w:tr w:rsidR="008E67BA" w14:paraId="2DB405C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B151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8DE4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790A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9354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0CEC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C809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2C28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916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C5CB9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3A9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EDA3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3B056DA" w14:textId="77777777">
        <w:tc>
          <w:tcPr>
            <w:tcW w:w="838" w:type="dxa"/>
            <w:vMerge/>
            <w:shd w:val="clear" w:color="auto" w:fill="auto"/>
            <w:vAlign w:val="center"/>
          </w:tcPr>
          <w:p w14:paraId="6E4DF7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26B9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9CA1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E654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7C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963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CC7C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CC19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0CB6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CFA3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CB20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6A1FF8C" w14:textId="77777777">
        <w:tc>
          <w:tcPr>
            <w:tcW w:w="838" w:type="dxa"/>
            <w:vMerge/>
            <w:shd w:val="clear" w:color="auto" w:fill="auto"/>
            <w:vAlign w:val="center"/>
          </w:tcPr>
          <w:p w14:paraId="1F0094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5971B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6D1D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0DC5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6515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F1DF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0744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E845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2C583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657D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7BCE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02CA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FD57E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57F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9AB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54AB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4D3D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4DF6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F976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3700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1743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820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FC88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A10A46" w14:textId="77777777">
        <w:tc>
          <w:tcPr>
            <w:tcW w:w="838" w:type="dxa"/>
            <w:vMerge/>
            <w:shd w:val="clear" w:color="auto" w:fill="auto"/>
            <w:vAlign w:val="center"/>
          </w:tcPr>
          <w:p w14:paraId="4811EC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B146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E293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4EB5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9C5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6EBC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548B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2CE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79C5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A9D3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47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CAD05F" w14:textId="77777777">
        <w:tc>
          <w:tcPr>
            <w:tcW w:w="838" w:type="dxa"/>
            <w:vMerge/>
            <w:shd w:val="clear" w:color="auto" w:fill="auto"/>
            <w:vAlign w:val="center"/>
          </w:tcPr>
          <w:p w14:paraId="4B1418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FA67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7247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3056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6B8C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FB1F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E29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C234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C71E6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B07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E0C3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DF831C" w14:textId="77777777">
        <w:tc>
          <w:tcPr>
            <w:tcW w:w="838" w:type="dxa"/>
            <w:shd w:val="clear" w:color="auto" w:fill="auto"/>
            <w:vAlign w:val="center"/>
          </w:tcPr>
          <w:p w14:paraId="4FA88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4B52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AFE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6936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0F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E4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2B2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63E5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584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FF8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E8ED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FDC020" w14:textId="77777777">
        <w:tc>
          <w:tcPr>
            <w:tcW w:w="838" w:type="dxa"/>
            <w:shd w:val="clear" w:color="auto" w:fill="auto"/>
            <w:vAlign w:val="center"/>
          </w:tcPr>
          <w:p w14:paraId="44B57F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EEB8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34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D8E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17.34%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879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2B2F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C5D6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CEA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14C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2973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483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77342E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C067B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57940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2D67B0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93A95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EBC4D0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BDB1F5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4F25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E7CD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E8EA3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D7E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94BD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2EEA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D677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B98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0F8DB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7CDC95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E475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7281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E39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1DBE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0A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E46F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9AC4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7A2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1B3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6C3C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5D9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</w:tr>
      <w:tr w:rsidR="008E67BA" w14:paraId="275F8D4F" w14:textId="77777777">
        <w:tc>
          <w:tcPr>
            <w:tcW w:w="838" w:type="dxa"/>
            <w:vMerge/>
            <w:shd w:val="clear" w:color="auto" w:fill="auto"/>
            <w:vAlign w:val="center"/>
          </w:tcPr>
          <w:p w14:paraId="1CB17B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EA0A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A0D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43E0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F5E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F2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D5B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89A7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DF7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510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937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-61.44%</w:t>
            </w:r>
          </w:p>
        </w:tc>
      </w:tr>
      <w:tr w:rsidR="008E67BA" w14:paraId="3E90E314" w14:textId="77777777">
        <w:tc>
          <w:tcPr>
            <w:tcW w:w="838" w:type="dxa"/>
            <w:vMerge/>
            <w:shd w:val="clear" w:color="auto" w:fill="auto"/>
            <w:vAlign w:val="center"/>
          </w:tcPr>
          <w:p w14:paraId="17BCE5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ABAC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07F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CCF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30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95D3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DAE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D464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1A38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F06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B43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-79.03%</w:t>
            </w:r>
          </w:p>
        </w:tc>
      </w:tr>
      <w:tr w:rsidR="008E67BA" w14:paraId="64CEA9A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643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7F2E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013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5C6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DC5B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BEC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E6E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A67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D83B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6A3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32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196.81%</w:t>
            </w:r>
          </w:p>
        </w:tc>
      </w:tr>
      <w:tr w:rsidR="008E67BA" w14:paraId="47BE4753" w14:textId="77777777">
        <w:tc>
          <w:tcPr>
            <w:tcW w:w="838" w:type="dxa"/>
            <w:vMerge/>
            <w:shd w:val="clear" w:color="auto" w:fill="auto"/>
            <w:vAlign w:val="center"/>
          </w:tcPr>
          <w:p w14:paraId="674F09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2EC5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563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B284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254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95B1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BBF6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E79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6F0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4F7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DB0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457.00%</w:t>
            </w:r>
          </w:p>
        </w:tc>
      </w:tr>
      <w:tr w:rsidR="008E67BA" w14:paraId="245E0A47" w14:textId="77777777">
        <w:tc>
          <w:tcPr>
            <w:tcW w:w="838" w:type="dxa"/>
            <w:vMerge/>
            <w:shd w:val="clear" w:color="auto" w:fill="auto"/>
            <w:vAlign w:val="center"/>
          </w:tcPr>
          <w:p w14:paraId="69C31D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3F97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63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EEE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A85F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6F8F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F1D5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A91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125.77%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567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0F6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1D3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198.35%</w:t>
            </w:r>
          </w:p>
        </w:tc>
      </w:tr>
      <w:tr w:rsidR="008E67BA" w14:paraId="0A7FEA8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6BD01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F2AF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3F1E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91C8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C3F4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9A68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AD80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35B9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818C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B0E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A92F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F347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68553C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F32D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205B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714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23E0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7A43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81B1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792F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25DF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0A75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5558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70F4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AECFF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0562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AEC7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274B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7D6A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5E26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FE59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B93B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3C0B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93D2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0ACD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2DD25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A6973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8710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8D42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4A22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28A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22A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A265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17DC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66B5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4A82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F88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E4B0E2" w14:textId="77777777">
        <w:tc>
          <w:tcPr>
            <w:tcW w:w="838" w:type="dxa"/>
            <w:vMerge/>
            <w:shd w:val="clear" w:color="auto" w:fill="auto"/>
            <w:vAlign w:val="center"/>
          </w:tcPr>
          <w:p w14:paraId="78FE43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694A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6E2D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D118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9724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5552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52C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826B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6F73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B23E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0521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A67B3DD" w14:textId="77777777">
        <w:tc>
          <w:tcPr>
            <w:tcW w:w="838" w:type="dxa"/>
            <w:vMerge/>
            <w:shd w:val="clear" w:color="auto" w:fill="auto"/>
            <w:vAlign w:val="center"/>
          </w:tcPr>
          <w:p w14:paraId="67628A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622D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70F3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F320B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E512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0B2F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19C1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B82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3C28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F7ED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619A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09239F" w14:textId="77777777">
        <w:tc>
          <w:tcPr>
            <w:tcW w:w="838" w:type="dxa"/>
            <w:shd w:val="clear" w:color="auto" w:fill="auto"/>
            <w:vAlign w:val="center"/>
          </w:tcPr>
          <w:p w14:paraId="176BEF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D71A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314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1A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B829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28CE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965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28.79%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9D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984D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D65D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C8AF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48D9B4" w14:textId="77777777">
        <w:tc>
          <w:tcPr>
            <w:tcW w:w="838" w:type="dxa"/>
            <w:shd w:val="clear" w:color="auto" w:fill="auto"/>
            <w:vAlign w:val="center"/>
          </w:tcPr>
          <w:p w14:paraId="49A84A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2EA7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D8C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69A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1E95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65AA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524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1ED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E83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45E3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2E7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E1D24C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AD49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82D5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D5AA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E1B0860" w14:textId="43CCAE51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F19320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4A0E57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Non-transparent UL resource muting-E-MMSE-IRC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638565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B8F3B6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0E5C07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915995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CA80E4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CA55AA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A5529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1EB6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4C67E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3AD81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81D0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2914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0CBC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AC06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8EFD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A50B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CF04B9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E934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957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E97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0BE7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CE0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EE8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1B77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BF8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5FF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51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DE3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-2.40%</w:t>
            </w:r>
          </w:p>
        </w:tc>
      </w:tr>
      <w:tr w:rsidR="008E67BA" w14:paraId="665D3AF3" w14:textId="77777777">
        <w:tc>
          <w:tcPr>
            <w:tcW w:w="838" w:type="dxa"/>
            <w:vMerge/>
            <w:shd w:val="clear" w:color="auto" w:fill="auto"/>
            <w:vAlign w:val="center"/>
          </w:tcPr>
          <w:p w14:paraId="0991F5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879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FCA6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92C2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4D6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D07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0C55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452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883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003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4D0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69.71%</w:t>
            </w:r>
          </w:p>
        </w:tc>
      </w:tr>
      <w:tr w:rsidR="008E67BA" w14:paraId="2863D7C3" w14:textId="77777777">
        <w:tc>
          <w:tcPr>
            <w:tcW w:w="838" w:type="dxa"/>
            <w:vMerge/>
            <w:shd w:val="clear" w:color="auto" w:fill="auto"/>
            <w:vAlign w:val="center"/>
          </w:tcPr>
          <w:p w14:paraId="21AB72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663C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3690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BF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F94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6A3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983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70D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39AC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A7F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C5B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08D7366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5909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D0BC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D18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60E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6E1C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36C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86E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EA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825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B87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5F1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2.41%</w:t>
            </w:r>
          </w:p>
        </w:tc>
      </w:tr>
      <w:tr w:rsidR="008E67BA" w14:paraId="472FB925" w14:textId="77777777">
        <w:tc>
          <w:tcPr>
            <w:tcW w:w="838" w:type="dxa"/>
            <w:vMerge/>
            <w:shd w:val="clear" w:color="auto" w:fill="auto"/>
            <w:vAlign w:val="center"/>
          </w:tcPr>
          <w:p w14:paraId="434FA7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BD4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31B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F1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FE7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80B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1CA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43DA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138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DB30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E25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</w:tr>
      <w:tr w:rsidR="008E67BA" w14:paraId="514C3E05" w14:textId="77777777">
        <w:tc>
          <w:tcPr>
            <w:tcW w:w="838" w:type="dxa"/>
            <w:vMerge/>
            <w:shd w:val="clear" w:color="auto" w:fill="auto"/>
            <w:vAlign w:val="center"/>
          </w:tcPr>
          <w:p w14:paraId="0CDE91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89DC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DFA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AC7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835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23D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507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D40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E036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17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B7B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8E67BA" w14:paraId="64B4D76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F437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F2F9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4FE7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7609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4C7B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20C1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AA67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C4E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5A23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2237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B577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BAD725" w14:textId="77777777">
        <w:tc>
          <w:tcPr>
            <w:tcW w:w="838" w:type="dxa"/>
            <w:vMerge/>
            <w:shd w:val="clear" w:color="auto" w:fill="auto"/>
            <w:vAlign w:val="center"/>
          </w:tcPr>
          <w:p w14:paraId="08B8C6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65F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BCAF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9BCA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C47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A42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ED3D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56FF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A538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7C68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C73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9CD9811" w14:textId="77777777">
        <w:tc>
          <w:tcPr>
            <w:tcW w:w="838" w:type="dxa"/>
            <w:vMerge/>
            <w:shd w:val="clear" w:color="auto" w:fill="auto"/>
            <w:vAlign w:val="center"/>
          </w:tcPr>
          <w:p w14:paraId="06DC8D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2085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B192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F51DF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06B4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588B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EF29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251A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6696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B919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180D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455FFA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F4FB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702E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36C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5E68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CC42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28A3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1630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481E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C1C3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77FC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1A98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CC89D9A" w14:textId="77777777">
        <w:tc>
          <w:tcPr>
            <w:tcW w:w="838" w:type="dxa"/>
            <w:vMerge/>
            <w:shd w:val="clear" w:color="auto" w:fill="auto"/>
            <w:vAlign w:val="center"/>
          </w:tcPr>
          <w:p w14:paraId="123DD8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AC50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ABA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E843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71A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0712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4D2F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06D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01DE3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AE1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C078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D53B911" w14:textId="77777777">
        <w:tc>
          <w:tcPr>
            <w:tcW w:w="838" w:type="dxa"/>
            <w:vMerge/>
            <w:shd w:val="clear" w:color="auto" w:fill="auto"/>
            <w:vAlign w:val="center"/>
          </w:tcPr>
          <w:p w14:paraId="5752CB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4C39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5363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120F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F1DE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110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0BC2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1F4E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1DDF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1A5F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CF0D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E23297" w14:textId="77777777">
        <w:tc>
          <w:tcPr>
            <w:tcW w:w="838" w:type="dxa"/>
            <w:shd w:val="clear" w:color="auto" w:fill="auto"/>
            <w:vAlign w:val="center"/>
          </w:tcPr>
          <w:p w14:paraId="1FEF9C9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5717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29E6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84F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022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20E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F42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B75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897B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5B2B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A4F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7F3D41F" w14:textId="77777777">
        <w:tc>
          <w:tcPr>
            <w:tcW w:w="838" w:type="dxa"/>
            <w:shd w:val="clear" w:color="auto" w:fill="auto"/>
            <w:vAlign w:val="center"/>
          </w:tcPr>
          <w:p w14:paraId="02BBB4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02D7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0AB9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8614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CE8E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362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321C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76E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7C5A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68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668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227207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01D607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20B49D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61D94C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7E25D6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ABCB5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214AD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492E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86E21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9B71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1C4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F51D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7FD3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E2DB0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FA68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99FD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ECA37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FA59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0696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42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43B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FD5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655F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00C5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88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D90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00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CF46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-73.76%</w:t>
            </w:r>
          </w:p>
        </w:tc>
      </w:tr>
      <w:tr w:rsidR="008E67BA" w14:paraId="3313FD2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CC40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CC32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4B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A8D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A0F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D5A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A72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8E4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81A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296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5D5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-75.74%</w:t>
            </w:r>
          </w:p>
        </w:tc>
      </w:tr>
      <w:tr w:rsidR="008E67BA" w14:paraId="09633D77" w14:textId="77777777">
        <w:tc>
          <w:tcPr>
            <w:tcW w:w="838" w:type="dxa"/>
            <w:vMerge/>
            <w:shd w:val="clear" w:color="auto" w:fill="auto"/>
            <w:vAlign w:val="center"/>
          </w:tcPr>
          <w:p w14:paraId="20E3273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6555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82A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CEC9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0FE0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1A23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CD1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D6E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041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5B2A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6C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-79.59%</w:t>
            </w:r>
          </w:p>
        </w:tc>
      </w:tr>
      <w:tr w:rsidR="008E67BA" w14:paraId="7369C1E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F39A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29EC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39E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3F6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283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C1E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BA2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55F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202.86%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A36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BE8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971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335.89%</w:t>
            </w:r>
          </w:p>
        </w:tc>
      </w:tr>
      <w:tr w:rsidR="008E67BA" w14:paraId="5F4C6D7D" w14:textId="77777777">
        <w:tc>
          <w:tcPr>
            <w:tcW w:w="838" w:type="dxa"/>
            <w:vMerge/>
            <w:shd w:val="clear" w:color="auto" w:fill="auto"/>
            <w:vAlign w:val="center"/>
          </w:tcPr>
          <w:p w14:paraId="3B4196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350B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08D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43F0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6D9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E9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570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E1BA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252.68%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B05F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9C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04B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996.15%</w:t>
            </w:r>
          </w:p>
        </w:tc>
      </w:tr>
      <w:tr w:rsidR="008E67BA" w14:paraId="2AC58840" w14:textId="77777777">
        <w:tc>
          <w:tcPr>
            <w:tcW w:w="838" w:type="dxa"/>
            <w:vMerge/>
            <w:shd w:val="clear" w:color="auto" w:fill="auto"/>
            <w:vAlign w:val="center"/>
          </w:tcPr>
          <w:p w14:paraId="121142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1EFC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D45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7D8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D4E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2FC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AB5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C90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EBD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62C7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8CAC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345.68%</w:t>
            </w:r>
          </w:p>
        </w:tc>
      </w:tr>
      <w:tr w:rsidR="008E67BA" w14:paraId="1FCA761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08DA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C4F5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1652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5F2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413D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E4AC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AD86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163B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ECE4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19A1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5DC1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3881B10" w14:textId="77777777">
        <w:tc>
          <w:tcPr>
            <w:tcW w:w="838" w:type="dxa"/>
            <w:vMerge/>
            <w:shd w:val="clear" w:color="auto" w:fill="auto"/>
            <w:vAlign w:val="center"/>
          </w:tcPr>
          <w:p w14:paraId="3520DD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D756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F34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26AE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02B6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309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28A8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DB0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89181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1A1F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3057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B5C40F" w14:textId="77777777">
        <w:tc>
          <w:tcPr>
            <w:tcW w:w="838" w:type="dxa"/>
            <w:vMerge/>
            <w:shd w:val="clear" w:color="auto" w:fill="auto"/>
            <w:vAlign w:val="center"/>
          </w:tcPr>
          <w:p w14:paraId="3782F5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FEDA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3E2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E0D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B8BD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57C7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9171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C4E6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C7E4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9979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DBE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4659C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02F39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AFA4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4099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4947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48DF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C08C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E78A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BF7A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BBB8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A1A8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C7DB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33EA2D" w14:textId="77777777">
        <w:tc>
          <w:tcPr>
            <w:tcW w:w="838" w:type="dxa"/>
            <w:vMerge/>
            <w:shd w:val="clear" w:color="auto" w:fill="auto"/>
            <w:vAlign w:val="center"/>
          </w:tcPr>
          <w:p w14:paraId="21EDDE0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6BDD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1B91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A3AD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4484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E7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1E16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4DD5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F985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858B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57C5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549C8C7" w14:textId="77777777">
        <w:tc>
          <w:tcPr>
            <w:tcW w:w="838" w:type="dxa"/>
            <w:vMerge/>
            <w:shd w:val="clear" w:color="auto" w:fill="auto"/>
            <w:vAlign w:val="center"/>
          </w:tcPr>
          <w:p w14:paraId="32AB74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AF75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3C0F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18B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966A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6D35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BA9A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BB2E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E0F0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7CD5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1EA2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08CAC87" w14:textId="77777777">
        <w:tc>
          <w:tcPr>
            <w:tcW w:w="838" w:type="dxa"/>
            <w:shd w:val="clear" w:color="auto" w:fill="auto"/>
            <w:vAlign w:val="center"/>
          </w:tcPr>
          <w:p w14:paraId="4AA82E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1EAE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0C8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5C0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96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F53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CC5F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BD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551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7E2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5B9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5EE1E10" w14:textId="77777777">
        <w:tc>
          <w:tcPr>
            <w:tcW w:w="838" w:type="dxa"/>
            <w:shd w:val="clear" w:color="auto" w:fill="auto"/>
            <w:vAlign w:val="center"/>
          </w:tcPr>
          <w:p w14:paraId="5FC3BA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CF98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10E5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4EE0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FF8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DE6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7984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CF0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527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CE7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9ADB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B16D84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B040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52E96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DF33B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7636497" w14:textId="36D5ECF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67443C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55932A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F6E862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9F86F0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AC85B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3617B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DD7EB6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664700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E1DD8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072E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9068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05DB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597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6067C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7A43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8498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CAED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06A7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9D390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629D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6F86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67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41A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4A0F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3EC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025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EBC9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B0F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F27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45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-0.79%</w:t>
            </w:r>
          </w:p>
        </w:tc>
      </w:tr>
      <w:tr w:rsidR="008E67BA" w14:paraId="5C44F1A6" w14:textId="77777777">
        <w:tc>
          <w:tcPr>
            <w:tcW w:w="838" w:type="dxa"/>
            <w:vMerge/>
            <w:shd w:val="clear" w:color="auto" w:fill="auto"/>
            <w:vAlign w:val="center"/>
          </w:tcPr>
          <w:p w14:paraId="2467D7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C801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E78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7D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63A0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1E4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B19B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B0F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957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2F62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D85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39.15%</w:t>
            </w:r>
          </w:p>
        </w:tc>
      </w:tr>
      <w:tr w:rsidR="008E67BA" w14:paraId="6B4CDA70" w14:textId="77777777">
        <w:tc>
          <w:tcPr>
            <w:tcW w:w="838" w:type="dxa"/>
            <w:vMerge/>
            <w:shd w:val="clear" w:color="auto" w:fill="auto"/>
            <w:vAlign w:val="center"/>
          </w:tcPr>
          <w:p w14:paraId="5BF754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7C50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C0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568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4E6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618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C0A6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D25E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17E19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B46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10D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</w:tr>
      <w:tr w:rsidR="008E67BA" w14:paraId="2A703FA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64F8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A392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3655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6C2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F07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737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065A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E0B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A4B3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7D0E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AB5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</w:tr>
      <w:tr w:rsidR="008E67BA" w14:paraId="30F239A1" w14:textId="77777777">
        <w:tc>
          <w:tcPr>
            <w:tcW w:w="838" w:type="dxa"/>
            <w:vMerge/>
            <w:shd w:val="clear" w:color="auto" w:fill="auto"/>
            <w:vAlign w:val="center"/>
          </w:tcPr>
          <w:p w14:paraId="2F470EF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5C1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B38F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A219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26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0F9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BF9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BC8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1F5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04D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68F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</w:tr>
      <w:tr w:rsidR="008E67BA" w14:paraId="53AC64FB" w14:textId="77777777">
        <w:tc>
          <w:tcPr>
            <w:tcW w:w="838" w:type="dxa"/>
            <w:vMerge/>
            <w:shd w:val="clear" w:color="auto" w:fill="auto"/>
            <w:vAlign w:val="center"/>
          </w:tcPr>
          <w:p w14:paraId="5799B02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0799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A2C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ABA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C07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E1D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D1A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52E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D2C8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099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DC3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448CE6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AAD2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6395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57C9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DB70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860E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EBF4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0B08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4F19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9651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C5A2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FD46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C5B48F" w14:textId="77777777">
        <w:tc>
          <w:tcPr>
            <w:tcW w:w="838" w:type="dxa"/>
            <w:vMerge/>
            <w:shd w:val="clear" w:color="auto" w:fill="auto"/>
            <w:vAlign w:val="center"/>
          </w:tcPr>
          <w:p w14:paraId="6C835B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6780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BB90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A8C1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0A1C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055D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DC60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7E51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1389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8E96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4172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C4E8B0" w14:textId="77777777">
        <w:tc>
          <w:tcPr>
            <w:tcW w:w="838" w:type="dxa"/>
            <w:vMerge/>
            <w:shd w:val="clear" w:color="auto" w:fill="auto"/>
            <w:vAlign w:val="center"/>
          </w:tcPr>
          <w:p w14:paraId="48ACC3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C52D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81F4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82A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A918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2B2D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7E4E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9E7E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6AB1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3414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1500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C94C5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1F92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4384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309A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AFF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0658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77D6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6F9E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2020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8B37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E2A5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FED8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3CCA04A" w14:textId="77777777">
        <w:tc>
          <w:tcPr>
            <w:tcW w:w="838" w:type="dxa"/>
            <w:vMerge/>
            <w:shd w:val="clear" w:color="auto" w:fill="auto"/>
            <w:vAlign w:val="center"/>
          </w:tcPr>
          <w:p w14:paraId="708273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9F9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740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C5A8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EECE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8784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F4B1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37F5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D492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716FF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4255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8771E3" w14:textId="77777777">
        <w:tc>
          <w:tcPr>
            <w:tcW w:w="838" w:type="dxa"/>
            <w:vMerge/>
            <w:shd w:val="clear" w:color="auto" w:fill="auto"/>
            <w:vAlign w:val="center"/>
          </w:tcPr>
          <w:p w14:paraId="5C2DE0E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1A6D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E35C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6F35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71A7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324D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DBEB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E84F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2303C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88AF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BDC0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8BE2BF" w14:textId="77777777">
        <w:tc>
          <w:tcPr>
            <w:tcW w:w="838" w:type="dxa"/>
            <w:shd w:val="clear" w:color="auto" w:fill="auto"/>
            <w:vAlign w:val="center"/>
          </w:tcPr>
          <w:p w14:paraId="6A28ED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2B3D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D9E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BDD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13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A78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79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38.86%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FB73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956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5F6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63.83%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FCA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FC896B" w14:textId="77777777">
        <w:tc>
          <w:tcPr>
            <w:tcW w:w="838" w:type="dxa"/>
            <w:shd w:val="clear" w:color="auto" w:fill="auto"/>
            <w:vAlign w:val="center"/>
          </w:tcPr>
          <w:p w14:paraId="5B86A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9989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396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7B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C129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5A3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FC2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B80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9CB9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28C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76F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71978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930B78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CFD47A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BB29F7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E9BA0B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54D8E7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7CFB4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4C2F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C4209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224EE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39501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C2D6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F69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9740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8422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334E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146B1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B5FE0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3BE8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573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FC5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194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33D3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3AD1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BA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D3A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9BF8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A49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-56.51%</w:t>
            </w:r>
          </w:p>
        </w:tc>
      </w:tr>
      <w:tr w:rsidR="008E67BA" w14:paraId="3F48BEED" w14:textId="77777777">
        <w:tc>
          <w:tcPr>
            <w:tcW w:w="838" w:type="dxa"/>
            <w:vMerge/>
            <w:shd w:val="clear" w:color="auto" w:fill="auto"/>
            <w:vAlign w:val="center"/>
          </w:tcPr>
          <w:p w14:paraId="402171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12D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750B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43E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64D2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F4C1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9DD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6024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570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44AF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10D1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-59.66%</w:t>
            </w:r>
          </w:p>
        </w:tc>
      </w:tr>
      <w:tr w:rsidR="008E67BA" w14:paraId="50CD0BA2" w14:textId="77777777">
        <w:tc>
          <w:tcPr>
            <w:tcW w:w="838" w:type="dxa"/>
            <w:vMerge/>
            <w:shd w:val="clear" w:color="auto" w:fill="auto"/>
            <w:vAlign w:val="center"/>
          </w:tcPr>
          <w:p w14:paraId="64D165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249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C13C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90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2AC2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42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98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FEEB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A86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9E1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16B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-58.15%</w:t>
            </w:r>
          </w:p>
        </w:tc>
      </w:tr>
      <w:tr w:rsidR="008E67BA" w14:paraId="742EE94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4430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FEBE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D5E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54AF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CD2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AF4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D92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665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B85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2937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4B5C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109.37%</w:t>
            </w:r>
          </w:p>
        </w:tc>
      </w:tr>
      <w:tr w:rsidR="008E67BA" w14:paraId="2DDC7B1D" w14:textId="77777777">
        <w:tc>
          <w:tcPr>
            <w:tcW w:w="838" w:type="dxa"/>
            <w:vMerge/>
            <w:shd w:val="clear" w:color="auto" w:fill="auto"/>
            <w:vAlign w:val="center"/>
          </w:tcPr>
          <w:p w14:paraId="46B75A5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1EC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A57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15D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07B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291.87%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528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F2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C21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260.72%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697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677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AEF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22.06%</w:t>
            </w:r>
          </w:p>
        </w:tc>
      </w:tr>
      <w:tr w:rsidR="008E67BA" w14:paraId="52EF1C61" w14:textId="77777777">
        <w:tc>
          <w:tcPr>
            <w:tcW w:w="838" w:type="dxa"/>
            <w:vMerge/>
            <w:shd w:val="clear" w:color="auto" w:fill="auto"/>
            <w:vAlign w:val="center"/>
          </w:tcPr>
          <w:p w14:paraId="7E6BCE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E911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55C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93AF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D11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8BA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0E66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8BE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D91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A2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F8C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90.66%</w:t>
            </w:r>
          </w:p>
        </w:tc>
      </w:tr>
      <w:tr w:rsidR="008E67BA" w14:paraId="501920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A20A0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B5C6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C34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F005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C80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717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25EA4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EAFF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4B65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75E3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A41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20ADB17" w14:textId="77777777">
        <w:tc>
          <w:tcPr>
            <w:tcW w:w="838" w:type="dxa"/>
            <w:vMerge/>
            <w:shd w:val="clear" w:color="auto" w:fill="auto"/>
            <w:vAlign w:val="center"/>
          </w:tcPr>
          <w:p w14:paraId="6EFE3B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2B93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CC16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996B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C5A2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032D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FED6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8044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E33F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1572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E5C0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AEF618A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3B9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63D9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9DC6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DF5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2D6E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07F2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F94A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98EB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8C46A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7F6C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68C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D6B772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7DB4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87B2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D0DD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C350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AE6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9B31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D6F2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30EB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CB0D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C23A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4FA4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0FDFAC" w14:textId="77777777">
        <w:tc>
          <w:tcPr>
            <w:tcW w:w="838" w:type="dxa"/>
            <w:vMerge/>
            <w:shd w:val="clear" w:color="auto" w:fill="auto"/>
            <w:vAlign w:val="center"/>
          </w:tcPr>
          <w:p w14:paraId="7EC7C6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0F405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24A8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61B8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EC29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564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2E3C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C4A7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7563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96EB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C978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B55B04" w14:textId="77777777">
        <w:tc>
          <w:tcPr>
            <w:tcW w:w="838" w:type="dxa"/>
            <w:vMerge/>
            <w:shd w:val="clear" w:color="auto" w:fill="auto"/>
            <w:vAlign w:val="center"/>
          </w:tcPr>
          <w:p w14:paraId="700485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826C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816F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A193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A81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4C81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22FE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7D10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5E0CC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1BF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0285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1C45AC" w14:textId="77777777">
        <w:tc>
          <w:tcPr>
            <w:tcW w:w="838" w:type="dxa"/>
            <w:shd w:val="clear" w:color="auto" w:fill="auto"/>
            <w:vAlign w:val="center"/>
          </w:tcPr>
          <w:p w14:paraId="567198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F8E2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17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D5BB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868E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248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E73F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7AB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DFC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DD5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988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8E924D5" w14:textId="77777777">
        <w:tc>
          <w:tcPr>
            <w:tcW w:w="838" w:type="dxa"/>
            <w:shd w:val="clear" w:color="auto" w:fill="auto"/>
            <w:vAlign w:val="center"/>
          </w:tcPr>
          <w:p w14:paraId="5DA9B5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9FC7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C264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887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03E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AA2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FB3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A939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211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50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842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D7899FF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33704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0C6B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946E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3AFE1DD" w14:textId="7F4CFADA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6B8CD1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AA1A694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Scheme1-E-MMSE-IRC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09162D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6805BD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54F823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64487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E0F007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7BFD7C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8ABA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2AA1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79F8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434E0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14C5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D73B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0A63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AAE6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59DD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A27DC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AF489A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C554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587A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519F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53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AB5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4E63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5D7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EC69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A1E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7D1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25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-9.55%</w:t>
            </w:r>
          </w:p>
        </w:tc>
      </w:tr>
      <w:tr w:rsidR="008E67BA" w14:paraId="54DA753D" w14:textId="77777777">
        <w:tc>
          <w:tcPr>
            <w:tcW w:w="838" w:type="dxa"/>
            <w:vMerge/>
            <w:shd w:val="clear" w:color="auto" w:fill="auto"/>
            <w:vAlign w:val="center"/>
          </w:tcPr>
          <w:p w14:paraId="2251227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A3C0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D07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D914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F453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328A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B0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D74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8D8E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AB5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9B7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</w:tr>
      <w:tr w:rsidR="008E67BA" w14:paraId="6A702BE2" w14:textId="77777777">
        <w:tc>
          <w:tcPr>
            <w:tcW w:w="838" w:type="dxa"/>
            <w:vMerge/>
            <w:shd w:val="clear" w:color="auto" w:fill="auto"/>
            <w:vAlign w:val="center"/>
          </w:tcPr>
          <w:p w14:paraId="5BD075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4924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33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65C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9F3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2C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D706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1F2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0A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D6F5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841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-10.10%</w:t>
            </w:r>
          </w:p>
        </w:tc>
      </w:tr>
      <w:tr w:rsidR="008E67BA" w14:paraId="7309125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C506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5793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0C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15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7F8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4748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A92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A89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FF3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7AC7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3FA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8E67BA" w14:paraId="67B62F11" w14:textId="77777777">
        <w:tc>
          <w:tcPr>
            <w:tcW w:w="838" w:type="dxa"/>
            <w:vMerge/>
            <w:shd w:val="clear" w:color="auto" w:fill="auto"/>
            <w:vAlign w:val="center"/>
          </w:tcPr>
          <w:p w14:paraId="3E10983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ABB0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450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DE37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098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1F07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692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817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E06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15D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D3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9.54%</w:t>
            </w:r>
          </w:p>
        </w:tc>
      </w:tr>
      <w:tr w:rsidR="008E67BA" w14:paraId="6D8B1CD4" w14:textId="77777777">
        <w:tc>
          <w:tcPr>
            <w:tcW w:w="838" w:type="dxa"/>
            <w:vMerge/>
            <w:shd w:val="clear" w:color="auto" w:fill="auto"/>
            <w:vAlign w:val="center"/>
          </w:tcPr>
          <w:p w14:paraId="53388C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645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A2FF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229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D63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1792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98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879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972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A878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316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-5.66%</w:t>
            </w:r>
          </w:p>
        </w:tc>
      </w:tr>
      <w:tr w:rsidR="008E67BA" w14:paraId="63270AF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DDF3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C95F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6834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B7FA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231C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1702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D84A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B24C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C2B2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6CFC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A1F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F776996" w14:textId="77777777">
        <w:tc>
          <w:tcPr>
            <w:tcW w:w="838" w:type="dxa"/>
            <w:vMerge/>
            <w:shd w:val="clear" w:color="auto" w:fill="auto"/>
            <w:vAlign w:val="center"/>
          </w:tcPr>
          <w:p w14:paraId="6BDBC7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7793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6FF5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2ED6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E376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56F9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B75BD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4A35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F12C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3406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EB43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5074B0" w14:textId="77777777">
        <w:tc>
          <w:tcPr>
            <w:tcW w:w="838" w:type="dxa"/>
            <w:vMerge/>
            <w:shd w:val="clear" w:color="auto" w:fill="auto"/>
            <w:vAlign w:val="center"/>
          </w:tcPr>
          <w:p w14:paraId="231A9E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2E04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661F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E2EF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0B1B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1B9C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4ABF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B2CC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5F3A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63BA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0094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31B0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9961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2DE7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0E4C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9251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49F3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B6A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F2E7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A700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C525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436B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89F2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AC3718" w14:textId="77777777">
        <w:tc>
          <w:tcPr>
            <w:tcW w:w="838" w:type="dxa"/>
            <w:vMerge/>
            <w:shd w:val="clear" w:color="auto" w:fill="auto"/>
            <w:vAlign w:val="center"/>
          </w:tcPr>
          <w:p w14:paraId="193C8E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546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BE46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AE8D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7DD4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51FE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AF66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0C95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D3DF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437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4D1F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84C6B19" w14:textId="77777777">
        <w:tc>
          <w:tcPr>
            <w:tcW w:w="838" w:type="dxa"/>
            <w:vMerge/>
            <w:shd w:val="clear" w:color="auto" w:fill="auto"/>
            <w:vAlign w:val="center"/>
          </w:tcPr>
          <w:p w14:paraId="2BCA6E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07D6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EC3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5B1A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19BF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CE9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32ED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D519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4FB0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2483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C687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16D784" w14:textId="77777777">
        <w:tc>
          <w:tcPr>
            <w:tcW w:w="838" w:type="dxa"/>
            <w:shd w:val="clear" w:color="auto" w:fill="auto"/>
            <w:vAlign w:val="center"/>
          </w:tcPr>
          <w:p w14:paraId="16B55D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C718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01B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CD6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8FA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A03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BC4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85F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36BF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69A9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9EB8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5874E22" w14:textId="77777777">
        <w:tc>
          <w:tcPr>
            <w:tcW w:w="838" w:type="dxa"/>
            <w:shd w:val="clear" w:color="auto" w:fill="auto"/>
            <w:vAlign w:val="center"/>
          </w:tcPr>
          <w:p w14:paraId="3D569E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00BE2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8CE3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0EB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A2D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4D2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1529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D4B6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678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3C29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207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7ADF8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CD647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C9300B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E8F592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C5B092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4B28D4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3DF21E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237FA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E58F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B272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EF2C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7840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61F1D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87AD5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1162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66DE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BE8AD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0E1F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7D201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32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250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474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728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A475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38EE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17D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02A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920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-62.97%</w:t>
            </w:r>
          </w:p>
        </w:tc>
      </w:tr>
      <w:tr w:rsidR="008E67BA" w14:paraId="2DE27131" w14:textId="77777777">
        <w:tc>
          <w:tcPr>
            <w:tcW w:w="838" w:type="dxa"/>
            <w:vMerge/>
            <w:shd w:val="clear" w:color="auto" w:fill="auto"/>
            <w:vAlign w:val="center"/>
          </w:tcPr>
          <w:p w14:paraId="585789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3303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0B1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3733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6B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124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267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539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EC0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D40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7F4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-48.84%</w:t>
            </w:r>
          </w:p>
        </w:tc>
      </w:tr>
      <w:tr w:rsidR="008E67BA" w14:paraId="20B1AE6C" w14:textId="77777777">
        <w:tc>
          <w:tcPr>
            <w:tcW w:w="838" w:type="dxa"/>
            <w:vMerge/>
            <w:shd w:val="clear" w:color="auto" w:fill="auto"/>
            <w:vAlign w:val="center"/>
          </w:tcPr>
          <w:p w14:paraId="631D2E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7AC7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55F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AE0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708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-38.63%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7FC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1514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B3CF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248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CB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0025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-67.55%</w:t>
            </w:r>
          </w:p>
        </w:tc>
      </w:tr>
      <w:tr w:rsidR="008E67BA" w14:paraId="6E9B2F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7D3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BBAF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47C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57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C24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ADB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3584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3848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321.66%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469F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D6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0D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120.78%</w:t>
            </w:r>
          </w:p>
        </w:tc>
      </w:tr>
      <w:tr w:rsidR="008E67BA" w14:paraId="5449C5D6" w14:textId="77777777">
        <w:tc>
          <w:tcPr>
            <w:tcW w:w="838" w:type="dxa"/>
            <w:vMerge/>
            <w:shd w:val="clear" w:color="auto" w:fill="auto"/>
            <w:vAlign w:val="center"/>
          </w:tcPr>
          <w:p w14:paraId="5289EC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49F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61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54C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76D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CD3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400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7446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517.26%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BB6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D82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220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</w:tr>
      <w:tr w:rsidR="008E67BA" w14:paraId="76CE5CF7" w14:textId="77777777">
        <w:tc>
          <w:tcPr>
            <w:tcW w:w="838" w:type="dxa"/>
            <w:vMerge/>
            <w:shd w:val="clear" w:color="auto" w:fill="auto"/>
            <w:vAlign w:val="center"/>
          </w:tcPr>
          <w:p w14:paraId="2D3779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3A77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CF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E0E9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7DA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6B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78B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DD01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327.58%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9D2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4BD5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3F0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118.06%</w:t>
            </w:r>
          </w:p>
        </w:tc>
      </w:tr>
      <w:tr w:rsidR="008E67BA" w14:paraId="233F9C7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D155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D7A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84D0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D86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165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83FD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9533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EECB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5121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EFD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C0DF3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D53E7D" w14:textId="77777777">
        <w:tc>
          <w:tcPr>
            <w:tcW w:w="838" w:type="dxa"/>
            <w:vMerge/>
            <w:shd w:val="clear" w:color="auto" w:fill="auto"/>
            <w:vAlign w:val="center"/>
          </w:tcPr>
          <w:p w14:paraId="5A6356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E742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DF9B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6A4A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A65D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50C2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3C52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D63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1497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E770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D81C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B2FFB9" w14:textId="77777777">
        <w:tc>
          <w:tcPr>
            <w:tcW w:w="838" w:type="dxa"/>
            <w:vMerge/>
            <w:shd w:val="clear" w:color="auto" w:fill="auto"/>
            <w:vAlign w:val="center"/>
          </w:tcPr>
          <w:p w14:paraId="76CAF1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9A603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69F9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8E82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2C70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E766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5DF2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DD4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43FDE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54D2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0CC3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9B2E6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093A1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067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C52E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9194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05B0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4DEB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4277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F434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80AB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6D1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12E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E545FCD" w14:textId="77777777">
        <w:tc>
          <w:tcPr>
            <w:tcW w:w="838" w:type="dxa"/>
            <w:vMerge/>
            <w:shd w:val="clear" w:color="auto" w:fill="auto"/>
            <w:vAlign w:val="center"/>
          </w:tcPr>
          <w:p w14:paraId="1E4ED5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5B5A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B91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5121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64E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7C99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0A2F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CFC5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DDD0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99CF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BC92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0B5AB8B" w14:textId="77777777">
        <w:tc>
          <w:tcPr>
            <w:tcW w:w="838" w:type="dxa"/>
            <w:vMerge/>
            <w:shd w:val="clear" w:color="auto" w:fill="auto"/>
            <w:vAlign w:val="center"/>
          </w:tcPr>
          <w:p w14:paraId="15EC0A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5F62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832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BF59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CC97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D310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2AC6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2004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6B4E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B504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8440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3AA0DD4" w14:textId="77777777">
        <w:tc>
          <w:tcPr>
            <w:tcW w:w="838" w:type="dxa"/>
            <w:shd w:val="clear" w:color="auto" w:fill="auto"/>
            <w:vAlign w:val="center"/>
          </w:tcPr>
          <w:p w14:paraId="1482D5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457F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55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8694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CFE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A8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8B66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F6DE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CED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D93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3E6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AE7E404" w14:textId="77777777">
        <w:tc>
          <w:tcPr>
            <w:tcW w:w="838" w:type="dxa"/>
            <w:shd w:val="clear" w:color="auto" w:fill="auto"/>
            <w:vAlign w:val="center"/>
          </w:tcPr>
          <w:p w14:paraId="6DE15F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2AB0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B8E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EFA0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F0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5C62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4C9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34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C78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E79F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51.04%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F039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82C5739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5D235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EF6E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94D09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1467CBE" w14:textId="16596A9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81AE325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A89008C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Scheme2-E-MMSE-IRC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8BC19B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4E6C94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C5BC5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0D7D50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3149C4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5C401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34A48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99B2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592D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3B19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3CC6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8CF2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33FC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77C9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765F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28EEC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8816CB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12E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AF83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24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EB2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70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46B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5F8B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6BB7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756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489D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C59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-12.71%</w:t>
            </w:r>
          </w:p>
        </w:tc>
      </w:tr>
      <w:tr w:rsidR="008E67BA" w14:paraId="44EE5441" w14:textId="77777777">
        <w:tc>
          <w:tcPr>
            <w:tcW w:w="838" w:type="dxa"/>
            <w:vMerge/>
            <w:shd w:val="clear" w:color="auto" w:fill="auto"/>
            <w:vAlign w:val="center"/>
          </w:tcPr>
          <w:p w14:paraId="4834A0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0A40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65C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ED59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9818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36.84%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0011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44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AE68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DA19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00F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47D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8E67BA" w14:paraId="2D88533B" w14:textId="77777777">
        <w:tc>
          <w:tcPr>
            <w:tcW w:w="838" w:type="dxa"/>
            <w:vMerge/>
            <w:shd w:val="clear" w:color="auto" w:fill="auto"/>
            <w:vAlign w:val="center"/>
          </w:tcPr>
          <w:p w14:paraId="062323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1BC4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57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32E8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FBA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B99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6648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91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E3E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846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A972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</w:tr>
      <w:tr w:rsidR="008E67BA" w14:paraId="382C719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EDC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C5BB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BD45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55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605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DDB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D94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B5CD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8AA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D1F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468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-1.37%</w:t>
            </w:r>
          </w:p>
        </w:tc>
      </w:tr>
      <w:tr w:rsidR="008E67BA" w14:paraId="390F7F2F" w14:textId="77777777">
        <w:tc>
          <w:tcPr>
            <w:tcW w:w="838" w:type="dxa"/>
            <w:vMerge/>
            <w:shd w:val="clear" w:color="auto" w:fill="auto"/>
            <w:vAlign w:val="center"/>
          </w:tcPr>
          <w:p w14:paraId="1C0F9A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B3AE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386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CD5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1AE7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41F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D1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DF5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9B48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43E4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968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</w:tr>
      <w:tr w:rsidR="008E67BA" w14:paraId="6F433B9F" w14:textId="77777777">
        <w:tc>
          <w:tcPr>
            <w:tcW w:w="838" w:type="dxa"/>
            <w:vMerge/>
            <w:shd w:val="clear" w:color="auto" w:fill="auto"/>
            <w:vAlign w:val="center"/>
          </w:tcPr>
          <w:p w14:paraId="228EEE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6C79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6AF4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283F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0F1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D092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37A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99C0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7B3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2262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7C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-6.92%</w:t>
            </w:r>
          </w:p>
        </w:tc>
      </w:tr>
      <w:tr w:rsidR="008E67BA" w14:paraId="758C4E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15339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E10A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601B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FD58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3C7B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47FA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53AE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502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6992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246D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771C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F2DC112" w14:textId="77777777">
        <w:tc>
          <w:tcPr>
            <w:tcW w:w="838" w:type="dxa"/>
            <w:vMerge/>
            <w:shd w:val="clear" w:color="auto" w:fill="auto"/>
            <w:vAlign w:val="center"/>
          </w:tcPr>
          <w:p w14:paraId="22BEEB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557C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9CF0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BAE8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74B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A699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4D6F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B05D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20D82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4DE6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9A0E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D5AE7C0" w14:textId="77777777">
        <w:tc>
          <w:tcPr>
            <w:tcW w:w="838" w:type="dxa"/>
            <w:vMerge/>
            <w:shd w:val="clear" w:color="auto" w:fill="auto"/>
            <w:vAlign w:val="center"/>
          </w:tcPr>
          <w:p w14:paraId="395494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D963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CEFD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D4DA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D34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144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0888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6169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2AA5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0DED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6F99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31A27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798E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6EBC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540B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383C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70FC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853B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59E1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3827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3D07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4E59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CCBB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5B60DA7" w14:textId="77777777">
        <w:tc>
          <w:tcPr>
            <w:tcW w:w="838" w:type="dxa"/>
            <w:vMerge/>
            <w:shd w:val="clear" w:color="auto" w:fill="auto"/>
            <w:vAlign w:val="center"/>
          </w:tcPr>
          <w:p w14:paraId="2A3386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B7F3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6F6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F536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38D6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9BB5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88D5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68C7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A8DB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E729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2F25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D809011" w14:textId="77777777">
        <w:tc>
          <w:tcPr>
            <w:tcW w:w="838" w:type="dxa"/>
            <w:vMerge/>
            <w:shd w:val="clear" w:color="auto" w:fill="auto"/>
            <w:vAlign w:val="center"/>
          </w:tcPr>
          <w:p w14:paraId="243698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97C2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928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3B99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850C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33B6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DA64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5C28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8EB6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FFE1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8738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E67E36" w14:textId="77777777">
        <w:tc>
          <w:tcPr>
            <w:tcW w:w="838" w:type="dxa"/>
            <w:shd w:val="clear" w:color="auto" w:fill="auto"/>
            <w:vAlign w:val="center"/>
          </w:tcPr>
          <w:p w14:paraId="2823CC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7181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92B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B1D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67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90D3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0EF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DA8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FFF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EADE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76BA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164CA5A" w14:textId="77777777">
        <w:tc>
          <w:tcPr>
            <w:tcW w:w="838" w:type="dxa"/>
            <w:shd w:val="clear" w:color="auto" w:fill="auto"/>
            <w:vAlign w:val="center"/>
          </w:tcPr>
          <w:p w14:paraId="5B84B5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25B9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3E2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4982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241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1A7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427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56B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5AE0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8E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8B9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2A0D7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2B39B9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F65A35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938F72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96E2C2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03CB77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F702D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8090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28E87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6A10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3EC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69B9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115FD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96FD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86C5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4745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2A8E5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57DA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6455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B9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4E9B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A748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-45.79%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259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DAF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3643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D95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5330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7D22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-62.37%</w:t>
            </w:r>
          </w:p>
        </w:tc>
      </w:tr>
      <w:tr w:rsidR="008E67BA" w14:paraId="312ED72A" w14:textId="77777777">
        <w:tc>
          <w:tcPr>
            <w:tcW w:w="838" w:type="dxa"/>
            <w:vMerge/>
            <w:shd w:val="clear" w:color="auto" w:fill="auto"/>
            <w:vAlign w:val="center"/>
          </w:tcPr>
          <w:p w14:paraId="74859D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F26D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5BA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C33A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9D16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00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B5C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498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214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D78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AA16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-54.18%</w:t>
            </w:r>
          </w:p>
        </w:tc>
      </w:tr>
      <w:tr w:rsidR="008E67BA" w14:paraId="6DE5CAB8" w14:textId="77777777">
        <w:tc>
          <w:tcPr>
            <w:tcW w:w="838" w:type="dxa"/>
            <w:vMerge/>
            <w:shd w:val="clear" w:color="auto" w:fill="auto"/>
            <w:vAlign w:val="center"/>
          </w:tcPr>
          <w:p w14:paraId="6D0140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274F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164C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7B86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DA9E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86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3E4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DAC7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1E72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96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F847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-68.05%</w:t>
            </w:r>
          </w:p>
        </w:tc>
      </w:tr>
      <w:tr w:rsidR="008E67BA" w14:paraId="216FE9C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9EEE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46A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C1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40D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7627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121.93%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E7F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1C6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69A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CB7B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455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2C1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82.77%</w:t>
            </w:r>
          </w:p>
        </w:tc>
      </w:tr>
      <w:tr w:rsidR="008E67BA" w14:paraId="21F18AB0" w14:textId="77777777">
        <w:tc>
          <w:tcPr>
            <w:tcW w:w="838" w:type="dxa"/>
            <w:vMerge/>
            <w:shd w:val="clear" w:color="auto" w:fill="auto"/>
            <w:vAlign w:val="center"/>
          </w:tcPr>
          <w:p w14:paraId="5D696B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550F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3A2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C0C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A7B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B9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431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09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5982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ED2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FFF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47.12%</w:t>
            </w:r>
          </w:p>
        </w:tc>
      </w:tr>
      <w:tr w:rsidR="008E67BA" w14:paraId="5C59D47A" w14:textId="77777777">
        <w:tc>
          <w:tcPr>
            <w:tcW w:w="838" w:type="dxa"/>
            <w:vMerge/>
            <w:shd w:val="clear" w:color="auto" w:fill="auto"/>
            <w:vAlign w:val="center"/>
          </w:tcPr>
          <w:p w14:paraId="4A6237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EA12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942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0C4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2E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D4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BFA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E2CE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1271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96CF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E48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73.48%</w:t>
            </w:r>
          </w:p>
        </w:tc>
      </w:tr>
      <w:tr w:rsidR="008E67BA" w14:paraId="329DE2A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3927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A4E2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96FC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6195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A9FD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72A0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910B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7EC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41E3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C2CE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6A3C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2CFD0F7" w14:textId="77777777">
        <w:tc>
          <w:tcPr>
            <w:tcW w:w="838" w:type="dxa"/>
            <w:vMerge/>
            <w:shd w:val="clear" w:color="auto" w:fill="auto"/>
            <w:vAlign w:val="center"/>
          </w:tcPr>
          <w:p w14:paraId="6E0D7A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1822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EC76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8EB9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77EE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1343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FFB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1BCC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8F3D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421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D4F5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214D76" w14:textId="77777777">
        <w:tc>
          <w:tcPr>
            <w:tcW w:w="838" w:type="dxa"/>
            <w:vMerge/>
            <w:shd w:val="clear" w:color="auto" w:fill="auto"/>
            <w:vAlign w:val="center"/>
          </w:tcPr>
          <w:p w14:paraId="69905DF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7266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D755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EE45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E484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AE4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F23B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DCB8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9A27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E262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D980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00E78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AA57C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AA57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E0E4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A7DE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09D1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B22F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E5B8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E67D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5ED8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AF72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BD37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293C12" w14:textId="77777777">
        <w:tc>
          <w:tcPr>
            <w:tcW w:w="838" w:type="dxa"/>
            <w:vMerge/>
            <w:shd w:val="clear" w:color="auto" w:fill="auto"/>
            <w:vAlign w:val="center"/>
          </w:tcPr>
          <w:p w14:paraId="29BE5D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36B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28C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F93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573C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AE34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1336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17E1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B3A57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477A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32E2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63F4001" w14:textId="77777777">
        <w:tc>
          <w:tcPr>
            <w:tcW w:w="838" w:type="dxa"/>
            <w:vMerge/>
            <w:shd w:val="clear" w:color="auto" w:fill="auto"/>
            <w:vAlign w:val="center"/>
          </w:tcPr>
          <w:p w14:paraId="58F24F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CE03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8D9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A494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453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9E57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8FA6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EFEC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62F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853C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733E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2FDA71A" w14:textId="77777777">
        <w:tc>
          <w:tcPr>
            <w:tcW w:w="838" w:type="dxa"/>
            <w:shd w:val="clear" w:color="auto" w:fill="auto"/>
            <w:vAlign w:val="center"/>
          </w:tcPr>
          <w:p w14:paraId="73876E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A74C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6D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590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EF4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B4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59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E2BF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D67A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27A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3C4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30A32E8" w14:textId="77777777">
        <w:tc>
          <w:tcPr>
            <w:tcW w:w="838" w:type="dxa"/>
            <w:shd w:val="clear" w:color="auto" w:fill="auto"/>
            <w:vAlign w:val="center"/>
          </w:tcPr>
          <w:p w14:paraId="38008D6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3E6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16E3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324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B90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C289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9C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01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D67D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90E7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F2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AC1DEA8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94FCE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5C2B3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E65E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9603444" w14:textId="0E39715E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A87B79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39AC632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Non-transparent UL resource muting-E-MMSE-IRC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3FA701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B2115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14FA0F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6DE77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F9C231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349FA0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9ABC4B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A601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9E5D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7974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278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11F2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9D36B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4998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7E57A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F5A1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BD68A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0954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EA66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68D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08E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CC9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7FA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F69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A51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EC3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F6BF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217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-11.72%</w:t>
            </w:r>
          </w:p>
        </w:tc>
      </w:tr>
      <w:tr w:rsidR="008E67BA" w14:paraId="61C4E1BA" w14:textId="77777777">
        <w:tc>
          <w:tcPr>
            <w:tcW w:w="838" w:type="dxa"/>
            <w:vMerge/>
            <w:shd w:val="clear" w:color="auto" w:fill="auto"/>
            <w:vAlign w:val="center"/>
          </w:tcPr>
          <w:p w14:paraId="509145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36CC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7CA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1E9A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08DC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F8A4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BC7E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571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2DBE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025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B7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8.60%</w:t>
            </w:r>
          </w:p>
        </w:tc>
      </w:tr>
      <w:tr w:rsidR="008E67BA" w14:paraId="14A24FE1" w14:textId="77777777">
        <w:tc>
          <w:tcPr>
            <w:tcW w:w="838" w:type="dxa"/>
            <w:vMerge/>
            <w:shd w:val="clear" w:color="auto" w:fill="auto"/>
            <w:vAlign w:val="center"/>
          </w:tcPr>
          <w:p w14:paraId="591482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E6D6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3E0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83F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574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98E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9768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839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5928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84F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1B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-10.70%</w:t>
            </w:r>
          </w:p>
        </w:tc>
      </w:tr>
      <w:tr w:rsidR="008E67BA" w14:paraId="59CA3D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DF17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8E81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0CD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0BF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36B4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D4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4A7D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B4E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E3E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411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6F2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2.30%</w:t>
            </w:r>
          </w:p>
        </w:tc>
      </w:tr>
      <w:tr w:rsidR="008E67BA" w14:paraId="3A79BDB7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83D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87FC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F72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7FC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5AC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4646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99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3C5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019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FC7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491A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</w:tr>
      <w:tr w:rsidR="008E67BA" w14:paraId="7F0B0E4D" w14:textId="77777777">
        <w:tc>
          <w:tcPr>
            <w:tcW w:w="838" w:type="dxa"/>
            <w:vMerge/>
            <w:shd w:val="clear" w:color="auto" w:fill="auto"/>
            <w:vAlign w:val="center"/>
          </w:tcPr>
          <w:p w14:paraId="6B6FF0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6AEC6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FB9C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5BB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DAF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758A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5BB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C07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D754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101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56A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6C6060F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309C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E557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485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1ABD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EAF8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39F3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319A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0796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81AC5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0839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8D50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E7E919" w14:textId="77777777">
        <w:tc>
          <w:tcPr>
            <w:tcW w:w="838" w:type="dxa"/>
            <w:vMerge/>
            <w:shd w:val="clear" w:color="auto" w:fill="auto"/>
            <w:vAlign w:val="center"/>
          </w:tcPr>
          <w:p w14:paraId="4873F3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53B8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D7E5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7EC6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9906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92E8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F8CD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036F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DE6CB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0F19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4115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8476BB8" w14:textId="77777777">
        <w:tc>
          <w:tcPr>
            <w:tcW w:w="838" w:type="dxa"/>
            <w:vMerge/>
            <w:shd w:val="clear" w:color="auto" w:fill="auto"/>
            <w:vAlign w:val="center"/>
          </w:tcPr>
          <w:p w14:paraId="0AE670F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87E0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B616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922B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93BA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6C93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6DFD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A216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422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2880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D7E3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842C0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6FC71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9349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70D1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1DB3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8AB4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4227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E279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6826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9287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5D96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6A2E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63EB83D" w14:textId="77777777">
        <w:tc>
          <w:tcPr>
            <w:tcW w:w="838" w:type="dxa"/>
            <w:vMerge/>
            <w:shd w:val="clear" w:color="auto" w:fill="auto"/>
            <w:vAlign w:val="center"/>
          </w:tcPr>
          <w:p w14:paraId="6E9991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7106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1F55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2E0C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A639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F6D1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DEC2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E7D1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34A49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FE95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C26F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0C9F59E" w14:textId="77777777">
        <w:tc>
          <w:tcPr>
            <w:tcW w:w="838" w:type="dxa"/>
            <w:vMerge/>
            <w:shd w:val="clear" w:color="auto" w:fill="auto"/>
            <w:vAlign w:val="center"/>
          </w:tcPr>
          <w:p w14:paraId="7F2EB6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11C68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F931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4E85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D324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19E3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295B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A7D9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5C40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2183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AC51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C86699" w14:textId="77777777">
        <w:tc>
          <w:tcPr>
            <w:tcW w:w="838" w:type="dxa"/>
            <w:shd w:val="clear" w:color="auto" w:fill="auto"/>
            <w:vAlign w:val="center"/>
          </w:tcPr>
          <w:p w14:paraId="7EE07C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0E52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7BC9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E39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F4B9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85A3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E065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44.19%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900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CAF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957F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70.50%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4A84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4760EAD" w14:textId="77777777">
        <w:tc>
          <w:tcPr>
            <w:tcW w:w="838" w:type="dxa"/>
            <w:shd w:val="clear" w:color="auto" w:fill="auto"/>
            <w:vAlign w:val="center"/>
          </w:tcPr>
          <w:p w14:paraId="2F1503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3712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C687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3D2D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78B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7AA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B44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51B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A60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7A4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3B7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3D6C9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01DFBC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95107F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4AA6BA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8F20F2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409B1E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7BD9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667F6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333B2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706C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0252E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32C8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46724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9A8E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6C7C8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F1B0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02EA01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2FA5A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6C2F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6D50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B02A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1A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7AB4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76F2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38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EAA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C5A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A028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-62.48%</w:t>
            </w:r>
          </w:p>
        </w:tc>
      </w:tr>
      <w:tr w:rsidR="008E67BA" w14:paraId="66360A6A" w14:textId="77777777">
        <w:tc>
          <w:tcPr>
            <w:tcW w:w="838" w:type="dxa"/>
            <w:vMerge/>
            <w:shd w:val="clear" w:color="auto" w:fill="auto"/>
            <w:vAlign w:val="center"/>
          </w:tcPr>
          <w:p w14:paraId="47C18D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6698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E99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CD6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33C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138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1AD0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CE2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3D99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365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773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-48.49%</w:t>
            </w:r>
          </w:p>
        </w:tc>
      </w:tr>
      <w:tr w:rsidR="008E67BA" w14:paraId="58CDE276" w14:textId="77777777">
        <w:tc>
          <w:tcPr>
            <w:tcW w:w="838" w:type="dxa"/>
            <w:vMerge/>
            <w:shd w:val="clear" w:color="auto" w:fill="auto"/>
            <w:vAlign w:val="center"/>
          </w:tcPr>
          <w:p w14:paraId="423A65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5C01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ABD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984F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2396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246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5FF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9DFE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287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B5C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08CD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-66.90%</w:t>
            </w:r>
          </w:p>
        </w:tc>
      </w:tr>
      <w:tr w:rsidR="008E67BA" w14:paraId="17A0A44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75A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9C6F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1E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39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02FB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204.25%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7D3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30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EC0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343.36%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CD6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12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4F6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194.98%</w:t>
            </w:r>
          </w:p>
        </w:tc>
      </w:tr>
      <w:tr w:rsidR="008E67BA" w14:paraId="28C699F6" w14:textId="77777777">
        <w:tc>
          <w:tcPr>
            <w:tcW w:w="838" w:type="dxa"/>
            <w:vMerge/>
            <w:shd w:val="clear" w:color="auto" w:fill="auto"/>
            <w:vAlign w:val="center"/>
          </w:tcPr>
          <w:p w14:paraId="08CC1A8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219C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783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38A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73D3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279.53%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802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AEC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7E7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344.74%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BCBA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50A5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EA18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120.21%</w:t>
            </w:r>
          </w:p>
        </w:tc>
      </w:tr>
      <w:tr w:rsidR="008E67BA" w14:paraId="1105FF13" w14:textId="77777777">
        <w:tc>
          <w:tcPr>
            <w:tcW w:w="838" w:type="dxa"/>
            <w:vMerge/>
            <w:shd w:val="clear" w:color="auto" w:fill="auto"/>
            <w:vAlign w:val="center"/>
          </w:tcPr>
          <w:p w14:paraId="660D47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73A7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EC3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B7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815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B2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39F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013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341.10%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2E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384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A8E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200.48%</w:t>
            </w:r>
          </w:p>
        </w:tc>
      </w:tr>
      <w:tr w:rsidR="008E67BA" w14:paraId="7992FB1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1737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B220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8A35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312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8B31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E3C1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9209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7399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C98E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7FB96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F9A7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D749352" w14:textId="77777777">
        <w:tc>
          <w:tcPr>
            <w:tcW w:w="838" w:type="dxa"/>
            <w:vMerge/>
            <w:shd w:val="clear" w:color="auto" w:fill="auto"/>
            <w:vAlign w:val="center"/>
          </w:tcPr>
          <w:p w14:paraId="16B6EF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0470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5C6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A4E2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99E2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90D4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3DCE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38D8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D893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A846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960C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B846E2A" w14:textId="77777777">
        <w:tc>
          <w:tcPr>
            <w:tcW w:w="838" w:type="dxa"/>
            <w:vMerge/>
            <w:shd w:val="clear" w:color="auto" w:fill="auto"/>
            <w:vAlign w:val="center"/>
          </w:tcPr>
          <w:p w14:paraId="4C447B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482E0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A882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E610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0AE1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6EA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E293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38FA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E987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F07E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2787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D256B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8339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36EB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027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9FA6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C2FF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D64F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A3BE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01C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5DC79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1E63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E511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4749033" w14:textId="77777777">
        <w:tc>
          <w:tcPr>
            <w:tcW w:w="838" w:type="dxa"/>
            <w:vMerge/>
            <w:shd w:val="clear" w:color="auto" w:fill="auto"/>
            <w:vAlign w:val="center"/>
          </w:tcPr>
          <w:p w14:paraId="2C55FF0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267B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6464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5E77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10AA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609D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7B13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B75A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08D2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7387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38D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29FFC45" w14:textId="77777777">
        <w:tc>
          <w:tcPr>
            <w:tcW w:w="838" w:type="dxa"/>
            <w:vMerge/>
            <w:shd w:val="clear" w:color="auto" w:fill="auto"/>
            <w:vAlign w:val="center"/>
          </w:tcPr>
          <w:p w14:paraId="66CCF2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7F3F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359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8FB5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261B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F202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6759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EFB2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8E88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0DA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9192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3331BA" w14:textId="77777777">
        <w:tc>
          <w:tcPr>
            <w:tcW w:w="838" w:type="dxa"/>
            <w:shd w:val="clear" w:color="auto" w:fill="auto"/>
            <w:vAlign w:val="center"/>
          </w:tcPr>
          <w:p w14:paraId="1E9D95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7726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2C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A9C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60A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E439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758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1E06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FCA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34E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B17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7842F4" w14:textId="77777777">
        <w:tc>
          <w:tcPr>
            <w:tcW w:w="838" w:type="dxa"/>
            <w:shd w:val="clear" w:color="auto" w:fill="auto"/>
            <w:vAlign w:val="center"/>
          </w:tcPr>
          <w:p w14:paraId="3B0754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652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067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5F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9A0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92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924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11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1C76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88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D3E8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194952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6AD8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B1EAD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7872C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2ED566D" w14:textId="53911A4A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31EB1B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B93E183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2 (Nokia, NSB): </w:t>
      </w:r>
    </w:p>
    <w:p w14:paraId="733F5580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5FBFF38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1EE6EC3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val="en-US" w:eastAsia="zh-CN"/>
        </w:rPr>
        <w:t>estimation based on UL DMRS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2CC6D9A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31C1E3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8BEC7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A028A1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E79413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A8446B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98C8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46AD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7D72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A2A9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CFE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8A16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96CE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70E1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87D2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9321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6511E1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F9ACE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038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73A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948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2D1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74A5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08C9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26A6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CCE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A5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74F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2CD42106" w14:textId="77777777">
        <w:tc>
          <w:tcPr>
            <w:tcW w:w="838" w:type="dxa"/>
            <w:vMerge/>
            <w:shd w:val="clear" w:color="auto" w:fill="auto"/>
            <w:vAlign w:val="center"/>
          </w:tcPr>
          <w:p w14:paraId="10FC5C0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6271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FA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DE1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40D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94FB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165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48A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DF69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D3F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E22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1.55%</w:t>
            </w:r>
          </w:p>
        </w:tc>
      </w:tr>
      <w:tr w:rsidR="008E67BA" w14:paraId="2AE7171D" w14:textId="77777777">
        <w:tc>
          <w:tcPr>
            <w:tcW w:w="838" w:type="dxa"/>
            <w:vMerge/>
            <w:shd w:val="clear" w:color="auto" w:fill="auto"/>
            <w:vAlign w:val="center"/>
          </w:tcPr>
          <w:p w14:paraId="6103AA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9FFB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50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9F9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99C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F77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E166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2228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676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2C32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9D2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8E67BA" w14:paraId="68EFDD4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6E8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4C4C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1B26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9AB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683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54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4B2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82E5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9A9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6F3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7CD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-32.82%</w:t>
            </w:r>
          </w:p>
        </w:tc>
      </w:tr>
      <w:tr w:rsidR="008E67BA" w14:paraId="671A3E92" w14:textId="77777777">
        <w:tc>
          <w:tcPr>
            <w:tcW w:w="838" w:type="dxa"/>
            <w:vMerge/>
            <w:shd w:val="clear" w:color="auto" w:fill="auto"/>
            <w:vAlign w:val="center"/>
          </w:tcPr>
          <w:p w14:paraId="5508C7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DB84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891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A16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33B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-17.71%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41F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350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B09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D52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1B1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0B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-46.69%</w:t>
            </w:r>
          </w:p>
        </w:tc>
      </w:tr>
      <w:tr w:rsidR="008E67BA" w14:paraId="669E0C59" w14:textId="77777777">
        <w:tc>
          <w:tcPr>
            <w:tcW w:w="838" w:type="dxa"/>
            <w:vMerge/>
            <w:shd w:val="clear" w:color="auto" w:fill="auto"/>
            <w:vAlign w:val="center"/>
          </w:tcPr>
          <w:p w14:paraId="74DF51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35AD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CF3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15B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9558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7F5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FFF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CC5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F4C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A57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6F5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-38.46%</w:t>
            </w:r>
          </w:p>
        </w:tc>
      </w:tr>
      <w:tr w:rsidR="008E67BA" w14:paraId="1076DB1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84CAC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954D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B84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39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E8E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088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8D3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4B1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B13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27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9DA9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0.88%</w:t>
            </w:r>
          </w:p>
        </w:tc>
      </w:tr>
      <w:tr w:rsidR="008E67BA" w14:paraId="42621E22" w14:textId="77777777">
        <w:tc>
          <w:tcPr>
            <w:tcW w:w="838" w:type="dxa"/>
            <w:vMerge/>
            <w:shd w:val="clear" w:color="auto" w:fill="auto"/>
            <w:vAlign w:val="center"/>
          </w:tcPr>
          <w:p w14:paraId="3ABF71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8514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6CD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D9B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4A3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17A9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D43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593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68B8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22A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788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001D03E" w14:textId="77777777">
        <w:tc>
          <w:tcPr>
            <w:tcW w:w="838" w:type="dxa"/>
            <w:vMerge/>
            <w:shd w:val="clear" w:color="auto" w:fill="auto"/>
            <w:vAlign w:val="center"/>
          </w:tcPr>
          <w:p w14:paraId="492AD4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2AA7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F9D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FDB2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223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EB8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AE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BA9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03F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BA5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E6A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8E67BA" w14:paraId="3088529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09EC9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A7A1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D8A1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BFE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FDA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40E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EC26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9B55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2F0D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277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A28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39.98%</w:t>
            </w:r>
          </w:p>
        </w:tc>
      </w:tr>
      <w:tr w:rsidR="008E67BA" w14:paraId="7D9B2E7F" w14:textId="77777777">
        <w:tc>
          <w:tcPr>
            <w:tcW w:w="838" w:type="dxa"/>
            <w:vMerge/>
            <w:shd w:val="clear" w:color="auto" w:fill="auto"/>
            <w:vAlign w:val="center"/>
          </w:tcPr>
          <w:p w14:paraId="78D553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E410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553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7D6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A862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E9D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7A3D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942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A96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FC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1F80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38.93%</w:t>
            </w:r>
          </w:p>
        </w:tc>
      </w:tr>
      <w:tr w:rsidR="008E67BA" w14:paraId="30A41ACC" w14:textId="77777777">
        <w:tc>
          <w:tcPr>
            <w:tcW w:w="838" w:type="dxa"/>
            <w:vMerge/>
            <w:shd w:val="clear" w:color="auto" w:fill="auto"/>
            <w:vAlign w:val="center"/>
          </w:tcPr>
          <w:p w14:paraId="4553BBC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5825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AD09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5CA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76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904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7F0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0B6C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470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2EA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60A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57.07%</w:t>
            </w:r>
          </w:p>
        </w:tc>
      </w:tr>
      <w:tr w:rsidR="008E67BA" w14:paraId="202D3480" w14:textId="77777777">
        <w:tc>
          <w:tcPr>
            <w:tcW w:w="838" w:type="dxa"/>
            <w:shd w:val="clear" w:color="auto" w:fill="auto"/>
            <w:vAlign w:val="center"/>
          </w:tcPr>
          <w:p w14:paraId="22A4D4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7F14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54E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1D9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31F5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9D7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411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DC9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7DF3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E75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52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D022B7" w14:textId="77777777">
        <w:tc>
          <w:tcPr>
            <w:tcW w:w="838" w:type="dxa"/>
            <w:shd w:val="clear" w:color="auto" w:fill="auto"/>
            <w:vAlign w:val="center"/>
          </w:tcPr>
          <w:p w14:paraId="0143E7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0DFF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20A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E0D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E02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64A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40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6B7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11F0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5482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26D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40AC0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D082E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439A54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286848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9668D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B6BFAC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213D9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99C6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7360E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594F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5D8C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E7A99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60ED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7C83B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D594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8A2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6C4004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87F7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4693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8B8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2F2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23B8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57D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B61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C343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00E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1B3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B7A8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-4.22%</w:t>
            </w:r>
          </w:p>
        </w:tc>
      </w:tr>
      <w:tr w:rsidR="008E67BA" w14:paraId="34F95A1F" w14:textId="77777777">
        <w:tc>
          <w:tcPr>
            <w:tcW w:w="838" w:type="dxa"/>
            <w:vMerge/>
            <w:shd w:val="clear" w:color="auto" w:fill="auto"/>
            <w:vAlign w:val="center"/>
          </w:tcPr>
          <w:p w14:paraId="184ACE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DEEF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A5B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5EC5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D321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4F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79D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55EA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20E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E4E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56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6A4C49A2" w14:textId="77777777">
        <w:tc>
          <w:tcPr>
            <w:tcW w:w="838" w:type="dxa"/>
            <w:vMerge/>
            <w:shd w:val="clear" w:color="auto" w:fill="auto"/>
            <w:vAlign w:val="center"/>
          </w:tcPr>
          <w:p w14:paraId="5D031E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A844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65A5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9C3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FC0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FB62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080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DF34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FBE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5FA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E2D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-14.49%</w:t>
            </w:r>
          </w:p>
        </w:tc>
      </w:tr>
      <w:tr w:rsidR="008E67BA" w14:paraId="4F63BCB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BB1C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E567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2D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B63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730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2174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758D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C5F1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E039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18C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DB26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</w:tr>
      <w:tr w:rsidR="008E67BA" w14:paraId="7A04229F" w14:textId="77777777">
        <w:tc>
          <w:tcPr>
            <w:tcW w:w="838" w:type="dxa"/>
            <w:vMerge/>
            <w:shd w:val="clear" w:color="auto" w:fill="auto"/>
            <w:vAlign w:val="center"/>
          </w:tcPr>
          <w:p w14:paraId="404C17E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3E75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3CF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80BD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E5F2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6A7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665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2E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9B8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FCB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96C4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</w:tr>
      <w:tr w:rsidR="008E67BA" w14:paraId="4A01E955" w14:textId="77777777">
        <w:tc>
          <w:tcPr>
            <w:tcW w:w="838" w:type="dxa"/>
            <w:vMerge/>
            <w:shd w:val="clear" w:color="auto" w:fill="auto"/>
            <w:vAlign w:val="center"/>
          </w:tcPr>
          <w:p w14:paraId="0BB11E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F2C8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107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979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F9E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A6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95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BF1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C28A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F6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897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-44.03%</w:t>
            </w:r>
          </w:p>
        </w:tc>
      </w:tr>
      <w:tr w:rsidR="008E67BA" w14:paraId="7FFD262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66148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171E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ED88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92D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67E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347D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CF3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724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6CA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A087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8CC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</w:tr>
      <w:tr w:rsidR="008E67BA" w14:paraId="0467714D" w14:textId="77777777">
        <w:tc>
          <w:tcPr>
            <w:tcW w:w="838" w:type="dxa"/>
            <w:vMerge/>
            <w:shd w:val="clear" w:color="auto" w:fill="auto"/>
            <w:vAlign w:val="center"/>
          </w:tcPr>
          <w:p w14:paraId="2DADF63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CC92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91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E51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767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23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1ED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60F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8C1F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A451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DD21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59F09F9" w14:textId="77777777">
        <w:tc>
          <w:tcPr>
            <w:tcW w:w="838" w:type="dxa"/>
            <w:vMerge/>
            <w:shd w:val="clear" w:color="auto" w:fill="auto"/>
            <w:vAlign w:val="center"/>
          </w:tcPr>
          <w:p w14:paraId="0F723B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6B88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6BD5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EE2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527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B61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559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CF20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2762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87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4D6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8E67BA" w14:paraId="10954E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4E4B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C0E5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2F6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4C9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76D2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B2F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E9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C14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0E4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6F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B4A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27.62%</w:t>
            </w:r>
          </w:p>
        </w:tc>
      </w:tr>
      <w:tr w:rsidR="008E67BA" w14:paraId="1F043520" w14:textId="77777777">
        <w:tc>
          <w:tcPr>
            <w:tcW w:w="838" w:type="dxa"/>
            <w:vMerge/>
            <w:shd w:val="clear" w:color="auto" w:fill="auto"/>
            <w:vAlign w:val="center"/>
          </w:tcPr>
          <w:p w14:paraId="4AE86F2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FD0C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E6A1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D5C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471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54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440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CE70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ADB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21A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4F44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8E67BA" w14:paraId="4CCD0E82" w14:textId="77777777">
        <w:tc>
          <w:tcPr>
            <w:tcW w:w="838" w:type="dxa"/>
            <w:vMerge/>
            <w:shd w:val="clear" w:color="auto" w:fill="auto"/>
            <w:vAlign w:val="center"/>
          </w:tcPr>
          <w:p w14:paraId="7F76D6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1E4F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E85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649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5E2D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12F9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E8C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5FD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53E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9B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D44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42.59%</w:t>
            </w:r>
          </w:p>
        </w:tc>
      </w:tr>
      <w:tr w:rsidR="008E67BA" w14:paraId="403E1ADC" w14:textId="77777777">
        <w:tc>
          <w:tcPr>
            <w:tcW w:w="838" w:type="dxa"/>
            <w:shd w:val="clear" w:color="auto" w:fill="auto"/>
            <w:vAlign w:val="center"/>
          </w:tcPr>
          <w:p w14:paraId="71B27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65A6A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B3E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A61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90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70A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4E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CF1F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06E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351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05B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BA266A9" w14:textId="77777777">
        <w:tc>
          <w:tcPr>
            <w:tcW w:w="838" w:type="dxa"/>
            <w:shd w:val="clear" w:color="auto" w:fill="auto"/>
            <w:vAlign w:val="center"/>
          </w:tcPr>
          <w:p w14:paraId="299948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701A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A2B5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1F1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0BC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15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6E5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663E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7914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188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60C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800E97D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70491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F75F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6F72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BB3B3AE" w14:textId="08AB823C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60A1AA1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CAC718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val="en-US" w:eastAsia="zh-CN"/>
        </w:rPr>
        <w:t>Transparent 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131F75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E8AFB4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4D6294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6FA9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68897B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DD9CC5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4E9A7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BC97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1FB5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7B36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E672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CBA2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163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F397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0B77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F3C5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506A67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804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AB4E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ECE1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9D4C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7A9B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9D5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29C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93BA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63C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FAA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EFE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8E67BA" w14:paraId="37A1FC46" w14:textId="77777777">
        <w:tc>
          <w:tcPr>
            <w:tcW w:w="838" w:type="dxa"/>
            <w:vMerge/>
            <w:shd w:val="clear" w:color="auto" w:fill="auto"/>
            <w:vAlign w:val="center"/>
          </w:tcPr>
          <w:p w14:paraId="7B2D5C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3249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3007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9D3D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58B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337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39D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A8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6AD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6EB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0DD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8E67BA" w14:paraId="72F42A76" w14:textId="77777777">
        <w:tc>
          <w:tcPr>
            <w:tcW w:w="838" w:type="dxa"/>
            <w:vMerge/>
            <w:shd w:val="clear" w:color="auto" w:fill="auto"/>
            <w:vAlign w:val="center"/>
          </w:tcPr>
          <w:p w14:paraId="5C57EB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F5B1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A2D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685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2F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DFE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2F0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E06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F86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643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BA58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418FC29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0DE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84AC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E24D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B2F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0E5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7AC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F5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930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199F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AD4B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355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-12.08%</w:t>
            </w:r>
          </w:p>
        </w:tc>
      </w:tr>
      <w:tr w:rsidR="008E67BA" w14:paraId="2C0C301B" w14:textId="77777777">
        <w:tc>
          <w:tcPr>
            <w:tcW w:w="838" w:type="dxa"/>
            <w:vMerge/>
            <w:shd w:val="clear" w:color="auto" w:fill="auto"/>
            <w:vAlign w:val="center"/>
          </w:tcPr>
          <w:p w14:paraId="43281FC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56D1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BE8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8B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E3A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F8D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0CA6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6D2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826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D290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0B0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-20.87%</w:t>
            </w:r>
          </w:p>
        </w:tc>
      </w:tr>
      <w:tr w:rsidR="008E67BA" w14:paraId="08A0326D" w14:textId="77777777">
        <w:tc>
          <w:tcPr>
            <w:tcW w:w="838" w:type="dxa"/>
            <w:vMerge/>
            <w:shd w:val="clear" w:color="auto" w:fill="auto"/>
            <w:vAlign w:val="center"/>
          </w:tcPr>
          <w:p w14:paraId="6A9E4F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4B9E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6F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C50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83FC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842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FC3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F7F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A9B3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5C6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A65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-13.33%</w:t>
            </w:r>
          </w:p>
        </w:tc>
      </w:tr>
      <w:tr w:rsidR="008E67BA" w14:paraId="3F83AB9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BB40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A89A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3422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D7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AD1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D3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137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DA3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16CF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1A09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F58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0.76%</w:t>
            </w:r>
          </w:p>
        </w:tc>
      </w:tr>
      <w:tr w:rsidR="008E67BA" w14:paraId="1D498D25" w14:textId="77777777">
        <w:tc>
          <w:tcPr>
            <w:tcW w:w="838" w:type="dxa"/>
            <w:vMerge/>
            <w:shd w:val="clear" w:color="auto" w:fill="auto"/>
            <w:vAlign w:val="center"/>
          </w:tcPr>
          <w:p w14:paraId="39598B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3E26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C6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985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455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B7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8FD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C03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951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476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D7FE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63F11EF5" w14:textId="77777777">
        <w:tc>
          <w:tcPr>
            <w:tcW w:w="838" w:type="dxa"/>
            <w:vMerge/>
            <w:shd w:val="clear" w:color="auto" w:fill="auto"/>
            <w:vAlign w:val="center"/>
          </w:tcPr>
          <w:p w14:paraId="29B898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C28B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748B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20C3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FC8F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178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B3F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460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29B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C13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687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8E67BA" w14:paraId="2F1E232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43D8B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1B8A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A01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3B7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A97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337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EB4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0B2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743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57F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DD33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9.88%</w:t>
            </w:r>
          </w:p>
        </w:tc>
      </w:tr>
      <w:tr w:rsidR="008E67BA" w14:paraId="15A4B715" w14:textId="77777777">
        <w:tc>
          <w:tcPr>
            <w:tcW w:w="838" w:type="dxa"/>
            <w:vMerge/>
            <w:shd w:val="clear" w:color="auto" w:fill="auto"/>
            <w:vAlign w:val="center"/>
          </w:tcPr>
          <w:p w14:paraId="323671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ADCE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DA3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530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DBD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4537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754B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E4FA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6316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5A1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DDF8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11.94%</w:t>
            </w:r>
          </w:p>
        </w:tc>
      </w:tr>
      <w:tr w:rsidR="008E67BA" w14:paraId="233DD812" w14:textId="77777777">
        <w:tc>
          <w:tcPr>
            <w:tcW w:w="838" w:type="dxa"/>
            <w:vMerge/>
            <w:shd w:val="clear" w:color="auto" w:fill="auto"/>
            <w:vAlign w:val="center"/>
          </w:tcPr>
          <w:p w14:paraId="6B105F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2F2D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F8CE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3C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C9D6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85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1C2E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20D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A9C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20F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502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15.40%</w:t>
            </w:r>
          </w:p>
        </w:tc>
      </w:tr>
      <w:tr w:rsidR="008E67BA" w14:paraId="0DA5FC85" w14:textId="77777777">
        <w:tc>
          <w:tcPr>
            <w:tcW w:w="838" w:type="dxa"/>
            <w:shd w:val="clear" w:color="auto" w:fill="auto"/>
            <w:vAlign w:val="center"/>
          </w:tcPr>
          <w:p w14:paraId="1696F0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A190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37A4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B154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0655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0E08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5E5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322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B91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489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FA76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EDF3B7" w14:textId="77777777">
        <w:tc>
          <w:tcPr>
            <w:tcW w:w="838" w:type="dxa"/>
            <w:shd w:val="clear" w:color="auto" w:fill="auto"/>
            <w:vAlign w:val="center"/>
          </w:tcPr>
          <w:p w14:paraId="33D541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4CF3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303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52A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CD5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607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099A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779B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7936A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7948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D3F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D58130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CABB0A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1A6177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BE028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17F57C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8154DF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6DE352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A90C9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53E3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3DB0B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103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CE22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C0B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401D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B2F1A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EDFD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D2A405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5D7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FB63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2D2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012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8A1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D6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DD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21D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0601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7D2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470F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9.64%</w:t>
            </w:r>
          </w:p>
        </w:tc>
      </w:tr>
      <w:tr w:rsidR="008E67BA" w14:paraId="738EB382" w14:textId="77777777">
        <w:tc>
          <w:tcPr>
            <w:tcW w:w="838" w:type="dxa"/>
            <w:vMerge/>
            <w:shd w:val="clear" w:color="auto" w:fill="auto"/>
            <w:vAlign w:val="center"/>
          </w:tcPr>
          <w:p w14:paraId="08F450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B0174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7AE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D35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52A9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38E1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31C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93E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B5B2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9A0C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E87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7AA06C6C" w14:textId="77777777">
        <w:tc>
          <w:tcPr>
            <w:tcW w:w="838" w:type="dxa"/>
            <w:vMerge/>
            <w:shd w:val="clear" w:color="auto" w:fill="auto"/>
            <w:vAlign w:val="center"/>
          </w:tcPr>
          <w:p w14:paraId="44897D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9730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346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67E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0A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E82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94E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6A9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2F4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CB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FBB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21.58%</w:t>
            </w:r>
          </w:p>
        </w:tc>
      </w:tr>
      <w:tr w:rsidR="008E67BA" w14:paraId="0392733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6C73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A74A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EB5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3D1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578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3184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AE2F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4E24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E9E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04A2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EA2B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61.55%</w:t>
            </w:r>
          </w:p>
        </w:tc>
      </w:tr>
      <w:tr w:rsidR="008E67BA" w14:paraId="721F098E" w14:textId="77777777">
        <w:tc>
          <w:tcPr>
            <w:tcW w:w="838" w:type="dxa"/>
            <w:vMerge/>
            <w:shd w:val="clear" w:color="auto" w:fill="auto"/>
            <w:vAlign w:val="center"/>
          </w:tcPr>
          <w:p w14:paraId="245B9A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324C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B836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109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811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1994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672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2C4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F0B4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ECD9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57D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-9.25%</w:t>
            </w:r>
          </w:p>
        </w:tc>
      </w:tr>
      <w:tr w:rsidR="008E67BA" w14:paraId="18CF5E16" w14:textId="77777777">
        <w:tc>
          <w:tcPr>
            <w:tcW w:w="838" w:type="dxa"/>
            <w:vMerge/>
            <w:shd w:val="clear" w:color="auto" w:fill="auto"/>
            <w:vAlign w:val="center"/>
          </w:tcPr>
          <w:p w14:paraId="2BBE72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3540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05F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B40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9A2C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B410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47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901E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F1FA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20AF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705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73.13%</w:t>
            </w:r>
          </w:p>
        </w:tc>
      </w:tr>
      <w:tr w:rsidR="008E67BA" w14:paraId="383328C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5923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C001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F77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89D2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5CA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2E05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8A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776B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74D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294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9AE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-4.58%</w:t>
            </w:r>
          </w:p>
        </w:tc>
      </w:tr>
      <w:tr w:rsidR="008E67BA" w14:paraId="495156DD" w14:textId="77777777">
        <w:tc>
          <w:tcPr>
            <w:tcW w:w="838" w:type="dxa"/>
            <w:vMerge/>
            <w:shd w:val="clear" w:color="auto" w:fill="auto"/>
            <w:vAlign w:val="center"/>
          </w:tcPr>
          <w:p w14:paraId="1DB0AB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9EA0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8B06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402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7FA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D1F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B0F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7E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8EC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A96F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2F01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6D63AE95" w14:textId="77777777">
        <w:tc>
          <w:tcPr>
            <w:tcW w:w="838" w:type="dxa"/>
            <w:vMerge/>
            <w:shd w:val="clear" w:color="auto" w:fill="auto"/>
            <w:vAlign w:val="center"/>
          </w:tcPr>
          <w:p w14:paraId="507E3F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5F2A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79E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756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910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D50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2065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D4F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A8B4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7F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745E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8E67BA" w14:paraId="552B58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42D8B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432F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71C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C83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20F0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BFE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A3D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31CA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403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10F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E1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-7.05%</w:t>
            </w:r>
          </w:p>
        </w:tc>
      </w:tr>
      <w:tr w:rsidR="008E67BA" w14:paraId="0A0CEFF3" w14:textId="77777777">
        <w:tc>
          <w:tcPr>
            <w:tcW w:w="838" w:type="dxa"/>
            <w:vMerge/>
            <w:shd w:val="clear" w:color="auto" w:fill="auto"/>
            <w:vAlign w:val="center"/>
          </w:tcPr>
          <w:p w14:paraId="7AFC1E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2437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6E8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6F7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CA7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BA9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8C79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22E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-45.97%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F3B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EBE4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B8C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-18.79%</w:t>
            </w:r>
          </w:p>
        </w:tc>
      </w:tr>
      <w:tr w:rsidR="008E67BA" w14:paraId="12BA097C" w14:textId="77777777">
        <w:tc>
          <w:tcPr>
            <w:tcW w:w="838" w:type="dxa"/>
            <w:vMerge/>
            <w:shd w:val="clear" w:color="auto" w:fill="auto"/>
            <w:vAlign w:val="center"/>
          </w:tcPr>
          <w:p w14:paraId="2D5DE4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0FA3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F1D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FD0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D8B3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667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8741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E2D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138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943F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44CE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8E67BA" w14:paraId="1BAEFEE7" w14:textId="77777777">
        <w:tc>
          <w:tcPr>
            <w:tcW w:w="838" w:type="dxa"/>
            <w:shd w:val="clear" w:color="auto" w:fill="auto"/>
            <w:vAlign w:val="center"/>
          </w:tcPr>
          <w:p w14:paraId="060AA1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EF1C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1DB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D96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6C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435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D24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123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041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F53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F2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96E8A48" w14:textId="77777777">
        <w:tc>
          <w:tcPr>
            <w:tcW w:w="838" w:type="dxa"/>
            <w:shd w:val="clear" w:color="auto" w:fill="auto"/>
            <w:vAlign w:val="center"/>
          </w:tcPr>
          <w:p w14:paraId="2375AA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122E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9938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1E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B56C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006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C9C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292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0A4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4A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1DA5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D0F05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0BBB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CD02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9F41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9956F05" w14:textId="1B6EF4F7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EA0945D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168A96C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eastAsia="zh-CN"/>
        </w:rPr>
        <w:t>Non-transparent 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521B886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73874D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BE654F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E553AF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6C36C3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4E732B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54D56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EFC6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8BDD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ABD0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5E55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C3C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7908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37FF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5DEE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8950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DE3295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9172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F087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A57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7D2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DE9A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CE0B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A525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9CA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22F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06E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B65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44EECED6" w14:textId="77777777">
        <w:tc>
          <w:tcPr>
            <w:tcW w:w="838" w:type="dxa"/>
            <w:vMerge/>
            <w:shd w:val="clear" w:color="auto" w:fill="auto"/>
            <w:vAlign w:val="center"/>
          </w:tcPr>
          <w:p w14:paraId="1EB67E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17F5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6F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C59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7C9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D28C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63F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513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D69B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166A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389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</w:tr>
      <w:tr w:rsidR="008E67BA" w14:paraId="7B591867" w14:textId="77777777">
        <w:tc>
          <w:tcPr>
            <w:tcW w:w="838" w:type="dxa"/>
            <w:vMerge/>
            <w:shd w:val="clear" w:color="auto" w:fill="auto"/>
            <w:vAlign w:val="center"/>
          </w:tcPr>
          <w:p w14:paraId="1881D1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5646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E7A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D8C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5B2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CDC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A42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891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65D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6BBB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006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8E67BA" w14:paraId="78E9361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40A33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621C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DDFC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2E6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93B5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A74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D5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8D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BC9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E1BE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63C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</w:tr>
      <w:tr w:rsidR="008E67BA" w14:paraId="01C2BF01" w14:textId="77777777">
        <w:tc>
          <w:tcPr>
            <w:tcW w:w="838" w:type="dxa"/>
            <w:vMerge/>
            <w:shd w:val="clear" w:color="auto" w:fill="auto"/>
            <w:vAlign w:val="center"/>
          </w:tcPr>
          <w:p w14:paraId="25CBFA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4770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AAE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857E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E7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CCF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C9D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954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49D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522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E2A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8E67BA" w14:paraId="69D32A68" w14:textId="77777777">
        <w:tc>
          <w:tcPr>
            <w:tcW w:w="838" w:type="dxa"/>
            <w:vMerge/>
            <w:shd w:val="clear" w:color="auto" w:fill="auto"/>
            <w:vAlign w:val="center"/>
          </w:tcPr>
          <w:p w14:paraId="272647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9F62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9CF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EDE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333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13D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E4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803A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4819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0BB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073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1.75%</w:t>
            </w:r>
          </w:p>
        </w:tc>
      </w:tr>
      <w:tr w:rsidR="008E67BA" w14:paraId="14FF9D1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0EB9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FA44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1C7B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C61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A60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BCE2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3CD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64F8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8FD1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6A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110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0.71%</w:t>
            </w:r>
          </w:p>
        </w:tc>
      </w:tr>
      <w:tr w:rsidR="008E67BA" w14:paraId="5899904D" w14:textId="77777777">
        <w:tc>
          <w:tcPr>
            <w:tcW w:w="838" w:type="dxa"/>
            <w:vMerge/>
            <w:shd w:val="clear" w:color="auto" w:fill="auto"/>
            <w:vAlign w:val="center"/>
          </w:tcPr>
          <w:p w14:paraId="2D3A086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60D5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76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88D5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CA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7A89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90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8C8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AB49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E2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9C1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5D793B60" w14:textId="77777777">
        <w:tc>
          <w:tcPr>
            <w:tcW w:w="838" w:type="dxa"/>
            <w:vMerge/>
            <w:shd w:val="clear" w:color="auto" w:fill="auto"/>
            <w:vAlign w:val="center"/>
          </w:tcPr>
          <w:p w14:paraId="1641AE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D88D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A72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1AF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A76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B8D0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2F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4806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2352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25E4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92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34AAEE3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EE7A9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5481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5D4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D93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325C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3B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5DB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697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458B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F97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B0F4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-0.82%</w:t>
            </w:r>
          </w:p>
        </w:tc>
      </w:tr>
      <w:tr w:rsidR="008E67BA" w14:paraId="7A17ACD7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1030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5EF2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8E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2D9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D285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627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6DE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8FB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564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626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8D26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7DF65DBF" w14:textId="77777777">
        <w:tc>
          <w:tcPr>
            <w:tcW w:w="838" w:type="dxa"/>
            <w:vMerge/>
            <w:shd w:val="clear" w:color="auto" w:fill="auto"/>
            <w:vAlign w:val="center"/>
          </w:tcPr>
          <w:p w14:paraId="794EB0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E0F2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C20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B19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402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B0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51DC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7FD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AE90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D7B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8C0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</w:tr>
      <w:tr w:rsidR="008E67BA" w14:paraId="6A143F2F" w14:textId="77777777">
        <w:tc>
          <w:tcPr>
            <w:tcW w:w="838" w:type="dxa"/>
            <w:shd w:val="clear" w:color="auto" w:fill="auto"/>
            <w:vAlign w:val="center"/>
          </w:tcPr>
          <w:p w14:paraId="6F7770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168D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3DE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CBC2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0D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FD70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E27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E74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D984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ABEE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E09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631162" w14:textId="77777777">
        <w:tc>
          <w:tcPr>
            <w:tcW w:w="838" w:type="dxa"/>
            <w:shd w:val="clear" w:color="auto" w:fill="auto"/>
            <w:vAlign w:val="center"/>
          </w:tcPr>
          <w:p w14:paraId="25C8E3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DA5D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3F8E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6C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877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185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AAA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F0B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B2C1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A9CF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8117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99C240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29EB5F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DB89F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ECBBD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928499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C8E2CF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1F42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4B569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463C6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88B2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4726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99AB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56B0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C61F5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AC412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4CC0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1C526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5F5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DA3A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0886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299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A28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754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9BAB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125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CBB8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8485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050C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12.61%</w:t>
            </w:r>
          </w:p>
        </w:tc>
      </w:tr>
      <w:tr w:rsidR="008E67BA" w14:paraId="77E1611B" w14:textId="77777777">
        <w:tc>
          <w:tcPr>
            <w:tcW w:w="838" w:type="dxa"/>
            <w:vMerge/>
            <w:shd w:val="clear" w:color="auto" w:fill="auto"/>
            <w:vAlign w:val="center"/>
          </w:tcPr>
          <w:p w14:paraId="53758A5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48B1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C3C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1410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C14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11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E66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07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4CB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2B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FC23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37207CE7" w14:textId="77777777">
        <w:tc>
          <w:tcPr>
            <w:tcW w:w="838" w:type="dxa"/>
            <w:vMerge/>
            <w:shd w:val="clear" w:color="auto" w:fill="auto"/>
            <w:vAlign w:val="center"/>
          </w:tcPr>
          <w:p w14:paraId="1C5749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AFC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74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DE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A2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A5C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BC35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6AA5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5C9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362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529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31.07%</w:t>
            </w:r>
          </w:p>
        </w:tc>
      </w:tr>
      <w:tr w:rsidR="008E67BA" w14:paraId="06EB944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647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6EC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C0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EF33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9F2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07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7E09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38A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6A7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D9E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34D5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86.41%</w:t>
            </w:r>
          </w:p>
        </w:tc>
      </w:tr>
      <w:tr w:rsidR="008E67BA" w14:paraId="6B683864" w14:textId="77777777">
        <w:tc>
          <w:tcPr>
            <w:tcW w:w="838" w:type="dxa"/>
            <w:vMerge/>
            <w:shd w:val="clear" w:color="auto" w:fill="auto"/>
            <w:vAlign w:val="center"/>
          </w:tcPr>
          <w:p w14:paraId="16A53D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3C82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662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FCF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A42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82E1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0818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A6EA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7FA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428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5B8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2.00%</w:t>
            </w:r>
          </w:p>
        </w:tc>
      </w:tr>
      <w:tr w:rsidR="008E67BA" w14:paraId="64E85BAF" w14:textId="77777777">
        <w:tc>
          <w:tcPr>
            <w:tcW w:w="838" w:type="dxa"/>
            <w:vMerge/>
            <w:shd w:val="clear" w:color="auto" w:fill="auto"/>
            <w:vAlign w:val="center"/>
          </w:tcPr>
          <w:p w14:paraId="18483B5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19E2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173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D64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95A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F1D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3D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79BE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122.65%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8E0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EB9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AF3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111.19%</w:t>
            </w:r>
          </w:p>
        </w:tc>
      </w:tr>
      <w:tr w:rsidR="008E67BA" w14:paraId="01EBD39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123D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C6FF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4E52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CD3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91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DF7C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B9F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73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9C1A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1D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AFD7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8E67BA" w14:paraId="6EF69766" w14:textId="77777777">
        <w:tc>
          <w:tcPr>
            <w:tcW w:w="838" w:type="dxa"/>
            <w:vMerge/>
            <w:shd w:val="clear" w:color="auto" w:fill="auto"/>
            <w:vAlign w:val="center"/>
          </w:tcPr>
          <w:p w14:paraId="4F2062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6345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7D42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5DA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BA18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430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A36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BA6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25D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F3F7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6D80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11F97FE" w14:textId="77777777">
        <w:tc>
          <w:tcPr>
            <w:tcW w:w="838" w:type="dxa"/>
            <w:vMerge/>
            <w:shd w:val="clear" w:color="auto" w:fill="auto"/>
            <w:vAlign w:val="center"/>
          </w:tcPr>
          <w:p w14:paraId="051B057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AD5E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1AB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E9BD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1F71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86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815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747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944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D0C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B01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-3.50%</w:t>
            </w:r>
          </w:p>
        </w:tc>
      </w:tr>
      <w:tr w:rsidR="008E67BA" w14:paraId="3904D6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16DC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0A13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98FF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9BA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295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9113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A24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1318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965A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13B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EF8D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-15.94%</w:t>
            </w:r>
          </w:p>
        </w:tc>
      </w:tr>
      <w:tr w:rsidR="008E67BA" w14:paraId="66F219CA" w14:textId="77777777">
        <w:tc>
          <w:tcPr>
            <w:tcW w:w="838" w:type="dxa"/>
            <w:vMerge/>
            <w:shd w:val="clear" w:color="auto" w:fill="auto"/>
            <w:vAlign w:val="center"/>
          </w:tcPr>
          <w:p w14:paraId="099CD4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A098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3E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A6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EC5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AD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A6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49F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0D48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29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EDDA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-26.73%</w:t>
            </w:r>
          </w:p>
        </w:tc>
      </w:tr>
      <w:tr w:rsidR="008E67BA" w14:paraId="3A5440B0" w14:textId="77777777">
        <w:tc>
          <w:tcPr>
            <w:tcW w:w="838" w:type="dxa"/>
            <w:vMerge/>
            <w:shd w:val="clear" w:color="auto" w:fill="auto"/>
            <w:vAlign w:val="center"/>
          </w:tcPr>
          <w:p w14:paraId="70D43B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B13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4C2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070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DE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99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1EB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E57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EA35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1559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1F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-19.57%</w:t>
            </w:r>
          </w:p>
        </w:tc>
      </w:tr>
      <w:tr w:rsidR="008E67BA" w14:paraId="7142BB2C" w14:textId="77777777">
        <w:tc>
          <w:tcPr>
            <w:tcW w:w="838" w:type="dxa"/>
            <w:shd w:val="clear" w:color="auto" w:fill="auto"/>
            <w:vAlign w:val="center"/>
          </w:tcPr>
          <w:p w14:paraId="4D4267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7DB9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308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B46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282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860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8B7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490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C9A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C0D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E8E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F2DD0C4" w14:textId="77777777">
        <w:tc>
          <w:tcPr>
            <w:tcW w:w="838" w:type="dxa"/>
            <w:shd w:val="clear" w:color="auto" w:fill="auto"/>
            <w:vAlign w:val="center"/>
          </w:tcPr>
          <w:p w14:paraId="281371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E614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41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CBF3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51C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8322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DF3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7E2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AA32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5FE3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38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5F0106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BAED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E0CBE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8C64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9E28D98" w14:textId="11A6F11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EB6FFF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85CCAA" w14:textId="77777777" w:rsidR="008E67BA" w:rsidRPr="007B4CE9" w:rsidRDefault="003C1940">
      <w:pPr>
        <w:numPr>
          <w:ilvl w:val="0"/>
          <w:numId w:val="32"/>
        </w:numPr>
        <w:spacing w:line="252" w:lineRule="auto"/>
        <w:contextualSpacing/>
        <w:jc w:val="both"/>
      </w:pPr>
      <w:r w:rsidRPr="007B4CE9">
        <w:rPr>
          <w:rFonts w:hint="eastAsia"/>
        </w:rPr>
        <w:t>Source 3 (China Unicom)</w:t>
      </w:r>
    </w:p>
    <w:p w14:paraId="11098960" w14:textId="77777777" w:rsidR="008E67BA" w:rsidRPr="007B4CE9" w:rsidRDefault="003C1940">
      <w:pPr>
        <w:spacing w:after="0"/>
        <w:rPr>
          <w:b/>
          <w:bCs/>
          <w:u w:val="single"/>
        </w:rPr>
      </w:pPr>
      <w:r w:rsidRPr="007B4CE9">
        <w:rPr>
          <w:b/>
          <w:bCs/>
          <w:u w:val="single"/>
        </w:rPr>
        <w:t>2-layer Scenario B (FR1)</w:t>
      </w:r>
    </w:p>
    <w:p w14:paraId="35E7E5D7" w14:textId="77777777" w:rsidR="008E67BA" w:rsidRPr="007B4CE9" w:rsidRDefault="008E67BA">
      <w:pPr>
        <w:pStyle w:val="L1bullet"/>
        <w:ind w:left="0" w:firstLine="0"/>
        <w:rPr>
          <w:lang w:val="en-US" w:eastAsia="zh-CN"/>
        </w:rPr>
      </w:pPr>
    </w:p>
    <w:p w14:paraId="1C694B44" w14:textId="77777777" w:rsidR="008E67BA" w:rsidRDefault="003C1940">
      <w:pPr>
        <w:pStyle w:val="L1bullet"/>
        <w:ind w:left="0" w:firstLine="0"/>
        <w:rPr>
          <w:lang w:val="en-US" w:eastAsia="zh-CN"/>
        </w:rPr>
      </w:pPr>
      <w:r w:rsidRPr="007B4CE9">
        <w:rPr>
          <w:lang w:val="en-US" w:eastAsia="zh-CN"/>
        </w:rPr>
        <w:t>Symmetric Large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Packet Size </w:t>
      </w:r>
      <w:r>
        <w:rPr>
          <w:lang w:val="en-US" w:eastAsia="zh-CN"/>
        </w:rPr>
        <w:t>Baseline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4ECBA9A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E79213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7FCB0B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41560D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330B63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1FB37E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63883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0753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23B2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7A3D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9857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6312A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CED85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4DAB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AE26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FEA4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C97352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9D2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03A1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5B2B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6E0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118.04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A0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4A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C3F2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49D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EC0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C7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663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-4.79%</w:t>
            </w:r>
          </w:p>
        </w:tc>
      </w:tr>
      <w:tr w:rsidR="008E67BA" w14:paraId="2ECE644B" w14:textId="77777777">
        <w:tc>
          <w:tcPr>
            <w:tcW w:w="838" w:type="dxa"/>
            <w:vMerge/>
            <w:shd w:val="clear" w:color="auto" w:fill="auto"/>
            <w:vAlign w:val="center"/>
          </w:tcPr>
          <w:p w14:paraId="1FDE09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2917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8A2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0C4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8395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10CE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C582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6C8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EF8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5267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570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29.63%</w:t>
            </w:r>
          </w:p>
        </w:tc>
      </w:tr>
      <w:tr w:rsidR="008E67BA" w14:paraId="714A0A0B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A63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FE69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20E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097E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584C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7040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677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33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92CA6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01D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B86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</w:tr>
      <w:tr w:rsidR="008E67BA" w14:paraId="53ABD2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702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2D90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157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D3B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2FF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52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BC0B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2126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D7C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44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23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0944EDBC" w14:textId="77777777">
        <w:tc>
          <w:tcPr>
            <w:tcW w:w="838" w:type="dxa"/>
            <w:vMerge/>
            <w:shd w:val="clear" w:color="auto" w:fill="auto"/>
            <w:vAlign w:val="center"/>
          </w:tcPr>
          <w:p w14:paraId="01CA3E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CD9C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EF5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2D8B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47ED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80D0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C612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C6F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A255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A54B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562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</w:tr>
      <w:tr w:rsidR="008E67BA" w14:paraId="0CFBA3C5" w14:textId="77777777">
        <w:tc>
          <w:tcPr>
            <w:tcW w:w="838" w:type="dxa"/>
            <w:vMerge/>
            <w:shd w:val="clear" w:color="auto" w:fill="auto"/>
            <w:vAlign w:val="center"/>
          </w:tcPr>
          <w:p w14:paraId="3460F6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E13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620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9B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1EA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21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F06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E318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3E40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493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4C30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1.41%</w:t>
            </w:r>
          </w:p>
        </w:tc>
      </w:tr>
      <w:tr w:rsidR="008E67BA" w14:paraId="52F2BFD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CC67E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EA2E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8A5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96DA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AE4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1FAE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6F46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FCC7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830D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B299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AA14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111720" w14:textId="77777777">
        <w:tc>
          <w:tcPr>
            <w:tcW w:w="838" w:type="dxa"/>
            <w:vMerge/>
            <w:shd w:val="clear" w:color="auto" w:fill="auto"/>
            <w:vAlign w:val="center"/>
          </w:tcPr>
          <w:p w14:paraId="45B7586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C830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0AD4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97BB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114A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6568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79E8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E535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C50A2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815B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B140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6079AC" w14:textId="77777777">
        <w:tc>
          <w:tcPr>
            <w:tcW w:w="838" w:type="dxa"/>
            <w:vMerge/>
            <w:shd w:val="clear" w:color="auto" w:fill="auto"/>
            <w:vAlign w:val="center"/>
          </w:tcPr>
          <w:p w14:paraId="3AB108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90D9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CF6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7C2A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7B60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316F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9453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58D6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2306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C2AF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CDC7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3C726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5289C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0956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44C7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A811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BB5F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5A3D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041C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B9F9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B25A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4730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13E1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D00B126" w14:textId="77777777">
        <w:tc>
          <w:tcPr>
            <w:tcW w:w="838" w:type="dxa"/>
            <w:vMerge/>
            <w:shd w:val="clear" w:color="auto" w:fill="auto"/>
            <w:vAlign w:val="center"/>
          </w:tcPr>
          <w:p w14:paraId="2A0CF67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579F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8FBA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EA5D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1F84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2B42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B32D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E66D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F2AA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7820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847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E102056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8C7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2121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1380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40AF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A462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6F0F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B11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A027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22FB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07C6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681C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660B0F" w14:textId="77777777">
        <w:tc>
          <w:tcPr>
            <w:tcW w:w="838" w:type="dxa"/>
            <w:shd w:val="clear" w:color="auto" w:fill="auto"/>
            <w:vAlign w:val="center"/>
          </w:tcPr>
          <w:p w14:paraId="1BB544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0C2A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9A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601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A320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124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537C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D562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33A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891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F4F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27DE7E" w14:textId="77777777">
        <w:tc>
          <w:tcPr>
            <w:tcW w:w="838" w:type="dxa"/>
            <w:shd w:val="clear" w:color="auto" w:fill="auto"/>
            <w:vAlign w:val="center"/>
          </w:tcPr>
          <w:p w14:paraId="4DC301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1AE8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431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8F7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051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461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559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C2F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47B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C8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797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1FA423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B8F6E0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87C505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422FF2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A299F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2D98AE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8CA56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5F7A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CAA5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4EC96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90741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184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FB371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7D046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FEE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FCD0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AE43E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EB2F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B398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F21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335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E21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3C3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E2E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B66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-47.54%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086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8B3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E95E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-73.11%</w:t>
            </w:r>
          </w:p>
        </w:tc>
      </w:tr>
      <w:tr w:rsidR="008E67BA" w14:paraId="75519E51" w14:textId="77777777">
        <w:tc>
          <w:tcPr>
            <w:tcW w:w="838" w:type="dxa"/>
            <w:vMerge/>
            <w:shd w:val="clear" w:color="auto" w:fill="auto"/>
            <w:vAlign w:val="center"/>
          </w:tcPr>
          <w:p w14:paraId="5135AD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3E24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1A41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4A0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77C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46D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981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44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44F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70C1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C2F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-63.78%</w:t>
            </w:r>
          </w:p>
        </w:tc>
      </w:tr>
      <w:tr w:rsidR="008E67BA" w14:paraId="7BC318B0" w14:textId="77777777">
        <w:tc>
          <w:tcPr>
            <w:tcW w:w="838" w:type="dxa"/>
            <w:vMerge/>
            <w:shd w:val="clear" w:color="auto" w:fill="auto"/>
            <w:vAlign w:val="center"/>
          </w:tcPr>
          <w:p w14:paraId="5733844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67A0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7F1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3D7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D17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C2E0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2A9E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BD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95F4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DEEA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E43B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-78.77%</w:t>
            </w:r>
          </w:p>
        </w:tc>
      </w:tr>
      <w:tr w:rsidR="008E67BA" w14:paraId="07DE96D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970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2D29E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AE61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E82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340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167.28%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1A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59E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674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115.56%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079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7D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D1A6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63.72%</w:t>
            </w:r>
          </w:p>
        </w:tc>
      </w:tr>
      <w:tr w:rsidR="008E67BA" w14:paraId="783026A7" w14:textId="77777777">
        <w:tc>
          <w:tcPr>
            <w:tcW w:w="838" w:type="dxa"/>
            <w:vMerge/>
            <w:shd w:val="clear" w:color="auto" w:fill="auto"/>
            <w:vAlign w:val="center"/>
          </w:tcPr>
          <w:p w14:paraId="014E0D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752F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52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6A7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0FC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CF1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A70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AEC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AE11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ED85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195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111.76%</w:t>
            </w:r>
          </w:p>
        </w:tc>
      </w:tr>
      <w:tr w:rsidR="008E67BA" w14:paraId="7EE3368B" w14:textId="77777777">
        <w:tc>
          <w:tcPr>
            <w:tcW w:w="838" w:type="dxa"/>
            <w:vMerge/>
            <w:shd w:val="clear" w:color="auto" w:fill="auto"/>
            <w:vAlign w:val="center"/>
          </w:tcPr>
          <w:p w14:paraId="6A47DC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093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8C19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CB40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73C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1D10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1D3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80FE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A24D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889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825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44.96%</w:t>
            </w:r>
          </w:p>
        </w:tc>
      </w:tr>
      <w:tr w:rsidR="008E67BA" w14:paraId="17072F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B081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75AB5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F8E1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E262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DDE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0774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EFF63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AAE1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8F80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4F25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4F44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C64AC5" w14:textId="77777777">
        <w:tc>
          <w:tcPr>
            <w:tcW w:w="838" w:type="dxa"/>
            <w:vMerge/>
            <w:shd w:val="clear" w:color="auto" w:fill="auto"/>
            <w:vAlign w:val="center"/>
          </w:tcPr>
          <w:p w14:paraId="09A873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661B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4C1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018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AE79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6DB8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4DFD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04B5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A69C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CC7D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0610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D1BBB86" w14:textId="77777777">
        <w:tc>
          <w:tcPr>
            <w:tcW w:w="838" w:type="dxa"/>
            <w:vMerge/>
            <w:shd w:val="clear" w:color="auto" w:fill="auto"/>
            <w:vAlign w:val="center"/>
          </w:tcPr>
          <w:p w14:paraId="332F53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EE5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D3F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75F3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0375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B29B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1110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B1C0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3216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8EB6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FE4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79C45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F5F9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8457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DB9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6EE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5AAB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79DC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1E37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50D3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C51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CCC0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2BA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BA6103" w14:textId="77777777">
        <w:tc>
          <w:tcPr>
            <w:tcW w:w="838" w:type="dxa"/>
            <w:vMerge/>
            <w:shd w:val="clear" w:color="auto" w:fill="auto"/>
            <w:vAlign w:val="center"/>
          </w:tcPr>
          <w:p w14:paraId="616E42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F837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838C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B695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8736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456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60CB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5A01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CFCF3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05F0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DDB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515E3C" w14:textId="77777777">
        <w:tc>
          <w:tcPr>
            <w:tcW w:w="838" w:type="dxa"/>
            <w:vMerge/>
            <w:shd w:val="clear" w:color="auto" w:fill="auto"/>
            <w:vAlign w:val="center"/>
          </w:tcPr>
          <w:p w14:paraId="1928A2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EC36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0D0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5E4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EC5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94C4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747BD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2BE1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C7F86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4A10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6DE7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01367D" w14:textId="77777777">
        <w:tc>
          <w:tcPr>
            <w:tcW w:w="838" w:type="dxa"/>
            <w:shd w:val="clear" w:color="auto" w:fill="auto"/>
            <w:vAlign w:val="center"/>
          </w:tcPr>
          <w:p w14:paraId="1698FB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050A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7E85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F5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B49C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DC7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9F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D9B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962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EC96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500C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C59AECA" w14:textId="77777777">
        <w:tc>
          <w:tcPr>
            <w:tcW w:w="838" w:type="dxa"/>
            <w:shd w:val="clear" w:color="auto" w:fill="auto"/>
            <w:vAlign w:val="center"/>
          </w:tcPr>
          <w:p w14:paraId="3D93FD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94D0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BD3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AA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960C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F8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665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FF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7DC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F55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F6E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9CC44B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7933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6429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1994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395C468" w14:textId="144009E5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023240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2AC00B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lastRenderedPageBreak/>
        <w:t xml:space="preserve">Symmetric Large </w:t>
      </w:r>
      <w:r w:rsidRPr="007B4CE9">
        <w:rPr>
          <w:iCs/>
          <w:lang w:val="en-US" w:eastAsia="zh-CN"/>
        </w:rPr>
        <w:t>P</w:t>
      </w:r>
      <w:r>
        <w:rPr>
          <w:iCs/>
          <w:lang w:val="en-US" w:eastAsia="zh-CN"/>
        </w:rPr>
        <w:t xml:space="preserve">acket Size </w:t>
      </w:r>
      <w:r>
        <w:rPr>
          <w:lang w:eastAsia="zh-CN"/>
        </w:rPr>
        <w:t>Transparent UL resource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197A2CE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6163E1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E59A96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0C4266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002761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218367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F1A33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2DE0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DEA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F894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62050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673CE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972F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0E97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DA25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CFB3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E2559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5EEF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309B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D52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B4A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F88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257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487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F81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B0CE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F90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F13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8E67BA" w14:paraId="702C072D" w14:textId="77777777">
        <w:tc>
          <w:tcPr>
            <w:tcW w:w="838" w:type="dxa"/>
            <w:vMerge/>
            <w:shd w:val="clear" w:color="auto" w:fill="auto"/>
            <w:vAlign w:val="center"/>
          </w:tcPr>
          <w:p w14:paraId="69D7C7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1B0A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5F76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A1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AC2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7C4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A7B5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F760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4A8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CBD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4925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-2.98%</w:t>
            </w:r>
          </w:p>
        </w:tc>
      </w:tr>
      <w:tr w:rsidR="008E67BA" w14:paraId="1A88F4CD" w14:textId="77777777">
        <w:tc>
          <w:tcPr>
            <w:tcW w:w="838" w:type="dxa"/>
            <w:vMerge/>
            <w:shd w:val="clear" w:color="auto" w:fill="auto"/>
            <w:vAlign w:val="center"/>
          </w:tcPr>
          <w:p w14:paraId="641C3C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55CD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CAF4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0F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A16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E01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386F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20A4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481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D01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88F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-20.46%</w:t>
            </w:r>
          </w:p>
        </w:tc>
      </w:tr>
      <w:tr w:rsidR="008E67BA" w14:paraId="419EC4A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242F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4498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917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8E9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D3F6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97B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D688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3B1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6EF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5E93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5547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8E67BA" w14:paraId="655A73B9" w14:textId="77777777">
        <w:tc>
          <w:tcPr>
            <w:tcW w:w="838" w:type="dxa"/>
            <w:vMerge/>
            <w:shd w:val="clear" w:color="auto" w:fill="auto"/>
            <w:vAlign w:val="center"/>
          </w:tcPr>
          <w:p w14:paraId="02E9F6E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0FD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08D9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960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2BD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20FE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CBD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970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A3E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34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642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9.56%</w:t>
            </w:r>
          </w:p>
        </w:tc>
      </w:tr>
      <w:tr w:rsidR="008E67BA" w14:paraId="6E84CA7B" w14:textId="77777777">
        <w:tc>
          <w:tcPr>
            <w:tcW w:w="838" w:type="dxa"/>
            <w:vMerge/>
            <w:shd w:val="clear" w:color="auto" w:fill="auto"/>
            <w:vAlign w:val="center"/>
          </w:tcPr>
          <w:p w14:paraId="5A1664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079E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651F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8008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DE8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76E4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2F6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41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82E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787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5B4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-6.08%</w:t>
            </w:r>
          </w:p>
        </w:tc>
      </w:tr>
      <w:tr w:rsidR="008E67BA" w14:paraId="4C3D0A5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58D2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8623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1B78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DA95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A40B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63E7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A37B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C488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BD4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650E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F565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03729F5" w14:textId="77777777">
        <w:tc>
          <w:tcPr>
            <w:tcW w:w="838" w:type="dxa"/>
            <w:vMerge/>
            <w:shd w:val="clear" w:color="auto" w:fill="auto"/>
            <w:vAlign w:val="center"/>
          </w:tcPr>
          <w:p w14:paraId="5CC2F9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E7EF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ACC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A5E0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AA6D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49CA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F29F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DCF2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5870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D39D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4572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630D9A5" w14:textId="77777777">
        <w:tc>
          <w:tcPr>
            <w:tcW w:w="838" w:type="dxa"/>
            <w:vMerge/>
            <w:shd w:val="clear" w:color="auto" w:fill="auto"/>
            <w:vAlign w:val="center"/>
          </w:tcPr>
          <w:p w14:paraId="0F5191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4761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712D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DCE3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15DB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871E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A803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94C0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B35C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F6DA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2BF3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CA8D6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B1A4A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AC26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4BC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4345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D948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B682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C745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C345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59A9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CF5A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D8FF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66AE34" w14:textId="77777777">
        <w:tc>
          <w:tcPr>
            <w:tcW w:w="838" w:type="dxa"/>
            <w:vMerge/>
            <w:shd w:val="clear" w:color="auto" w:fill="auto"/>
            <w:vAlign w:val="center"/>
          </w:tcPr>
          <w:p w14:paraId="5C9F55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9B1D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B8C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E4AD6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DE46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4577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F8C4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8AB4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4A27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D3AA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4349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65F36F5" w14:textId="77777777">
        <w:tc>
          <w:tcPr>
            <w:tcW w:w="838" w:type="dxa"/>
            <w:vMerge/>
            <w:shd w:val="clear" w:color="auto" w:fill="auto"/>
            <w:vAlign w:val="center"/>
          </w:tcPr>
          <w:p w14:paraId="4935D5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4909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0972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845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1591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57880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D54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A0D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0F93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A268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888B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1319817" w14:textId="77777777">
        <w:tc>
          <w:tcPr>
            <w:tcW w:w="838" w:type="dxa"/>
            <w:shd w:val="clear" w:color="auto" w:fill="auto"/>
            <w:vAlign w:val="center"/>
          </w:tcPr>
          <w:p w14:paraId="2DCC23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78F9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13E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B47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5F94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E239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B903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D600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EA0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80B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CB0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FE7EC6" w14:textId="77777777">
        <w:tc>
          <w:tcPr>
            <w:tcW w:w="838" w:type="dxa"/>
            <w:shd w:val="clear" w:color="auto" w:fill="auto"/>
            <w:vAlign w:val="center"/>
          </w:tcPr>
          <w:p w14:paraId="66A45E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C1C5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BA0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C22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FF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6B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637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5CA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36B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82C1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47.73%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06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B9721F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352713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CCED5A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5E72CC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0ACADD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B5B6C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FFF1E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4BAF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93B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B12D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9F5F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E32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504F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1899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C7F33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C97C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50A617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320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7077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5F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25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19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986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B1E3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6D7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-49.82%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A80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02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AE0B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-73.29%</w:t>
            </w:r>
          </w:p>
        </w:tc>
      </w:tr>
      <w:tr w:rsidR="008E67BA" w14:paraId="02722D21" w14:textId="77777777">
        <w:tc>
          <w:tcPr>
            <w:tcW w:w="838" w:type="dxa"/>
            <w:vMerge/>
            <w:shd w:val="clear" w:color="auto" w:fill="auto"/>
            <w:vAlign w:val="center"/>
          </w:tcPr>
          <w:p w14:paraId="1A4940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4CE7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5D7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0758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E7C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07C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155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050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B405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3B9C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DDC8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</w:tr>
      <w:tr w:rsidR="008E67BA" w14:paraId="276C317C" w14:textId="77777777">
        <w:tc>
          <w:tcPr>
            <w:tcW w:w="838" w:type="dxa"/>
            <w:vMerge/>
            <w:shd w:val="clear" w:color="auto" w:fill="auto"/>
            <w:vAlign w:val="center"/>
          </w:tcPr>
          <w:p w14:paraId="7139F63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A7BB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C2CA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DC0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9C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ADA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A91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04F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A3A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532C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0A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-80.58%</w:t>
            </w:r>
          </w:p>
        </w:tc>
      </w:tr>
      <w:tr w:rsidR="008E67BA" w14:paraId="21D48C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CB32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0AE7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B4E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B18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CBF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24D8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831E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43A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7801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EB3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808E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210.32%</w:t>
            </w:r>
          </w:p>
        </w:tc>
      </w:tr>
      <w:tr w:rsidR="008E67BA" w14:paraId="6A32623C" w14:textId="77777777">
        <w:tc>
          <w:tcPr>
            <w:tcW w:w="838" w:type="dxa"/>
            <w:vMerge/>
            <w:shd w:val="clear" w:color="auto" w:fill="auto"/>
            <w:vAlign w:val="center"/>
          </w:tcPr>
          <w:p w14:paraId="720F0C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4D08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4A7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0608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0BE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4B3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B80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5C7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973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3A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014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534.73%</w:t>
            </w:r>
          </w:p>
        </w:tc>
      </w:tr>
      <w:tr w:rsidR="008E67BA" w14:paraId="41696E05" w14:textId="77777777">
        <w:tc>
          <w:tcPr>
            <w:tcW w:w="838" w:type="dxa"/>
            <w:vMerge/>
            <w:shd w:val="clear" w:color="auto" w:fill="auto"/>
            <w:vAlign w:val="center"/>
          </w:tcPr>
          <w:p w14:paraId="29EF79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0C7E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654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62C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7E79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0A45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09F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FD5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730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2DC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2CDE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201.61%</w:t>
            </w:r>
          </w:p>
        </w:tc>
      </w:tr>
      <w:tr w:rsidR="008E67BA" w14:paraId="67D9CCB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AE97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FAA3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723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E27F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3D5B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FE1E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E998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8844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B29B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153A5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6B70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3B711E0" w14:textId="77777777">
        <w:tc>
          <w:tcPr>
            <w:tcW w:w="838" w:type="dxa"/>
            <w:vMerge/>
            <w:shd w:val="clear" w:color="auto" w:fill="auto"/>
            <w:vAlign w:val="center"/>
          </w:tcPr>
          <w:p w14:paraId="29901E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630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A92A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BD4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B58F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473D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1A26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43FE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A8A33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F331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BDA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6D5BD20" w14:textId="77777777">
        <w:tc>
          <w:tcPr>
            <w:tcW w:w="838" w:type="dxa"/>
            <w:vMerge/>
            <w:shd w:val="clear" w:color="auto" w:fill="auto"/>
            <w:vAlign w:val="center"/>
          </w:tcPr>
          <w:p w14:paraId="5135B74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C632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7E13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BC04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0977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2C68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BE9B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6176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04C6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519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7D0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1968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0C56F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64E3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EA8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36A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8529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8FFD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F413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ACB5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B414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8DEC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C67F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B0119F1" w14:textId="77777777">
        <w:tc>
          <w:tcPr>
            <w:tcW w:w="838" w:type="dxa"/>
            <w:vMerge/>
            <w:shd w:val="clear" w:color="auto" w:fill="auto"/>
            <w:vAlign w:val="center"/>
          </w:tcPr>
          <w:p w14:paraId="41C203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149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97D3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9175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4F0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EF66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34ED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A75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F831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800C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64FB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9EF003" w14:textId="77777777">
        <w:tc>
          <w:tcPr>
            <w:tcW w:w="838" w:type="dxa"/>
            <w:vMerge/>
            <w:shd w:val="clear" w:color="auto" w:fill="auto"/>
            <w:vAlign w:val="center"/>
          </w:tcPr>
          <w:p w14:paraId="444CE6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3B4B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B0C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D703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B07D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D467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98F0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4B29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76D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D24E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2021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2DD35B2" w14:textId="77777777">
        <w:tc>
          <w:tcPr>
            <w:tcW w:w="838" w:type="dxa"/>
            <w:shd w:val="clear" w:color="auto" w:fill="auto"/>
            <w:vAlign w:val="center"/>
          </w:tcPr>
          <w:p w14:paraId="3E6A9C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FBF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36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79B4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12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59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23A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B6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559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E1B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F8B8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9B2815" w14:textId="77777777">
        <w:tc>
          <w:tcPr>
            <w:tcW w:w="838" w:type="dxa"/>
            <w:shd w:val="clear" w:color="auto" w:fill="auto"/>
            <w:vAlign w:val="center"/>
          </w:tcPr>
          <w:p w14:paraId="3B61D6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713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C9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30E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62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5CE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832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57F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EDEB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81F2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341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1E3920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B5D6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8631A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D2E33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CFBBA13" w14:textId="7EA463F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28272BD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178AF1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 Large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Packet Size </w:t>
      </w:r>
      <w:r>
        <w:rPr>
          <w:lang w:eastAsia="zh-CN"/>
        </w:rPr>
        <w:t>Non-transparent UL resource muting based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D23A33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DE153C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56E3A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868AE5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2F572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A4C34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B399C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281A7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8D58E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9926F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785A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45DC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6FA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278B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6E5D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7CCBD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8CCBE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E59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7075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4B3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5BD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5A2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EC8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13C1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F61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C1E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B48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EE15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8E67BA" w14:paraId="4FC3FC7D" w14:textId="77777777">
        <w:tc>
          <w:tcPr>
            <w:tcW w:w="838" w:type="dxa"/>
            <w:vMerge/>
            <w:shd w:val="clear" w:color="auto" w:fill="auto"/>
            <w:vAlign w:val="center"/>
          </w:tcPr>
          <w:p w14:paraId="31BEC3C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69CF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46BD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BB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2C49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37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196D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93CF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69C1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659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4BA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</w:tr>
      <w:tr w:rsidR="008E67BA" w14:paraId="1769DD98" w14:textId="77777777">
        <w:tc>
          <w:tcPr>
            <w:tcW w:w="838" w:type="dxa"/>
            <w:vMerge/>
            <w:shd w:val="clear" w:color="auto" w:fill="auto"/>
            <w:vAlign w:val="center"/>
          </w:tcPr>
          <w:p w14:paraId="2CBA20A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8366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119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76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A65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AEE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33E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2DD1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9D3E9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BC07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805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-19.62%</w:t>
            </w:r>
          </w:p>
        </w:tc>
      </w:tr>
      <w:tr w:rsidR="008E67BA" w14:paraId="762B39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366C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8B14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8CC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C34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7F1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363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B31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78A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8EB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0615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67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</w:tr>
      <w:tr w:rsidR="008E67BA" w14:paraId="5FFED255" w14:textId="77777777">
        <w:tc>
          <w:tcPr>
            <w:tcW w:w="838" w:type="dxa"/>
            <w:vMerge/>
            <w:shd w:val="clear" w:color="auto" w:fill="auto"/>
            <w:vAlign w:val="center"/>
          </w:tcPr>
          <w:p w14:paraId="733A3E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8D42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371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FC2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B258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060A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CE33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98F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537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7FDA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E8ED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9.42%</w:t>
            </w:r>
          </w:p>
        </w:tc>
      </w:tr>
      <w:tr w:rsidR="008E67BA" w14:paraId="4DB1B2E4" w14:textId="77777777">
        <w:tc>
          <w:tcPr>
            <w:tcW w:w="838" w:type="dxa"/>
            <w:vMerge/>
            <w:shd w:val="clear" w:color="auto" w:fill="auto"/>
            <w:vAlign w:val="center"/>
          </w:tcPr>
          <w:p w14:paraId="4DD7F5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EE37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E077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53D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92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736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D4B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139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FA2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EBE2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56C4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</w:tr>
      <w:tr w:rsidR="008E67BA" w14:paraId="2C262E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28B0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17E3E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8F58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50A3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8DD2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C77E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48DB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461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BD2D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9354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2C57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A71FBC" w14:textId="77777777">
        <w:tc>
          <w:tcPr>
            <w:tcW w:w="838" w:type="dxa"/>
            <w:vMerge/>
            <w:shd w:val="clear" w:color="auto" w:fill="auto"/>
            <w:vAlign w:val="center"/>
          </w:tcPr>
          <w:p w14:paraId="4FD7C1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34F9E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64CD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229C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E1EB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190A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C324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5FA0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9595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A634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49B4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27F42B" w14:textId="77777777">
        <w:tc>
          <w:tcPr>
            <w:tcW w:w="838" w:type="dxa"/>
            <w:vMerge/>
            <w:shd w:val="clear" w:color="auto" w:fill="auto"/>
            <w:vAlign w:val="center"/>
          </w:tcPr>
          <w:p w14:paraId="777932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A4BB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C060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5105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3CC7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C8EC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1CD7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8EB6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F931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FAC2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15D2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65B000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2CEFF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26B8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725F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C083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90A2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DB5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156B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CA6F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321A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350F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B289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004EB87" w14:textId="77777777">
        <w:tc>
          <w:tcPr>
            <w:tcW w:w="838" w:type="dxa"/>
            <w:vMerge/>
            <w:shd w:val="clear" w:color="auto" w:fill="auto"/>
            <w:vAlign w:val="center"/>
          </w:tcPr>
          <w:p w14:paraId="0C1D34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63E9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F4BA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A12D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663C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263B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CD87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E6C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FB34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4164B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5C5A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ED399E" w14:textId="77777777">
        <w:tc>
          <w:tcPr>
            <w:tcW w:w="838" w:type="dxa"/>
            <w:vMerge/>
            <w:shd w:val="clear" w:color="auto" w:fill="auto"/>
            <w:vAlign w:val="center"/>
          </w:tcPr>
          <w:p w14:paraId="57CC3F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B8B0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5DF7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E01A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58A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DF86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44D1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16BA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0FA4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33C9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D008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202E52" w14:textId="77777777">
        <w:tc>
          <w:tcPr>
            <w:tcW w:w="838" w:type="dxa"/>
            <w:shd w:val="clear" w:color="auto" w:fill="auto"/>
            <w:vAlign w:val="center"/>
          </w:tcPr>
          <w:p w14:paraId="56C84A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D549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7CFB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B87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3F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65F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EC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D1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9D2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B56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7B2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CC4D64" w14:textId="77777777">
        <w:tc>
          <w:tcPr>
            <w:tcW w:w="838" w:type="dxa"/>
            <w:shd w:val="clear" w:color="auto" w:fill="auto"/>
            <w:vAlign w:val="center"/>
          </w:tcPr>
          <w:p w14:paraId="7A9DED5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A6C5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EBD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F15C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7F0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126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0B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CEC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CF5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793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BD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43AB0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DC200E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6AA20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7AD7BE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5774FF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C60125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804B51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A2DCE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01B6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B10D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246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9BD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B8691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A528C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19DF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B2BF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307FCA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CAD08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19954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0F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FFA1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D082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3A87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617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A966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C65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298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AF4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-73.71%</w:t>
            </w:r>
          </w:p>
        </w:tc>
      </w:tr>
      <w:tr w:rsidR="008E67BA" w14:paraId="3651832C" w14:textId="77777777">
        <w:tc>
          <w:tcPr>
            <w:tcW w:w="838" w:type="dxa"/>
            <w:vMerge/>
            <w:shd w:val="clear" w:color="auto" w:fill="auto"/>
            <w:vAlign w:val="center"/>
          </w:tcPr>
          <w:p w14:paraId="7474CB5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AAA5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8F62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C38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B24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E6C0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838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7E5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6DF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BA1B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CDA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-66.93%</w:t>
            </w:r>
          </w:p>
        </w:tc>
      </w:tr>
      <w:tr w:rsidR="008E67BA" w14:paraId="2D94AA53" w14:textId="77777777">
        <w:tc>
          <w:tcPr>
            <w:tcW w:w="838" w:type="dxa"/>
            <w:vMerge/>
            <w:shd w:val="clear" w:color="auto" w:fill="auto"/>
            <w:vAlign w:val="center"/>
          </w:tcPr>
          <w:p w14:paraId="7021FB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B10F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563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B36A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188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C21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E830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8B6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F1F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93E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6E39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-80.08%</w:t>
            </w:r>
          </w:p>
        </w:tc>
      </w:tr>
      <w:tr w:rsidR="008E67BA" w14:paraId="2F2BEED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B56F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2F5B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79A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6B5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D8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BC5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98A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0EA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345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FCE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D84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312.98%</w:t>
            </w:r>
          </w:p>
        </w:tc>
      </w:tr>
      <w:tr w:rsidR="008E67BA" w14:paraId="083DA90E" w14:textId="77777777">
        <w:tc>
          <w:tcPr>
            <w:tcW w:w="838" w:type="dxa"/>
            <w:vMerge/>
            <w:shd w:val="clear" w:color="auto" w:fill="auto"/>
            <w:vAlign w:val="center"/>
          </w:tcPr>
          <w:p w14:paraId="437635A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F5EE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CEC7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8F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2FE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450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21A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33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203.09%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750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F170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7DD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904.56%</w:t>
            </w:r>
          </w:p>
        </w:tc>
      </w:tr>
      <w:tr w:rsidR="008E67BA" w14:paraId="3E6895CC" w14:textId="77777777">
        <w:tc>
          <w:tcPr>
            <w:tcW w:w="838" w:type="dxa"/>
            <w:vMerge/>
            <w:shd w:val="clear" w:color="auto" w:fill="auto"/>
            <w:vAlign w:val="center"/>
          </w:tcPr>
          <w:p w14:paraId="408B45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F5D0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4FC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909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087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C01C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0F8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F05B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FD3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1B3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07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310.99%</w:t>
            </w:r>
          </w:p>
        </w:tc>
      </w:tr>
      <w:tr w:rsidR="008E67BA" w14:paraId="057773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D479B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2A7E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7B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673C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790A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911F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775A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D3DF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1F35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565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2D6B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CF3D56B" w14:textId="77777777">
        <w:tc>
          <w:tcPr>
            <w:tcW w:w="838" w:type="dxa"/>
            <w:vMerge/>
            <w:shd w:val="clear" w:color="auto" w:fill="auto"/>
            <w:vAlign w:val="center"/>
          </w:tcPr>
          <w:p w14:paraId="52A530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33B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10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9E69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2EE0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5E84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0F9B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C55B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439E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2B24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195C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C603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14F34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8F89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20B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A09F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119F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2A39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E253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BA1C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EF30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2929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21DA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9A6863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489FF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148C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CA3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D774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A058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6C9D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E893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638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3A5B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E471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E516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9A8FC2" w14:textId="77777777">
        <w:tc>
          <w:tcPr>
            <w:tcW w:w="838" w:type="dxa"/>
            <w:vMerge/>
            <w:shd w:val="clear" w:color="auto" w:fill="auto"/>
            <w:vAlign w:val="center"/>
          </w:tcPr>
          <w:p w14:paraId="5477A3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CD6B5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FF88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1C3C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5732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4BE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EA1F3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237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E6BB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A3C9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6303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58E128F" w14:textId="77777777">
        <w:tc>
          <w:tcPr>
            <w:tcW w:w="838" w:type="dxa"/>
            <w:vMerge/>
            <w:shd w:val="clear" w:color="auto" w:fill="auto"/>
            <w:vAlign w:val="center"/>
          </w:tcPr>
          <w:p w14:paraId="3089FE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F7A2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52C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6784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5C07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A02A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9DA7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322A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A7E0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54E69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2C2B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D88C14F" w14:textId="77777777">
        <w:tc>
          <w:tcPr>
            <w:tcW w:w="838" w:type="dxa"/>
            <w:shd w:val="clear" w:color="auto" w:fill="auto"/>
            <w:vAlign w:val="center"/>
          </w:tcPr>
          <w:p w14:paraId="666AED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20D4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867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A0D9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B3C2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3D89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E22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0E0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0F2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578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31D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08F908C" w14:textId="77777777">
        <w:tc>
          <w:tcPr>
            <w:tcW w:w="838" w:type="dxa"/>
            <w:shd w:val="clear" w:color="auto" w:fill="auto"/>
            <w:vAlign w:val="center"/>
          </w:tcPr>
          <w:p w14:paraId="526CBC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94F5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A092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253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F0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BF4D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11D8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A2FD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3F24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3F8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930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A393C7E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EA91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922C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E8E0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579BC4B" w14:textId="2C222FA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D2B745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ECD9188" w14:textId="77777777" w:rsidR="008E67BA" w:rsidRDefault="003C1940">
      <w:pPr>
        <w:pStyle w:val="31"/>
      </w:pPr>
      <w:r>
        <w:t>B.4.2A</w:t>
      </w:r>
      <w:r>
        <w:tab/>
        <w:t xml:space="preserve">Inter-gNB CLI scheme 2A: </w:t>
      </w:r>
      <w:bookmarkEnd w:id="15"/>
      <w:bookmarkEnd w:id="16"/>
      <w:r>
        <w:rPr>
          <w:lang w:val="en-US" w:eastAsia="zh-CN"/>
        </w:rPr>
        <w:t>Time Domain Scheme using UL slot(s) aligned between gNBs</w:t>
      </w:r>
      <w:bookmarkEnd w:id="17"/>
      <w:bookmarkEnd w:id="18"/>
    </w:p>
    <w:p w14:paraId="1F54E27B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rPr>
          <w:rFonts w:hint="eastAsia"/>
        </w:rPr>
        <w:t>S</w:t>
      </w:r>
      <w:r>
        <w:t>ource 1 (Ericsson)</w:t>
      </w:r>
    </w:p>
    <w:p w14:paraId="16814005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Urband Macro (FR1)</w:t>
      </w:r>
    </w:p>
    <w:p w14:paraId="7781CBE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9785B6F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69"/>
        <w:gridCol w:w="754"/>
        <w:gridCol w:w="897"/>
        <w:gridCol w:w="897"/>
        <w:gridCol w:w="955"/>
        <w:gridCol w:w="821"/>
        <w:gridCol w:w="821"/>
        <w:gridCol w:w="858"/>
        <w:gridCol w:w="821"/>
        <w:gridCol w:w="821"/>
        <w:gridCol w:w="817"/>
      </w:tblGrid>
      <w:tr w:rsidR="008E67BA" w14:paraId="1D33505D" w14:textId="77777777">
        <w:tc>
          <w:tcPr>
            <w:tcW w:w="1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2F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8E7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D77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588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D202B6E" w14:textId="77777777">
        <w:tc>
          <w:tcPr>
            <w:tcW w:w="1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D1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CF6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CDD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14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49A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65B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82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F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5C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AE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6A82405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D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2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2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606.03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3A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502.71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52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-17.05%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7C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494.42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12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376.60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D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1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3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259.57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F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344A645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93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5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277.68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227.06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6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-18.23%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5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07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165.54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2C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A8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77.15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F3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B5944AE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8A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A7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9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652.17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5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539.08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57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-17.34%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D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C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383.98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1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AC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C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251.58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FD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1CE2F22F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6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BA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9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58.16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8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C9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D7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30.38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4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1630.98%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4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0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8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327A73D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F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B3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25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3C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3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97.08%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4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FD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8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45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C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EE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6FE4C28F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83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77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DB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53.23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1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4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15.28%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BF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E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2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5770.71%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9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5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0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C414906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DB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47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2C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63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D3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24.27%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EE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0C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16.53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2C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C0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83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32F040BA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7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FA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7F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36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3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2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2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0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20.89%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B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F9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6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D281AE3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0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1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8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7A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B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6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E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E1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36.25%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7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9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18.01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5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78F45433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8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B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F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95.12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D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5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2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729.68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61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124.32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-82.96%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9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1160.17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2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171.05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B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80D7830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F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6AE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0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2B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F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70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7E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13.67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F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-82.58%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7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212.32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8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5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250271FC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99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C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E0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0A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B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4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603.65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E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7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-93.93%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B9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1235.33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4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61.56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F6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188F88A6" w14:textId="7777777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C5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3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9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8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6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7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73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A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9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42.03%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B44253" w14:textId="7777777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01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1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4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B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01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EA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B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C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12.91%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0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6958AA" w14:textId="77777777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1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0187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6B9D1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68D6506" w14:textId="39198DA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97B6885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E658C6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rPr>
          <w:rFonts w:hint="eastAsia"/>
        </w:rPr>
        <w:t>S</w:t>
      </w:r>
      <w:r>
        <w:t>ource 2 (ZTE)</w:t>
      </w:r>
    </w:p>
    <w:p w14:paraId="48C866AB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4B1795BF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2D8A23E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14F4B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2BD506E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2676B8B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3399146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12B1928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9E98B5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A1788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3DA00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62BF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5089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C5CE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8788A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9364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6718B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0587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1C1F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3ECA2A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F925A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AE48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1903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486.30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A42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7F0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167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448.64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5DD4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AB4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3FA6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346.75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D8A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7A8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-9.90%</w:t>
            </w:r>
          </w:p>
        </w:tc>
      </w:tr>
      <w:tr w:rsidR="008E67BA" w14:paraId="0796F4F8" w14:textId="77777777">
        <w:tc>
          <w:tcPr>
            <w:tcW w:w="839" w:type="dxa"/>
            <w:vMerge/>
            <w:shd w:val="clear" w:color="auto" w:fill="auto"/>
            <w:vAlign w:val="center"/>
          </w:tcPr>
          <w:p w14:paraId="76DE61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5A1C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F71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197.16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386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18B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A53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F1BC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E39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BF4C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3C5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A4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-24.33%</w:t>
            </w:r>
          </w:p>
        </w:tc>
      </w:tr>
      <w:tr w:rsidR="008E67BA" w14:paraId="2240873F" w14:textId="77777777">
        <w:tc>
          <w:tcPr>
            <w:tcW w:w="839" w:type="dxa"/>
            <w:vMerge/>
            <w:shd w:val="clear" w:color="auto" w:fill="auto"/>
            <w:vAlign w:val="center"/>
          </w:tcPr>
          <w:p w14:paraId="45407C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EE58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D01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600.24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21E5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574.25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64F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80D5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527.02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993C4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ED9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4A9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385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320.82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BBAF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-16.28%</w:t>
            </w:r>
          </w:p>
        </w:tc>
      </w:tr>
      <w:tr w:rsidR="008E67BA" w14:paraId="2AE1639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913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AFFE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D60F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26D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58E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8E6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93E1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4E8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EE0EB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BDB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84E8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</w:tr>
      <w:tr w:rsidR="008E67BA" w14:paraId="355A9486" w14:textId="77777777">
        <w:tc>
          <w:tcPr>
            <w:tcW w:w="839" w:type="dxa"/>
            <w:vMerge/>
            <w:shd w:val="clear" w:color="auto" w:fill="auto"/>
            <w:vAlign w:val="center"/>
          </w:tcPr>
          <w:p w14:paraId="23B581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320A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B9B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45C9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5BB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B0A5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84.22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D1F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85.71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EA7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768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C342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E8A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</w:tr>
      <w:tr w:rsidR="008E67BA" w14:paraId="59D6B2B9" w14:textId="77777777">
        <w:tc>
          <w:tcPr>
            <w:tcW w:w="839" w:type="dxa"/>
            <w:vMerge/>
            <w:shd w:val="clear" w:color="auto" w:fill="auto"/>
            <w:vAlign w:val="center"/>
          </w:tcPr>
          <w:p w14:paraId="6F0097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BCD8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D62B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5E3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690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E64A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129.79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B1C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6B5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BFB4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110.12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1C5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BCE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</w:tr>
      <w:tr w:rsidR="008E67BA" w14:paraId="5C46951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C9338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E78F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67B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276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A4D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E414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034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C6CE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0E7EA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26A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CAE1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17.73%</w:t>
            </w:r>
          </w:p>
        </w:tc>
      </w:tr>
      <w:tr w:rsidR="008E67BA" w14:paraId="08BFCD99" w14:textId="77777777">
        <w:tc>
          <w:tcPr>
            <w:tcW w:w="839" w:type="dxa"/>
            <w:vMerge/>
            <w:shd w:val="clear" w:color="auto" w:fill="auto"/>
            <w:vAlign w:val="center"/>
          </w:tcPr>
          <w:p w14:paraId="1AD2CF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C5F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907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9D27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FD7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0B4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9FA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BED8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8F9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FC9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B85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</w:tr>
      <w:tr w:rsidR="008E67BA" w14:paraId="1D69EDAF" w14:textId="77777777">
        <w:tc>
          <w:tcPr>
            <w:tcW w:w="839" w:type="dxa"/>
            <w:vMerge/>
            <w:shd w:val="clear" w:color="auto" w:fill="auto"/>
            <w:vAlign w:val="center"/>
          </w:tcPr>
          <w:p w14:paraId="413F18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AC65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ADE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A8C2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47F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210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02E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091F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E1D3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D13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3BC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8.36%</w:t>
            </w:r>
          </w:p>
        </w:tc>
      </w:tr>
      <w:tr w:rsidR="008E67BA" w14:paraId="46B866FC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3D023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FCFE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C86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5332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C74F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351F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11E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BD8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EBC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55A5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CD51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-3.19%</w:t>
            </w:r>
          </w:p>
        </w:tc>
      </w:tr>
      <w:tr w:rsidR="008E67BA" w14:paraId="2A2ECB86" w14:textId="77777777">
        <w:tc>
          <w:tcPr>
            <w:tcW w:w="839" w:type="dxa"/>
            <w:vMerge/>
            <w:shd w:val="clear" w:color="auto" w:fill="auto"/>
            <w:vAlign w:val="center"/>
          </w:tcPr>
          <w:p w14:paraId="2B539C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A6C0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2EE4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FB9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70A5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7A5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8CD6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015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87973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60D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815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DFD834E" w14:textId="77777777">
        <w:tc>
          <w:tcPr>
            <w:tcW w:w="839" w:type="dxa"/>
            <w:vMerge/>
            <w:shd w:val="clear" w:color="auto" w:fill="auto"/>
            <w:vAlign w:val="center"/>
          </w:tcPr>
          <w:p w14:paraId="6042A7E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3002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E3F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4E0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9B2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817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EF5F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1E79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3450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EF9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C3B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</w:tr>
      <w:tr w:rsidR="008E67BA" w14:paraId="054B5FFD" w14:textId="77777777">
        <w:tc>
          <w:tcPr>
            <w:tcW w:w="839" w:type="dxa"/>
            <w:shd w:val="clear" w:color="auto" w:fill="auto"/>
            <w:vAlign w:val="center"/>
          </w:tcPr>
          <w:p w14:paraId="71A324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C3A6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E84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64A2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C97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675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12.35%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86F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13.27%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55CB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688A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36.16%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A9176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8BDA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8B0F870" w14:textId="77777777">
        <w:tc>
          <w:tcPr>
            <w:tcW w:w="839" w:type="dxa"/>
            <w:shd w:val="clear" w:color="auto" w:fill="auto"/>
            <w:vAlign w:val="center"/>
          </w:tcPr>
          <w:p w14:paraId="37AE12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0C5F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B5F5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A090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C9C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228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6AC65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B98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DD2D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85C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12D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560DF4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837AF3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1B49923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707C366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683F099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8DEEEFD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06230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1FE01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9F74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3D55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0A1E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4F9C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317A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54136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CC55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EF64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4FE6F1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B8341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7BF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E77D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428.93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B49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4BE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191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384.31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1E73C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56.56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03C4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-85.28%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861C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250.49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049B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D66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-87.47%</w:t>
            </w:r>
          </w:p>
        </w:tc>
      </w:tr>
      <w:tr w:rsidR="008E67BA" w14:paraId="536BDDB8" w14:textId="77777777">
        <w:tc>
          <w:tcPr>
            <w:tcW w:w="839" w:type="dxa"/>
            <w:vMerge/>
            <w:shd w:val="clear" w:color="auto" w:fill="auto"/>
            <w:vAlign w:val="center"/>
          </w:tcPr>
          <w:p w14:paraId="0FF904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2004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5E9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276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E89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7E1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161.66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9C4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F089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-94.66%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6E83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34A4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9C1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-93.03%</w:t>
            </w:r>
          </w:p>
        </w:tc>
      </w:tr>
      <w:tr w:rsidR="008E67BA" w14:paraId="77C02FF7" w14:textId="77777777">
        <w:tc>
          <w:tcPr>
            <w:tcW w:w="839" w:type="dxa"/>
            <w:vMerge/>
            <w:shd w:val="clear" w:color="auto" w:fill="auto"/>
            <w:vAlign w:val="center"/>
          </w:tcPr>
          <w:p w14:paraId="6C25B8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3086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B0C5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498.57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9CA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FD4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-80.18%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B10F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BEC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CC4B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-88.13%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588A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222.36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541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3A9D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-91.71%</w:t>
            </w:r>
          </w:p>
        </w:tc>
      </w:tr>
      <w:tr w:rsidR="008E67BA" w14:paraId="39247D1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2FD1E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8513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4F3E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1C2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AEA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189.71%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86C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74B4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417.99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EC1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214.49%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8477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CF07A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AB5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253.72%</w:t>
            </w:r>
          </w:p>
        </w:tc>
      </w:tr>
      <w:tr w:rsidR="008E67BA" w14:paraId="20A70374" w14:textId="77777777">
        <w:tc>
          <w:tcPr>
            <w:tcW w:w="839" w:type="dxa"/>
            <w:vMerge/>
            <w:shd w:val="clear" w:color="auto" w:fill="auto"/>
            <w:vAlign w:val="center"/>
          </w:tcPr>
          <w:p w14:paraId="47E0DC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6BF3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703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123.09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EE4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AE7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2E6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B82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369.20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A289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923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9AA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353.53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4323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452.05%</w:t>
            </w:r>
          </w:p>
        </w:tc>
      </w:tr>
      <w:tr w:rsidR="008E67BA" w14:paraId="2ED5958B" w14:textId="77777777">
        <w:tc>
          <w:tcPr>
            <w:tcW w:w="839" w:type="dxa"/>
            <w:vMerge/>
            <w:shd w:val="clear" w:color="auto" w:fill="auto"/>
            <w:vAlign w:val="center"/>
          </w:tcPr>
          <w:p w14:paraId="423C2C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887B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E63A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144.14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6F8A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429.07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284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394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134.87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09C3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420.77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A49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211.98%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0762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47E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7E71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242.67%</w:t>
            </w:r>
          </w:p>
        </w:tc>
      </w:tr>
      <w:tr w:rsidR="008E67BA" w14:paraId="5A78D15A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2D6BF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6A44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3A9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402C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E7C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404.87%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E1D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D25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CA1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961.70%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1FB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EF0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318.66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0F8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916.14%</w:t>
            </w:r>
          </w:p>
        </w:tc>
      </w:tr>
      <w:tr w:rsidR="008E67BA" w14:paraId="20910AD8" w14:textId="77777777">
        <w:tc>
          <w:tcPr>
            <w:tcW w:w="839" w:type="dxa"/>
            <w:vMerge/>
            <w:shd w:val="clear" w:color="auto" w:fill="auto"/>
            <w:vAlign w:val="center"/>
          </w:tcPr>
          <w:p w14:paraId="68044E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577C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560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8C8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BC4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292.52%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231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B0C8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FF5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306.64%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2DB2C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D4CD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863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312.38%</w:t>
            </w:r>
          </w:p>
        </w:tc>
      </w:tr>
      <w:tr w:rsidR="008E67BA" w14:paraId="76082110" w14:textId="77777777">
        <w:tc>
          <w:tcPr>
            <w:tcW w:w="839" w:type="dxa"/>
            <w:vMerge/>
            <w:shd w:val="clear" w:color="auto" w:fill="auto"/>
            <w:vAlign w:val="center"/>
          </w:tcPr>
          <w:p w14:paraId="7759D6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8C00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040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00BD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6283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620.97%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489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AC99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93A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865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85C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73FE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970.21%</w:t>
            </w:r>
          </w:p>
        </w:tc>
      </w:tr>
      <w:tr w:rsidR="008E67BA" w14:paraId="1D78C18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0E967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4339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0A2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C3A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0B70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D56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B02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EAC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AF8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3F3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D80D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-79.32%</w:t>
            </w:r>
          </w:p>
        </w:tc>
      </w:tr>
      <w:tr w:rsidR="008E67BA" w14:paraId="63E45384" w14:textId="77777777">
        <w:tc>
          <w:tcPr>
            <w:tcW w:w="839" w:type="dxa"/>
            <w:vMerge/>
            <w:shd w:val="clear" w:color="auto" w:fill="auto"/>
            <w:vAlign w:val="center"/>
          </w:tcPr>
          <w:p w14:paraId="3CA609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BFA8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C1C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AE7B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D6A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FD5F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36E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3955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816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739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E1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-71.91%</w:t>
            </w:r>
          </w:p>
        </w:tc>
      </w:tr>
      <w:tr w:rsidR="008E67BA" w14:paraId="769554C0" w14:textId="77777777">
        <w:tc>
          <w:tcPr>
            <w:tcW w:w="839" w:type="dxa"/>
            <w:vMerge/>
            <w:shd w:val="clear" w:color="auto" w:fill="auto"/>
            <w:vAlign w:val="center"/>
          </w:tcPr>
          <w:p w14:paraId="4964E02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F8BD1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7A2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567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4C6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BA7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090C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C60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A36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671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AED1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-66.96%</w:t>
            </w:r>
          </w:p>
        </w:tc>
      </w:tr>
      <w:tr w:rsidR="008E67BA" w14:paraId="4E5772A0" w14:textId="77777777">
        <w:tc>
          <w:tcPr>
            <w:tcW w:w="839" w:type="dxa"/>
            <w:shd w:val="clear" w:color="auto" w:fill="auto"/>
            <w:vAlign w:val="center"/>
          </w:tcPr>
          <w:p w14:paraId="59E142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CDD3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3B7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248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D2E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21C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FA32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6C5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7AE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44.23%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F36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0F3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D86E03D" w14:textId="77777777">
        <w:tc>
          <w:tcPr>
            <w:tcW w:w="839" w:type="dxa"/>
            <w:shd w:val="clear" w:color="auto" w:fill="auto"/>
            <w:vAlign w:val="center"/>
          </w:tcPr>
          <w:p w14:paraId="0BD544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B113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388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44AB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6377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EA7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5.99%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64D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EE1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78D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0DC4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195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CA670AD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A5563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8DB8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8FE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9E260BF" w14:textId="20EA892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83D8F4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CADE530" w14:textId="77777777" w:rsidR="008E67BA" w:rsidRDefault="003C1940">
      <w:pPr>
        <w:pStyle w:val="31"/>
      </w:pPr>
      <w:bookmarkStart w:id="20" w:name="_Toc17249"/>
      <w:bookmarkStart w:id="21" w:name="_Toc9570"/>
      <w:r>
        <w:t>B.4.</w:t>
      </w:r>
      <w:r>
        <w:rPr>
          <w:lang w:val="en-US"/>
        </w:rPr>
        <w:t>2B</w:t>
      </w:r>
      <w:r>
        <w:tab/>
        <w:t xml:space="preserve">Inter-gNB CLI scheme 2B: </w:t>
      </w:r>
      <w:r>
        <w:rPr>
          <w:lang w:val="en-US" w:eastAsia="zh-CN"/>
        </w:rPr>
        <w:t>Frequency Domain Coordination Scheme</w:t>
      </w:r>
      <w:bookmarkEnd w:id="20"/>
      <w:bookmarkEnd w:id="21"/>
    </w:p>
    <w:p w14:paraId="663E5959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1 (Qualcomm):</w:t>
      </w:r>
    </w:p>
    <w:p w14:paraId="00F68F5E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Indoor Office (FR1)</w:t>
      </w:r>
    </w:p>
    <w:p w14:paraId="0DE6A912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4F0D98D" w14:textId="77777777" w:rsidR="008E67BA" w:rsidRDefault="003C1940">
      <w:pPr>
        <w:pStyle w:val="L1bullet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6"/>
        <w:gridCol w:w="765"/>
        <w:gridCol w:w="887"/>
        <w:gridCol w:w="892"/>
        <w:gridCol w:w="969"/>
        <w:gridCol w:w="821"/>
        <w:gridCol w:w="821"/>
        <w:gridCol w:w="815"/>
        <w:gridCol w:w="821"/>
        <w:gridCol w:w="821"/>
        <w:gridCol w:w="823"/>
      </w:tblGrid>
      <w:tr w:rsidR="008E67BA" w14:paraId="3B636678" w14:textId="77777777">
        <w:tc>
          <w:tcPr>
            <w:tcW w:w="1961" w:type="dxa"/>
            <w:gridSpan w:val="2"/>
            <w:vMerge w:val="restart"/>
            <w:vAlign w:val="center"/>
          </w:tcPr>
          <w:p w14:paraId="06D6DC8B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8" w:type="dxa"/>
            <w:gridSpan w:val="3"/>
            <w:vAlign w:val="center"/>
          </w:tcPr>
          <w:p w14:paraId="7BD761E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7" w:type="dxa"/>
            <w:gridSpan w:val="3"/>
            <w:vAlign w:val="center"/>
          </w:tcPr>
          <w:p w14:paraId="10D4284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5" w:type="dxa"/>
            <w:gridSpan w:val="3"/>
            <w:vAlign w:val="center"/>
          </w:tcPr>
          <w:p w14:paraId="361AC0C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0220FF" w14:textId="77777777">
        <w:tc>
          <w:tcPr>
            <w:tcW w:w="1961" w:type="dxa"/>
            <w:gridSpan w:val="2"/>
            <w:vMerge/>
            <w:vAlign w:val="center"/>
          </w:tcPr>
          <w:p w14:paraId="6F5ED5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7" w:type="dxa"/>
            <w:vAlign w:val="center"/>
          </w:tcPr>
          <w:p w14:paraId="2442824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2" w:type="dxa"/>
            <w:vAlign w:val="center"/>
          </w:tcPr>
          <w:p w14:paraId="268C9DD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69" w:type="dxa"/>
            <w:vAlign w:val="center"/>
          </w:tcPr>
          <w:p w14:paraId="7B90C0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B230AA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A5D9C1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5" w:type="dxa"/>
            <w:vAlign w:val="center"/>
          </w:tcPr>
          <w:p w14:paraId="4439E0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B784FE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19F1C06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3" w:type="dxa"/>
            <w:vAlign w:val="center"/>
          </w:tcPr>
          <w:p w14:paraId="600305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62390C" w14:textId="77777777">
        <w:tc>
          <w:tcPr>
            <w:tcW w:w="1196" w:type="dxa"/>
            <w:vMerge w:val="restart"/>
            <w:vAlign w:val="center"/>
          </w:tcPr>
          <w:p w14:paraId="3FB8D8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5" w:type="dxa"/>
            <w:vAlign w:val="center"/>
          </w:tcPr>
          <w:p w14:paraId="314A85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12F14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92" w:type="dxa"/>
            <w:vAlign w:val="center"/>
          </w:tcPr>
          <w:p w14:paraId="4D7A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42.61 </w:t>
            </w:r>
          </w:p>
        </w:tc>
        <w:tc>
          <w:tcPr>
            <w:tcW w:w="969" w:type="dxa"/>
            <w:vAlign w:val="center"/>
          </w:tcPr>
          <w:p w14:paraId="6DA7AA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21" w:type="dxa"/>
            <w:vAlign w:val="center"/>
          </w:tcPr>
          <w:p w14:paraId="543449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4FD79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41.79 </w:t>
            </w:r>
          </w:p>
        </w:tc>
        <w:tc>
          <w:tcPr>
            <w:tcW w:w="815" w:type="dxa"/>
            <w:vAlign w:val="center"/>
          </w:tcPr>
          <w:p w14:paraId="3B17E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21" w:type="dxa"/>
            <w:vAlign w:val="center"/>
          </w:tcPr>
          <w:p w14:paraId="202C8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67897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23" w:type="dxa"/>
            <w:vAlign w:val="center"/>
          </w:tcPr>
          <w:p w14:paraId="20226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</w:tr>
      <w:tr w:rsidR="008E67BA" w14:paraId="7A259DA4" w14:textId="77777777">
        <w:tc>
          <w:tcPr>
            <w:tcW w:w="1196" w:type="dxa"/>
            <w:vMerge/>
            <w:vAlign w:val="center"/>
          </w:tcPr>
          <w:p w14:paraId="6D3369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85AEC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33E9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92" w:type="dxa"/>
            <w:vAlign w:val="center"/>
          </w:tcPr>
          <w:p w14:paraId="128781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41.15 </w:t>
            </w:r>
          </w:p>
        </w:tc>
        <w:tc>
          <w:tcPr>
            <w:tcW w:w="969" w:type="dxa"/>
            <w:vAlign w:val="center"/>
          </w:tcPr>
          <w:p w14:paraId="737E4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  <w:tc>
          <w:tcPr>
            <w:tcW w:w="821" w:type="dxa"/>
            <w:vAlign w:val="center"/>
          </w:tcPr>
          <w:p w14:paraId="4E3CB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0960A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41.02 </w:t>
            </w:r>
          </w:p>
        </w:tc>
        <w:tc>
          <w:tcPr>
            <w:tcW w:w="815" w:type="dxa"/>
            <w:vAlign w:val="center"/>
          </w:tcPr>
          <w:p w14:paraId="5B8EC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  <w:tc>
          <w:tcPr>
            <w:tcW w:w="821" w:type="dxa"/>
            <w:vAlign w:val="center"/>
          </w:tcPr>
          <w:p w14:paraId="0F320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C813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40.40 </w:t>
            </w:r>
          </w:p>
        </w:tc>
        <w:tc>
          <w:tcPr>
            <w:tcW w:w="823" w:type="dxa"/>
            <w:vAlign w:val="center"/>
          </w:tcPr>
          <w:p w14:paraId="553F58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</w:tr>
      <w:tr w:rsidR="008E67BA" w14:paraId="6D80D170" w14:textId="77777777">
        <w:tc>
          <w:tcPr>
            <w:tcW w:w="1196" w:type="dxa"/>
            <w:vMerge/>
            <w:vAlign w:val="center"/>
          </w:tcPr>
          <w:p w14:paraId="101D95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5A0642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3D344C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92" w:type="dxa"/>
            <w:vAlign w:val="center"/>
          </w:tcPr>
          <w:p w14:paraId="1A568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969" w:type="dxa"/>
            <w:vAlign w:val="center"/>
          </w:tcPr>
          <w:p w14:paraId="03D30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  <w:tc>
          <w:tcPr>
            <w:tcW w:w="821" w:type="dxa"/>
            <w:vAlign w:val="center"/>
          </w:tcPr>
          <w:p w14:paraId="50ED40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38C98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41.63 </w:t>
            </w:r>
          </w:p>
        </w:tc>
        <w:tc>
          <w:tcPr>
            <w:tcW w:w="815" w:type="dxa"/>
            <w:vAlign w:val="center"/>
          </w:tcPr>
          <w:p w14:paraId="27130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21" w:type="dxa"/>
            <w:vAlign w:val="center"/>
          </w:tcPr>
          <w:p w14:paraId="1F6E6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9EA73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41.31 </w:t>
            </w:r>
          </w:p>
        </w:tc>
        <w:tc>
          <w:tcPr>
            <w:tcW w:w="823" w:type="dxa"/>
            <w:vAlign w:val="center"/>
          </w:tcPr>
          <w:p w14:paraId="625B8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8E67BA" w14:paraId="52A5B445" w14:textId="77777777">
        <w:tc>
          <w:tcPr>
            <w:tcW w:w="1196" w:type="dxa"/>
            <w:vMerge w:val="restart"/>
            <w:vAlign w:val="center"/>
          </w:tcPr>
          <w:p w14:paraId="01EFA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5" w:type="dxa"/>
            <w:vAlign w:val="center"/>
          </w:tcPr>
          <w:p w14:paraId="61D478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2F12A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79529A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4.27 </w:t>
            </w:r>
          </w:p>
        </w:tc>
        <w:tc>
          <w:tcPr>
            <w:tcW w:w="969" w:type="dxa"/>
            <w:vAlign w:val="center"/>
          </w:tcPr>
          <w:p w14:paraId="70F52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  <w:tc>
          <w:tcPr>
            <w:tcW w:w="821" w:type="dxa"/>
            <w:vAlign w:val="center"/>
          </w:tcPr>
          <w:p w14:paraId="08A1E0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52EBF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2D830C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  <w:tc>
          <w:tcPr>
            <w:tcW w:w="821" w:type="dxa"/>
            <w:vAlign w:val="center"/>
          </w:tcPr>
          <w:p w14:paraId="1778D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117C2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3" w:type="dxa"/>
            <w:vAlign w:val="center"/>
          </w:tcPr>
          <w:p w14:paraId="63691D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6.59%</w:t>
            </w:r>
          </w:p>
        </w:tc>
      </w:tr>
      <w:tr w:rsidR="008E67BA" w14:paraId="3BE23B5C" w14:textId="77777777">
        <w:tc>
          <w:tcPr>
            <w:tcW w:w="1196" w:type="dxa"/>
            <w:vMerge/>
            <w:vAlign w:val="center"/>
          </w:tcPr>
          <w:p w14:paraId="3A019D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AF68B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F5B3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92" w:type="dxa"/>
            <w:vAlign w:val="center"/>
          </w:tcPr>
          <w:p w14:paraId="3A8CDA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69" w:type="dxa"/>
            <w:vAlign w:val="center"/>
          </w:tcPr>
          <w:p w14:paraId="48A7A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62145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41B5F4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15" w:type="dxa"/>
            <w:vAlign w:val="center"/>
          </w:tcPr>
          <w:p w14:paraId="7C622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21" w:type="dxa"/>
            <w:vAlign w:val="center"/>
          </w:tcPr>
          <w:p w14:paraId="5BA62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0CC6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4.01 </w:t>
            </w:r>
          </w:p>
        </w:tc>
        <w:tc>
          <w:tcPr>
            <w:tcW w:w="823" w:type="dxa"/>
            <w:vAlign w:val="center"/>
          </w:tcPr>
          <w:p w14:paraId="0C8741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58.13%</w:t>
            </w:r>
          </w:p>
        </w:tc>
      </w:tr>
      <w:tr w:rsidR="008E67BA" w14:paraId="02975664" w14:textId="77777777">
        <w:tc>
          <w:tcPr>
            <w:tcW w:w="1196" w:type="dxa"/>
            <w:vMerge/>
            <w:vAlign w:val="center"/>
          </w:tcPr>
          <w:p w14:paraId="710C1E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78F431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4B0FF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3DE83F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69" w:type="dxa"/>
            <w:vAlign w:val="center"/>
          </w:tcPr>
          <w:p w14:paraId="11D8E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495ED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57A04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39F33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821" w:type="dxa"/>
            <w:vAlign w:val="center"/>
          </w:tcPr>
          <w:p w14:paraId="423D5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455C0D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3" w:type="dxa"/>
            <w:vAlign w:val="center"/>
          </w:tcPr>
          <w:p w14:paraId="776BE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0.72%</w:t>
            </w:r>
          </w:p>
        </w:tc>
      </w:tr>
      <w:tr w:rsidR="008E67BA" w14:paraId="08BF63B0" w14:textId="77777777">
        <w:tc>
          <w:tcPr>
            <w:tcW w:w="1196" w:type="dxa"/>
            <w:vMerge w:val="restart"/>
            <w:vAlign w:val="center"/>
          </w:tcPr>
          <w:p w14:paraId="02D9F7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5" w:type="dxa"/>
            <w:vAlign w:val="center"/>
          </w:tcPr>
          <w:p w14:paraId="7F0038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46820A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92" w:type="dxa"/>
            <w:vAlign w:val="center"/>
          </w:tcPr>
          <w:p w14:paraId="05CD7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2.07 </w:t>
            </w:r>
          </w:p>
        </w:tc>
        <w:tc>
          <w:tcPr>
            <w:tcW w:w="969" w:type="dxa"/>
            <w:vAlign w:val="center"/>
          </w:tcPr>
          <w:p w14:paraId="362E2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81.25%</w:t>
            </w:r>
          </w:p>
        </w:tc>
        <w:tc>
          <w:tcPr>
            <w:tcW w:w="821" w:type="dxa"/>
            <w:vAlign w:val="center"/>
          </w:tcPr>
          <w:p w14:paraId="24ADE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F7E3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815" w:type="dxa"/>
            <w:vAlign w:val="center"/>
          </w:tcPr>
          <w:p w14:paraId="6967C9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1" w:type="dxa"/>
            <w:vAlign w:val="center"/>
          </w:tcPr>
          <w:p w14:paraId="4DAE1C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2B9A31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3" w:type="dxa"/>
            <w:vAlign w:val="center"/>
          </w:tcPr>
          <w:p w14:paraId="55787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</w:tr>
      <w:tr w:rsidR="008E67BA" w14:paraId="2A8C61BE" w14:textId="77777777">
        <w:tc>
          <w:tcPr>
            <w:tcW w:w="1196" w:type="dxa"/>
            <w:vMerge/>
            <w:vAlign w:val="center"/>
          </w:tcPr>
          <w:p w14:paraId="316008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4C3479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1422A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92" w:type="dxa"/>
            <w:vAlign w:val="center"/>
          </w:tcPr>
          <w:p w14:paraId="101A6A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69" w:type="dxa"/>
            <w:vAlign w:val="center"/>
          </w:tcPr>
          <w:p w14:paraId="60786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6FAE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62B568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15" w:type="dxa"/>
            <w:vAlign w:val="center"/>
          </w:tcPr>
          <w:p w14:paraId="647FD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18025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2BC96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3" w:type="dxa"/>
            <w:vAlign w:val="center"/>
          </w:tcPr>
          <w:p w14:paraId="67D67D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</w:tr>
      <w:tr w:rsidR="008E67BA" w14:paraId="6812EF35" w14:textId="77777777">
        <w:tc>
          <w:tcPr>
            <w:tcW w:w="1196" w:type="dxa"/>
            <w:vMerge/>
            <w:vAlign w:val="center"/>
          </w:tcPr>
          <w:p w14:paraId="668E73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01EAB4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241112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92" w:type="dxa"/>
            <w:vAlign w:val="center"/>
          </w:tcPr>
          <w:p w14:paraId="3DEE5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69" w:type="dxa"/>
            <w:vAlign w:val="center"/>
          </w:tcPr>
          <w:p w14:paraId="7B593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29745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6F02A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15" w:type="dxa"/>
            <w:vAlign w:val="center"/>
          </w:tcPr>
          <w:p w14:paraId="53B70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2E8AFB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4ED7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3" w:type="dxa"/>
            <w:vAlign w:val="center"/>
          </w:tcPr>
          <w:p w14:paraId="44E6DF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74FE726" w14:textId="77777777">
        <w:tc>
          <w:tcPr>
            <w:tcW w:w="1196" w:type="dxa"/>
            <w:vMerge w:val="restart"/>
            <w:vAlign w:val="center"/>
          </w:tcPr>
          <w:p w14:paraId="396FC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5" w:type="dxa"/>
            <w:vAlign w:val="center"/>
          </w:tcPr>
          <w:p w14:paraId="100A0B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6C6B73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92" w:type="dxa"/>
            <w:vAlign w:val="center"/>
          </w:tcPr>
          <w:p w14:paraId="713CB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2.27 </w:t>
            </w:r>
          </w:p>
        </w:tc>
        <w:tc>
          <w:tcPr>
            <w:tcW w:w="969" w:type="dxa"/>
            <w:vAlign w:val="center"/>
          </w:tcPr>
          <w:p w14:paraId="424F98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3.15%</w:t>
            </w:r>
          </w:p>
        </w:tc>
        <w:tc>
          <w:tcPr>
            <w:tcW w:w="821" w:type="dxa"/>
            <w:vAlign w:val="center"/>
          </w:tcPr>
          <w:p w14:paraId="029DF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1C72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2.28 </w:t>
            </w:r>
          </w:p>
        </w:tc>
        <w:tc>
          <w:tcPr>
            <w:tcW w:w="815" w:type="dxa"/>
            <w:vAlign w:val="center"/>
          </w:tcPr>
          <w:p w14:paraId="50BB52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-45.47%</w:t>
            </w:r>
          </w:p>
        </w:tc>
        <w:tc>
          <w:tcPr>
            <w:tcW w:w="821" w:type="dxa"/>
            <w:vAlign w:val="center"/>
          </w:tcPr>
          <w:p w14:paraId="3D5365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435CD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2.41 </w:t>
            </w:r>
          </w:p>
        </w:tc>
        <w:tc>
          <w:tcPr>
            <w:tcW w:w="823" w:type="dxa"/>
            <w:vAlign w:val="center"/>
          </w:tcPr>
          <w:p w14:paraId="5B6330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-94.70%</w:t>
            </w:r>
          </w:p>
        </w:tc>
      </w:tr>
      <w:tr w:rsidR="008E67BA" w14:paraId="4C5E5744" w14:textId="77777777">
        <w:tc>
          <w:tcPr>
            <w:tcW w:w="1196" w:type="dxa"/>
            <w:vMerge/>
            <w:vAlign w:val="center"/>
          </w:tcPr>
          <w:p w14:paraId="1F633F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3D7689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7889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92" w:type="dxa"/>
            <w:vAlign w:val="center"/>
          </w:tcPr>
          <w:p w14:paraId="1E9DFE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69" w:type="dxa"/>
            <w:vAlign w:val="center"/>
          </w:tcPr>
          <w:p w14:paraId="2E345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8520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6E83BB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15" w:type="dxa"/>
            <w:vAlign w:val="center"/>
          </w:tcPr>
          <w:p w14:paraId="4EC69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34CE8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72EB5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3" w:type="dxa"/>
            <w:vAlign w:val="center"/>
          </w:tcPr>
          <w:p w14:paraId="48BE6C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8E67BA" w14:paraId="2C9B3807" w14:textId="77777777">
        <w:tc>
          <w:tcPr>
            <w:tcW w:w="1196" w:type="dxa"/>
            <w:vMerge/>
            <w:vAlign w:val="center"/>
          </w:tcPr>
          <w:p w14:paraId="5A46A5E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357F6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40993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92" w:type="dxa"/>
            <w:vAlign w:val="center"/>
          </w:tcPr>
          <w:p w14:paraId="50F1A0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969" w:type="dxa"/>
            <w:vAlign w:val="center"/>
          </w:tcPr>
          <w:p w14:paraId="60A097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0.95%</w:t>
            </w:r>
          </w:p>
        </w:tc>
        <w:tc>
          <w:tcPr>
            <w:tcW w:w="821" w:type="dxa"/>
            <w:vAlign w:val="center"/>
          </w:tcPr>
          <w:p w14:paraId="0BCE99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0FD8E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15" w:type="dxa"/>
            <w:vAlign w:val="center"/>
          </w:tcPr>
          <w:p w14:paraId="0EA007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2C49A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206BA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3" w:type="dxa"/>
            <w:vAlign w:val="center"/>
          </w:tcPr>
          <w:p w14:paraId="5E48D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8E67BA" w14:paraId="4DC41A66" w14:textId="77777777">
        <w:tc>
          <w:tcPr>
            <w:tcW w:w="1196" w:type="dxa"/>
            <w:vAlign w:val="center"/>
          </w:tcPr>
          <w:p w14:paraId="59C139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5" w:type="dxa"/>
            <w:vAlign w:val="center"/>
          </w:tcPr>
          <w:p w14:paraId="64CDEF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7" w:type="dxa"/>
            <w:vAlign w:val="center"/>
          </w:tcPr>
          <w:p w14:paraId="4B66D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92" w:type="dxa"/>
            <w:vAlign w:val="center"/>
          </w:tcPr>
          <w:p w14:paraId="42AE4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  <w:tc>
          <w:tcPr>
            <w:tcW w:w="969" w:type="dxa"/>
            <w:vAlign w:val="center"/>
          </w:tcPr>
          <w:p w14:paraId="32DCAA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6843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29307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33.79%</w:t>
            </w:r>
          </w:p>
        </w:tc>
        <w:tc>
          <w:tcPr>
            <w:tcW w:w="815" w:type="dxa"/>
            <w:vAlign w:val="center"/>
          </w:tcPr>
          <w:p w14:paraId="432EF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C6B2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522A8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50.15%</w:t>
            </w:r>
          </w:p>
        </w:tc>
        <w:tc>
          <w:tcPr>
            <w:tcW w:w="823" w:type="dxa"/>
            <w:vAlign w:val="center"/>
          </w:tcPr>
          <w:p w14:paraId="0DA9F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CE9BA3" w14:textId="77777777">
        <w:tc>
          <w:tcPr>
            <w:tcW w:w="1196" w:type="dxa"/>
            <w:vAlign w:val="center"/>
          </w:tcPr>
          <w:p w14:paraId="77358B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5" w:type="dxa"/>
            <w:vAlign w:val="center"/>
          </w:tcPr>
          <w:p w14:paraId="5C3F36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7" w:type="dxa"/>
            <w:vAlign w:val="center"/>
          </w:tcPr>
          <w:p w14:paraId="00200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92" w:type="dxa"/>
            <w:vAlign w:val="center"/>
          </w:tcPr>
          <w:p w14:paraId="68ECD3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69" w:type="dxa"/>
            <w:vAlign w:val="center"/>
          </w:tcPr>
          <w:p w14:paraId="60745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B392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0A45F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7.05%</w:t>
            </w:r>
          </w:p>
        </w:tc>
        <w:tc>
          <w:tcPr>
            <w:tcW w:w="815" w:type="dxa"/>
            <w:vAlign w:val="center"/>
          </w:tcPr>
          <w:p w14:paraId="391F11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7F52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26F7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3" w:type="dxa"/>
            <w:vAlign w:val="center"/>
          </w:tcPr>
          <w:p w14:paraId="5A70CF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F061B9" w14:textId="77777777">
        <w:tc>
          <w:tcPr>
            <w:tcW w:w="0" w:type="auto"/>
            <w:gridSpan w:val="11"/>
            <w:vAlign w:val="center"/>
          </w:tcPr>
          <w:p w14:paraId="753599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3D63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6FDC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2223FA4" w14:textId="6508E79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EE1ECAB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C413CA2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0"/>
        <w:gridCol w:w="766"/>
        <w:gridCol w:w="891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381CD46C" w14:textId="77777777">
        <w:tc>
          <w:tcPr>
            <w:tcW w:w="1966" w:type="dxa"/>
            <w:gridSpan w:val="2"/>
            <w:vMerge w:val="restart"/>
            <w:vAlign w:val="center"/>
          </w:tcPr>
          <w:p w14:paraId="0DBFC488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4" w:type="dxa"/>
            <w:gridSpan w:val="3"/>
            <w:vAlign w:val="center"/>
          </w:tcPr>
          <w:p w14:paraId="10E3594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CE55B7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5F2366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6C0E625" w14:textId="77777777">
        <w:tc>
          <w:tcPr>
            <w:tcW w:w="1966" w:type="dxa"/>
            <w:gridSpan w:val="2"/>
            <w:vMerge/>
            <w:vAlign w:val="center"/>
          </w:tcPr>
          <w:p w14:paraId="450DFB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4463A2B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3D67282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397BD41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E84E048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A9D072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527D9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4DE527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00FB01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14E380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6CC6ED6" w14:textId="77777777">
        <w:tc>
          <w:tcPr>
            <w:tcW w:w="1200" w:type="dxa"/>
            <w:vMerge w:val="restart"/>
            <w:vAlign w:val="center"/>
          </w:tcPr>
          <w:p w14:paraId="614A2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741F91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7A1103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79B3A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735.54 </w:t>
            </w:r>
          </w:p>
        </w:tc>
        <w:tc>
          <w:tcPr>
            <w:tcW w:w="970" w:type="dxa"/>
            <w:vAlign w:val="center"/>
          </w:tcPr>
          <w:p w14:paraId="7BFBA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-23.81%</w:t>
            </w:r>
          </w:p>
        </w:tc>
        <w:tc>
          <w:tcPr>
            <w:tcW w:w="821" w:type="dxa"/>
            <w:vAlign w:val="center"/>
          </w:tcPr>
          <w:p w14:paraId="0010C6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1EA0D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463.84 </w:t>
            </w:r>
          </w:p>
        </w:tc>
        <w:tc>
          <w:tcPr>
            <w:tcW w:w="808" w:type="dxa"/>
            <w:vAlign w:val="center"/>
          </w:tcPr>
          <w:p w14:paraId="1BB34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-19.90%</w:t>
            </w:r>
          </w:p>
        </w:tc>
        <w:tc>
          <w:tcPr>
            <w:tcW w:w="821" w:type="dxa"/>
            <w:vAlign w:val="center"/>
          </w:tcPr>
          <w:p w14:paraId="4840A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734AA4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364.00 </w:t>
            </w:r>
          </w:p>
        </w:tc>
        <w:tc>
          <w:tcPr>
            <w:tcW w:w="819" w:type="dxa"/>
            <w:vAlign w:val="center"/>
          </w:tcPr>
          <w:p w14:paraId="118F7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8E67BA" w14:paraId="2982C87F" w14:textId="77777777">
        <w:tc>
          <w:tcPr>
            <w:tcW w:w="1200" w:type="dxa"/>
            <w:vMerge/>
            <w:vAlign w:val="center"/>
          </w:tcPr>
          <w:p w14:paraId="2BC4D5F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95156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07D8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6BDC7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505.27 </w:t>
            </w:r>
          </w:p>
        </w:tc>
        <w:tc>
          <w:tcPr>
            <w:tcW w:w="970" w:type="dxa"/>
            <w:vAlign w:val="center"/>
          </w:tcPr>
          <w:p w14:paraId="049106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-25.71%</w:t>
            </w:r>
          </w:p>
        </w:tc>
        <w:tc>
          <w:tcPr>
            <w:tcW w:w="821" w:type="dxa"/>
            <w:vAlign w:val="center"/>
          </w:tcPr>
          <w:p w14:paraId="4AA5C0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53E97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288.96 </w:t>
            </w:r>
          </w:p>
        </w:tc>
        <w:tc>
          <w:tcPr>
            <w:tcW w:w="808" w:type="dxa"/>
            <w:vAlign w:val="center"/>
          </w:tcPr>
          <w:p w14:paraId="3E11A9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-20.60%</w:t>
            </w:r>
          </w:p>
        </w:tc>
        <w:tc>
          <w:tcPr>
            <w:tcW w:w="821" w:type="dxa"/>
            <w:vAlign w:val="center"/>
          </w:tcPr>
          <w:p w14:paraId="46A87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4804B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203.95 </w:t>
            </w:r>
          </w:p>
        </w:tc>
        <w:tc>
          <w:tcPr>
            <w:tcW w:w="819" w:type="dxa"/>
            <w:vAlign w:val="center"/>
          </w:tcPr>
          <w:p w14:paraId="77699B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-21.17%</w:t>
            </w:r>
          </w:p>
        </w:tc>
      </w:tr>
      <w:tr w:rsidR="008E67BA" w14:paraId="6301639A" w14:textId="77777777">
        <w:tc>
          <w:tcPr>
            <w:tcW w:w="1200" w:type="dxa"/>
            <w:vMerge/>
            <w:vAlign w:val="center"/>
          </w:tcPr>
          <w:p w14:paraId="1952857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DD795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285A2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7BC071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732.87 </w:t>
            </w:r>
          </w:p>
        </w:tc>
        <w:tc>
          <w:tcPr>
            <w:tcW w:w="970" w:type="dxa"/>
            <w:vAlign w:val="center"/>
          </w:tcPr>
          <w:p w14:paraId="20C80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-22.97%</w:t>
            </w:r>
          </w:p>
        </w:tc>
        <w:tc>
          <w:tcPr>
            <w:tcW w:w="821" w:type="dxa"/>
            <w:vAlign w:val="center"/>
          </w:tcPr>
          <w:p w14:paraId="360D9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43057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452.15 </w:t>
            </w:r>
          </w:p>
        </w:tc>
        <w:tc>
          <w:tcPr>
            <w:tcW w:w="808" w:type="dxa"/>
            <w:vAlign w:val="center"/>
          </w:tcPr>
          <w:p w14:paraId="43E387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-18.88%</w:t>
            </w:r>
          </w:p>
        </w:tc>
        <w:tc>
          <w:tcPr>
            <w:tcW w:w="821" w:type="dxa"/>
            <w:vAlign w:val="center"/>
          </w:tcPr>
          <w:p w14:paraId="0ACEEE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FB30E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347.50 </w:t>
            </w:r>
          </w:p>
        </w:tc>
        <w:tc>
          <w:tcPr>
            <w:tcW w:w="819" w:type="dxa"/>
            <w:vAlign w:val="center"/>
          </w:tcPr>
          <w:p w14:paraId="53439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</w:tr>
      <w:tr w:rsidR="008E67BA" w14:paraId="1BF347ED" w14:textId="77777777">
        <w:tc>
          <w:tcPr>
            <w:tcW w:w="1200" w:type="dxa"/>
            <w:vMerge w:val="restart"/>
            <w:vAlign w:val="center"/>
          </w:tcPr>
          <w:p w14:paraId="4756E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BFE1F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F1AE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154F5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125.51 </w:t>
            </w:r>
          </w:p>
        </w:tc>
        <w:tc>
          <w:tcPr>
            <w:tcW w:w="970" w:type="dxa"/>
            <w:vAlign w:val="center"/>
          </w:tcPr>
          <w:p w14:paraId="1F36D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-56.89%</w:t>
            </w:r>
          </w:p>
        </w:tc>
        <w:tc>
          <w:tcPr>
            <w:tcW w:w="821" w:type="dxa"/>
            <w:vAlign w:val="center"/>
          </w:tcPr>
          <w:p w14:paraId="15C3D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16381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91.23 </w:t>
            </w:r>
          </w:p>
        </w:tc>
        <w:tc>
          <w:tcPr>
            <w:tcW w:w="808" w:type="dxa"/>
            <w:vAlign w:val="center"/>
          </w:tcPr>
          <w:p w14:paraId="00B0A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-31.07%</w:t>
            </w:r>
          </w:p>
        </w:tc>
        <w:tc>
          <w:tcPr>
            <w:tcW w:w="821" w:type="dxa"/>
            <w:vAlign w:val="center"/>
          </w:tcPr>
          <w:p w14:paraId="13D4FB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6CB47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69.45 </w:t>
            </w:r>
          </w:p>
        </w:tc>
        <w:tc>
          <w:tcPr>
            <w:tcW w:w="819" w:type="dxa"/>
            <w:vAlign w:val="center"/>
          </w:tcPr>
          <w:p w14:paraId="61552E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-25.18%</w:t>
            </w:r>
          </w:p>
        </w:tc>
      </w:tr>
      <w:tr w:rsidR="008E67BA" w14:paraId="294D9D65" w14:textId="77777777">
        <w:tc>
          <w:tcPr>
            <w:tcW w:w="1200" w:type="dxa"/>
            <w:vMerge/>
            <w:vAlign w:val="center"/>
          </w:tcPr>
          <w:p w14:paraId="5F1B03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A69B1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33BD4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0058D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106.59 </w:t>
            </w:r>
          </w:p>
        </w:tc>
        <w:tc>
          <w:tcPr>
            <w:tcW w:w="970" w:type="dxa"/>
            <w:vAlign w:val="center"/>
          </w:tcPr>
          <w:p w14:paraId="6AB72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-53.93%</w:t>
            </w:r>
          </w:p>
        </w:tc>
        <w:tc>
          <w:tcPr>
            <w:tcW w:w="821" w:type="dxa"/>
            <w:vAlign w:val="center"/>
          </w:tcPr>
          <w:p w14:paraId="10293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182409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61.67 </w:t>
            </w:r>
          </w:p>
        </w:tc>
        <w:tc>
          <w:tcPr>
            <w:tcW w:w="808" w:type="dxa"/>
            <w:vAlign w:val="center"/>
          </w:tcPr>
          <w:p w14:paraId="3985C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-8.67%</w:t>
            </w:r>
          </w:p>
        </w:tc>
        <w:tc>
          <w:tcPr>
            <w:tcW w:w="821" w:type="dxa"/>
            <w:vAlign w:val="center"/>
          </w:tcPr>
          <w:p w14:paraId="5C8F4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00840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35.69 </w:t>
            </w:r>
          </w:p>
        </w:tc>
        <w:tc>
          <w:tcPr>
            <w:tcW w:w="819" w:type="dxa"/>
            <w:vAlign w:val="center"/>
          </w:tcPr>
          <w:p w14:paraId="6314A0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32.45%</w:t>
            </w:r>
          </w:p>
        </w:tc>
      </w:tr>
      <w:tr w:rsidR="008E67BA" w14:paraId="54B2BA77" w14:textId="77777777">
        <w:tc>
          <w:tcPr>
            <w:tcW w:w="1200" w:type="dxa"/>
            <w:vMerge/>
            <w:vAlign w:val="center"/>
          </w:tcPr>
          <w:p w14:paraId="219BFC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82894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47C702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38ACBE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128.16 </w:t>
            </w:r>
          </w:p>
        </w:tc>
        <w:tc>
          <w:tcPr>
            <w:tcW w:w="970" w:type="dxa"/>
            <w:vAlign w:val="center"/>
          </w:tcPr>
          <w:p w14:paraId="56091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-56.18%</w:t>
            </w:r>
          </w:p>
        </w:tc>
        <w:tc>
          <w:tcPr>
            <w:tcW w:w="821" w:type="dxa"/>
            <w:vAlign w:val="center"/>
          </w:tcPr>
          <w:p w14:paraId="360AF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D754F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89.53 </w:t>
            </w:r>
          </w:p>
        </w:tc>
        <w:tc>
          <w:tcPr>
            <w:tcW w:w="808" w:type="dxa"/>
            <w:vAlign w:val="center"/>
          </w:tcPr>
          <w:p w14:paraId="787AAE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-30.66%</w:t>
            </w:r>
          </w:p>
        </w:tc>
        <w:tc>
          <w:tcPr>
            <w:tcW w:w="821" w:type="dxa"/>
            <w:vAlign w:val="center"/>
          </w:tcPr>
          <w:p w14:paraId="1583F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020B7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66.09 </w:t>
            </w:r>
          </w:p>
        </w:tc>
        <w:tc>
          <w:tcPr>
            <w:tcW w:w="819" w:type="dxa"/>
            <w:vAlign w:val="center"/>
          </w:tcPr>
          <w:p w14:paraId="0DD23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-23.72%</w:t>
            </w:r>
          </w:p>
        </w:tc>
      </w:tr>
      <w:tr w:rsidR="008E67BA" w14:paraId="47F0D9B8" w14:textId="77777777">
        <w:tc>
          <w:tcPr>
            <w:tcW w:w="1200" w:type="dxa"/>
            <w:vMerge w:val="restart"/>
            <w:vAlign w:val="center"/>
          </w:tcPr>
          <w:p w14:paraId="67A84A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3E4510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7A9CE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6F4AAA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17.01 </w:t>
            </w:r>
          </w:p>
        </w:tc>
        <w:tc>
          <w:tcPr>
            <w:tcW w:w="970" w:type="dxa"/>
            <w:vAlign w:val="center"/>
          </w:tcPr>
          <w:p w14:paraId="1E8B5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263.34%</w:t>
            </w:r>
          </w:p>
        </w:tc>
        <w:tc>
          <w:tcPr>
            <w:tcW w:w="821" w:type="dxa"/>
            <w:vAlign w:val="center"/>
          </w:tcPr>
          <w:p w14:paraId="6346D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30DCF6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27EEF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50.67%</w:t>
            </w:r>
          </w:p>
        </w:tc>
        <w:tc>
          <w:tcPr>
            <w:tcW w:w="821" w:type="dxa"/>
            <w:vAlign w:val="center"/>
          </w:tcPr>
          <w:p w14:paraId="14C41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41B5DE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14.87 </w:t>
            </w:r>
          </w:p>
        </w:tc>
        <w:tc>
          <w:tcPr>
            <w:tcW w:w="819" w:type="dxa"/>
            <w:vAlign w:val="center"/>
          </w:tcPr>
          <w:p w14:paraId="792CD4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30.63%</w:t>
            </w:r>
          </w:p>
        </w:tc>
      </w:tr>
      <w:tr w:rsidR="008E67BA" w14:paraId="25C45A49" w14:textId="77777777">
        <w:tc>
          <w:tcPr>
            <w:tcW w:w="1200" w:type="dxa"/>
            <w:vMerge/>
            <w:vAlign w:val="center"/>
          </w:tcPr>
          <w:p w14:paraId="7DDD31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9AF84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4D8C7E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21DFA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70" w:type="dxa"/>
            <w:vAlign w:val="center"/>
          </w:tcPr>
          <w:p w14:paraId="1D499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28.39%</w:t>
            </w:r>
          </w:p>
        </w:tc>
        <w:tc>
          <w:tcPr>
            <w:tcW w:w="821" w:type="dxa"/>
            <w:vAlign w:val="center"/>
          </w:tcPr>
          <w:p w14:paraId="2AB24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13B90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808" w:type="dxa"/>
            <w:vAlign w:val="center"/>
          </w:tcPr>
          <w:p w14:paraId="3B439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2BE47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7650F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5.71 </w:t>
            </w:r>
          </w:p>
        </w:tc>
        <w:tc>
          <w:tcPr>
            <w:tcW w:w="819" w:type="dxa"/>
            <w:vAlign w:val="center"/>
          </w:tcPr>
          <w:p w14:paraId="1C1D29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18.41%</w:t>
            </w:r>
          </w:p>
        </w:tc>
      </w:tr>
      <w:tr w:rsidR="008E67BA" w14:paraId="7390C175" w14:textId="77777777">
        <w:tc>
          <w:tcPr>
            <w:tcW w:w="1200" w:type="dxa"/>
            <w:vMerge/>
            <w:vAlign w:val="center"/>
          </w:tcPr>
          <w:p w14:paraId="78C87A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E1B49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37EB6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5DD3D5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970" w:type="dxa"/>
            <w:vAlign w:val="center"/>
          </w:tcPr>
          <w:p w14:paraId="229F9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23.53%</w:t>
            </w:r>
          </w:p>
        </w:tc>
        <w:tc>
          <w:tcPr>
            <w:tcW w:w="821" w:type="dxa"/>
            <w:vAlign w:val="center"/>
          </w:tcPr>
          <w:p w14:paraId="5FBB7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362B0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8.66 </w:t>
            </w:r>
          </w:p>
        </w:tc>
        <w:tc>
          <w:tcPr>
            <w:tcW w:w="808" w:type="dxa"/>
            <w:vAlign w:val="center"/>
          </w:tcPr>
          <w:p w14:paraId="2ADFD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22.32%</w:t>
            </w:r>
          </w:p>
        </w:tc>
        <w:tc>
          <w:tcPr>
            <w:tcW w:w="821" w:type="dxa"/>
            <w:vAlign w:val="center"/>
          </w:tcPr>
          <w:p w14:paraId="688080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24D59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11.54 </w:t>
            </w:r>
          </w:p>
        </w:tc>
        <w:tc>
          <w:tcPr>
            <w:tcW w:w="819" w:type="dxa"/>
            <w:vAlign w:val="center"/>
          </w:tcPr>
          <w:p w14:paraId="30B039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20.52%</w:t>
            </w:r>
          </w:p>
        </w:tc>
      </w:tr>
      <w:tr w:rsidR="008E67BA" w14:paraId="5355D522" w14:textId="77777777">
        <w:tc>
          <w:tcPr>
            <w:tcW w:w="1200" w:type="dxa"/>
            <w:vMerge w:val="restart"/>
            <w:vAlign w:val="center"/>
          </w:tcPr>
          <w:p w14:paraId="135A9F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16ADEC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9641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7F043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8.15 </w:t>
            </w:r>
          </w:p>
        </w:tc>
        <w:tc>
          <w:tcPr>
            <w:tcW w:w="970" w:type="dxa"/>
            <w:vAlign w:val="center"/>
          </w:tcPr>
          <w:p w14:paraId="602A6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111.51%</w:t>
            </w:r>
          </w:p>
        </w:tc>
        <w:tc>
          <w:tcPr>
            <w:tcW w:w="821" w:type="dxa"/>
            <w:vAlign w:val="center"/>
          </w:tcPr>
          <w:p w14:paraId="56AA38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5B437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47315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21" w:type="dxa"/>
            <w:vAlign w:val="center"/>
          </w:tcPr>
          <w:p w14:paraId="4AD290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AF8B5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819" w:type="dxa"/>
            <w:vAlign w:val="center"/>
          </w:tcPr>
          <w:p w14:paraId="02640D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-32.78%</w:t>
            </w:r>
          </w:p>
        </w:tc>
      </w:tr>
      <w:tr w:rsidR="008E67BA" w14:paraId="162EE780" w14:textId="77777777">
        <w:tc>
          <w:tcPr>
            <w:tcW w:w="1200" w:type="dxa"/>
            <w:vMerge/>
            <w:vAlign w:val="center"/>
          </w:tcPr>
          <w:p w14:paraId="1EDE6D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62119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4EE88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4991B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7.11 </w:t>
            </w:r>
          </w:p>
        </w:tc>
        <w:tc>
          <w:tcPr>
            <w:tcW w:w="970" w:type="dxa"/>
            <w:vAlign w:val="center"/>
          </w:tcPr>
          <w:p w14:paraId="763C18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21" w:type="dxa"/>
            <w:vAlign w:val="center"/>
          </w:tcPr>
          <w:p w14:paraId="7A797D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1D52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808" w:type="dxa"/>
            <w:vAlign w:val="center"/>
          </w:tcPr>
          <w:p w14:paraId="09DEC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85.48%</w:t>
            </w:r>
          </w:p>
        </w:tc>
        <w:tc>
          <w:tcPr>
            <w:tcW w:w="821" w:type="dxa"/>
            <w:vAlign w:val="center"/>
          </w:tcPr>
          <w:p w14:paraId="418C5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41489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7.78 </w:t>
            </w:r>
          </w:p>
        </w:tc>
        <w:tc>
          <w:tcPr>
            <w:tcW w:w="819" w:type="dxa"/>
            <w:vAlign w:val="center"/>
          </w:tcPr>
          <w:p w14:paraId="19D4D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56.51%</w:t>
            </w:r>
          </w:p>
        </w:tc>
      </w:tr>
      <w:tr w:rsidR="008E67BA" w14:paraId="1DF93487" w14:textId="77777777">
        <w:tc>
          <w:tcPr>
            <w:tcW w:w="1200" w:type="dxa"/>
            <w:vMerge/>
            <w:vAlign w:val="center"/>
          </w:tcPr>
          <w:p w14:paraId="2073CA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52109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F6DC1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2099F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970" w:type="dxa"/>
            <w:vAlign w:val="center"/>
          </w:tcPr>
          <w:p w14:paraId="4D581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141.57%</w:t>
            </w:r>
          </w:p>
        </w:tc>
        <w:tc>
          <w:tcPr>
            <w:tcW w:w="821" w:type="dxa"/>
            <w:vAlign w:val="center"/>
          </w:tcPr>
          <w:p w14:paraId="483CA4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598F66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808" w:type="dxa"/>
            <w:vAlign w:val="center"/>
          </w:tcPr>
          <w:p w14:paraId="6D6D2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41.56%</w:t>
            </w:r>
          </w:p>
        </w:tc>
        <w:tc>
          <w:tcPr>
            <w:tcW w:w="821" w:type="dxa"/>
            <w:vAlign w:val="center"/>
          </w:tcPr>
          <w:p w14:paraId="0F4E6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4DD74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14.11 </w:t>
            </w:r>
          </w:p>
        </w:tc>
        <w:tc>
          <w:tcPr>
            <w:tcW w:w="819" w:type="dxa"/>
            <w:vAlign w:val="center"/>
          </w:tcPr>
          <w:p w14:paraId="57BD8D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30.58%</w:t>
            </w:r>
          </w:p>
        </w:tc>
      </w:tr>
      <w:tr w:rsidR="008E67BA" w14:paraId="1019D2E5" w14:textId="77777777">
        <w:tc>
          <w:tcPr>
            <w:tcW w:w="1200" w:type="dxa"/>
            <w:vAlign w:val="center"/>
          </w:tcPr>
          <w:p w14:paraId="7C60EA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2D13C0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69CBCF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ADBB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78.34%</w:t>
            </w:r>
          </w:p>
        </w:tc>
        <w:tc>
          <w:tcPr>
            <w:tcW w:w="970" w:type="dxa"/>
            <w:vAlign w:val="center"/>
          </w:tcPr>
          <w:p w14:paraId="69282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484B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331270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78.96%</w:t>
            </w:r>
          </w:p>
        </w:tc>
        <w:tc>
          <w:tcPr>
            <w:tcW w:w="808" w:type="dxa"/>
            <w:vAlign w:val="center"/>
          </w:tcPr>
          <w:p w14:paraId="656694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B5D47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34862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79.30%</w:t>
            </w:r>
          </w:p>
        </w:tc>
        <w:tc>
          <w:tcPr>
            <w:tcW w:w="819" w:type="dxa"/>
            <w:vAlign w:val="center"/>
          </w:tcPr>
          <w:p w14:paraId="19E56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9306DBB" w14:textId="77777777">
        <w:tc>
          <w:tcPr>
            <w:tcW w:w="1200" w:type="dxa"/>
            <w:vAlign w:val="center"/>
          </w:tcPr>
          <w:p w14:paraId="49BC5B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59FFF2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4B003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62BD5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970" w:type="dxa"/>
            <w:vAlign w:val="center"/>
          </w:tcPr>
          <w:p w14:paraId="15E2F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FFFB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516D4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5.70%</w:t>
            </w:r>
          </w:p>
        </w:tc>
        <w:tc>
          <w:tcPr>
            <w:tcW w:w="808" w:type="dxa"/>
            <w:vAlign w:val="center"/>
          </w:tcPr>
          <w:p w14:paraId="67538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A8888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2E5D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10.48%</w:t>
            </w:r>
          </w:p>
        </w:tc>
        <w:tc>
          <w:tcPr>
            <w:tcW w:w="819" w:type="dxa"/>
            <w:vAlign w:val="center"/>
          </w:tcPr>
          <w:p w14:paraId="375F96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5FC290D" w14:textId="77777777">
        <w:tc>
          <w:tcPr>
            <w:tcW w:w="0" w:type="auto"/>
            <w:gridSpan w:val="11"/>
            <w:vAlign w:val="center"/>
          </w:tcPr>
          <w:p w14:paraId="01EE8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6F7B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B2A3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8B86B60" w14:textId="3482FB2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5BFB622" w14:textId="77777777" w:rsidR="008E67BA" w:rsidRDefault="008E67BA">
      <w:pPr>
        <w:pStyle w:val="L1bullet"/>
        <w:ind w:left="0" w:firstLine="0"/>
        <w:rPr>
          <w:rFonts w:eastAsia="맑은 고딕"/>
          <w:lang w:eastAsia="ko-KR"/>
        </w:rPr>
      </w:pPr>
    </w:p>
    <w:p w14:paraId="46BB0B18" w14:textId="6C3C4279" w:rsidR="008E67BA" w:rsidRDefault="003C1940">
      <w:pPr>
        <w:spacing w:after="0"/>
        <w:rPr>
          <w:b/>
          <w:bCs/>
          <w:u w:val="single"/>
        </w:rPr>
      </w:pPr>
      <w:bookmarkStart w:id="22" w:name="_Hlk142594480"/>
      <w:r>
        <w:rPr>
          <w:b/>
          <w:bCs/>
          <w:u w:val="single"/>
        </w:rPr>
        <w:t>Urban Macro (FR1)</w:t>
      </w:r>
    </w:p>
    <w:bookmarkEnd w:id="22"/>
    <w:p w14:paraId="10A58245" w14:textId="77777777" w:rsidR="008E67BA" w:rsidRDefault="008E67BA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38834FC8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mall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54"/>
        <w:gridCol w:w="747"/>
        <w:gridCol w:w="870"/>
        <w:gridCol w:w="870"/>
        <w:gridCol w:w="947"/>
        <w:gridCol w:w="821"/>
        <w:gridCol w:w="821"/>
        <w:gridCol w:w="939"/>
        <w:gridCol w:w="821"/>
        <w:gridCol w:w="821"/>
        <w:gridCol w:w="820"/>
      </w:tblGrid>
      <w:tr w:rsidR="008E67BA" w14:paraId="629DB1BA" w14:textId="77777777">
        <w:tc>
          <w:tcPr>
            <w:tcW w:w="1901" w:type="dxa"/>
            <w:gridSpan w:val="2"/>
            <w:vMerge w:val="restart"/>
            <w:vAlign w:val="center"/>
          </w:tcPr>
          <w:p w14:paraId="209886C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  <w:gridSpan w:val="3"/>
            <w:vAlign w:val="center"/>
          </w:tcPr>
          <w:p w14:paraId="1677089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6F9228B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5531628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8E8EE4B" w14:textId="77777777">
        <w:tc>
          <w:tcPr>
            <w:tcW w:w="1901" w:type="dxa"/>
            <w:gridSpan w:val="2"/>
            <w:vMerge/>
            <w:vAlign w:val="center"/>
          </w:tcPr>
          <w:p w14:paraId="56B820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14:paraId="70D16E2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70" w:type="dxa"/>
            <w:vAlign w:val="center"/>
          </w:tcPr>
          <w:p w14:paraId="2D7C1D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vAlign w:val="center"/>
          </w:tcPr>
          <w:p w14:paraId="0D8CFB6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494826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05C15F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67C38F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4651B7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5DC412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2DBD797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331857A" w14:textId="77777777">
        <w:tc>
          <w:tcPr>
            <w:tcW w:w="1154" w:type="dxa"/>
            <w:vMerge w:val="restart"/>
            <w:vAlign w:val="center"/>
          </w:tcPr>
          <w:p w14:paraId="7B0A91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47" w:type="dxa"/>
            <w:vAlign w:val="center"/>
          </w:tcPr>
          <w:p w14:paraId="5F8E2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6C917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38.52 </w:t>
            </w:r>
          </w:p>
        </w:tc>
        <w:tc>
          <w:tcPr>
            <w:tcW w:w="870" w:type="dxa"/>
            <w:vAlign w:val="center"/>
          </w:tcPr>
          <w:p w14:paraId="23206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40.16 </w:t>
            </w:r>
          </w:p>
        </w:tc>
        <w:tc>
          <w:tcPr>
            <w:tcW w:w="947" w:type="dxa"/>
            <w:vAlign w:val="center"/>
          </w:tcPr>
          <w:p w14:paraId="2D9270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4.27%</w:t>
            </w:r>
          </w:p>
        </w:tc>
        <w:tc>
          <w:tcPr>
            <w:tcW w:w="821" w:type="dxa"/>
            <w:vAlign w:val="center"/>
          </w:tcPr>
          <w:p w14:paraId="65F9C7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3A5D2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39" w:type="dxa"/>
            <w:vAlign w:val="center"/>
          </w:tcPr>
          <w:p w14:paraId="225155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54AD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33.55 </w:t>
            </w:r>
          </w:p>
        </w:tc>
        <w:tc>
          <w:tcPr>
            <w:tcW w:w="821" w:type="dxa"/>
            <w:vAlign w:val="center"/>
          </w:tcPr>
          <w:p w14:paraId="43276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30.68 </w:t>
            </w:r>
          </w:p>
        </w:tc>
        <w:tc>
          <w:tcPr>
            <w:tcW w:w="820" w:type="dxa"/>
            <w:vAlign w:val="center"/>
          </w:tcPr>
          <w:p w14:paraId="59830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</w:tr>
      <w:tr w:rsidR="008E67BA" w14:paraId="7759E55A" w14:textId="77777777">
        <w:tc>
          <w:tcPr>
            <w:tcW w:w="1154" w:type="dxa"/>
            <w:vMerge/>
            <w:vAlign w:val="center"/>
          </w:tcPr>
          <w:p w14:paraId="6DDA5E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6D5BE1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78F16B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35.88 </w:t>
            </w:r>
          </w:p>
        </w:tc>
        <w:tc>
          <w:tcPr>
            <w:tcW w:w="870" w:type="dxa"/>
            <w:vAlign w:val="center"/>
          </w:tcPr>
          <w:p w14:paraId="60C28A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28.33 </w:t>
            </w:r>
          </w:p>
        </w:tc>
        <w:tc>
          <w:tcPr>
            <w:tcW w:w="947" w:type="dxa"/>
            <w:vAlign w:val="center"/>
          </w:tcPr>
          <w:p w14:paraId="2245F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-21.03%</w:t>
            </w:r>
          </w:p>
        </w:tc>
        <w:tc>
          <w:tcPr>
            <w:tcW w:w="821" w:type="dxa"/>
            <w:vAlign w:val="center"/>
          </w:tcPr>
          <w:p w14:paraId="71116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30.45 </w:t>
            </w:r>
          </w:p>
        </w:tc>
        <w:tc>
          <w:tcPr>
            <w:tcW w:w="821" w:type="dxa"/>
            <w:vAlign w:val="center"/>
          </w:tcPr>
          <w:p w14:paraId="4428D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12.08 </w:t>
            </w:r>
          </w:p>
        </w:tc>
        <w:tc>
          <w:tcPr>
            <w:tcW w:w="939" w:type="dxa"/>
            <w:vAlign w:val="center"/>
          </w:tcPr>
          <w:p w14:paraId="6D79D1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-60.33%</w:t>
            </w:r>
          </w:p>
        </w:tc>
        <w:tc>
          <w:tcPr>
            <w:tcW w:w="821" w:type="dxa"/>
            <w:vAlign w:val="center"/>
          </w:tcPr>
          <w:p w14:paraId="7570E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21" w:type="dxa"/>
            <w:vAlign w:val="center"/>
          </w:tcPr>
          <w:p w14:paraId="08250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0.08 </w:t>
            </w:r>
          </w:p>
        </w:tc>
        <w:tc>
          <w:tcPr>
            <w:tcW w:w="820" w:type="dxa"/>
            <w:vAlign w:val="center"/>
          </w:tcPr>
          <w:p w14:paraId="0FE5A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-98.78%</w:t>
            </w:r>
          </w:p>
        </w:tc>
      </w:tr>
      <w:tr w:rsidR="008E67BA" w14:paraId="567FFBC0" w14:textId="77777777">
        <w:tc>
          <w:tcPr>
            <w:tcW w:w="1154" w:type="dxa"/>
            <w:vMerge/>
            <w:vAlign w:val="center"/>
          </w:tcPr>
          <w:p w14:paraId="4EC093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4CD710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71A4AF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39.08 </w:t>
            </w:r>
          </w:p>
        </w:tc>
        <w:tc>
          <w:tcPr>
            <w:tcW w:w="870" w:type="dxa"/>
            <w:vAlign w:val="center"/>
          </w:tcPr>
          <w:p w14:paraId="55EC9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41.53 </w:t>
            </w:r>
          </w:p>
        </w:tc>
        <w:tc>
          <w:tcPr>
            <w:tcW w:w="947" w:type="dxa"/>
            <w:vAlign w:val="center"/>
          </w:tcPr>
          <w:p w14:paraId="6FB8F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21" w:type="dxa"/>
            <w:vAlign w:val="center"/>
          </w:tcPr>
          <w:p w14:paraId="25680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38.45 </w:t>
            </w:r>
          </w:p>
        </w:tc>
        <w:tc>
          <w:tcPr>
            <w:tcW w:w="821" w:type="dxa"/>
            <w:vAlign w:val="center"/>
          </w:tcPr>
          <w:p w14:paraId="2214D9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40.51 </w:t>
            </w:r>
          </w:p>
        </w:tc>
        <w:tc>
          <w:tcPr>
            <w:tcW w:w="939" w:type="dxa"/>
            <w:vAlign w:val="center"/>
          </w:tcPr>
          <w:p w14:paraId="14E36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5.35%</w:t>
            </w:r>
          </w:p>
        </w:tc>
        <w:tc>
          <w:tcPr>
            <w:tcW w:w="821" w:type="dxa"/>
            <w:vAlign w:val="center"/>
          </w:tcPr>
          <w:p w14:paraId="733C2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66D1A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38.13 </w:t>
            </w:r>
          </w:p>
        </w:tc>
        <w:tc>
          <w:tcPr>
            <w:tcW w:w="820" w:type="dxa"/>
            <w:vAlign w:val="center"/>
          </w:tcPr>
          <w:p w14:paraId="13AFB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8E67BA" w14:paraId="113091A8" w14:textId="77777777">
        <w:tc>
          <w:tcPr>
            <w:tcW w:w="1154" w:type="dxa"/>
            <w:vMerge w:val="restart"/>
            <w:vAlign w:val="center"/>
          </w:tcPr>
          <w:p w14:paraId="06E9E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47" w:type="dxa"/>
            <w:vAlign w:val="center"/>
          </w:tcPr>
          <w:p w14:paraId="56F157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03A83E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2.71 </w:t>
            </w:r>
          </w:p>
        </w:tc>
        <w:tc>
          <w:tcPr>
            <w:tcW w:w="870" w:type="dxa"/>
            <w:vAlign w:val="center"/>
          </w:tcPr>
          <w:p w14:paraId="6878E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47" w:type="dxa"/>
            <w:vAlign w:val="center"/>
          </w:tcPr>
          <w:p w14:paraId="01B61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34.24%</w:t>
            </w:r>
          </w:p>
        </w:tc>
        <w:tc>
          <w:tcPr>
            <w:tcW w:w="821" w:type="dxa"/>
            <w:vAlign w:val="center"/>
          </w:tcPr>
          <w:p w14:paraId="41C0F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2.26 </w:t>
            </w:r>
          </w:p>
        </w:tc>
        <w:tc>
          <w:tcPr>
            <w:tcW w:w="821" w:type="dxa"/>
            <w:vAlign w:val="center"/>
          </w:tcPr>
          <w:p w14:paraId="21ECA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3.50 </w:t>
            </w:r>
          </w:p>
        </w:tc>
        <w:tc>
          <w:tcPr>
            <w:tcW w:w="939" w:type="dxa"/>
            <w:vAlign w:val="center"/>
          </w:tcPr>
          <w:p w14:paraId="0DC2D8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54.77%</w:t>
            </w:r>
          </w:p>
        </w:tc>
        <w:tc>
          <w:tcPr>
            <w:tcW w:w="821" w:type="dxa"/>
            <w:vAlign w:val="center"/>
          </w:tcPr>
          <w:p w14:paraId="06F57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121AF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20" w:type="dxa"/>
            <w:vAlign w:val="center"/>
          </w:tcPr>
          <w:p w14:paraId="2F6D5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103.83%</w:t>
            </w:r>
          </w:p>
        </w:tc>
      </w:tr>
      <w:tr w:rsidR="008E67BA" w14:paraId="081FDCEB" w14:textId="77777777">
        <w:tc>
          <w:tcPr>
            <w:tcW w:w="1154" w:type="dxa"/>
            <w:vMerge/>
            <w:vAlign w:val="center"/>
          </w:tcPr>
          <w:p w14:paraId="0F5094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1685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3B38C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0.11 </w:t>
            </w:r>
          </w:p>
        </w:tc>
        <w:tc>
          <w:tcPr>
            <w:tcW w:w="870" w:type="dxa"/>
            <w:vAlign w:val="center"/>
          </w:tcPr>
          <w:p w14:paraId="0B5DF2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947" w:type="dxa"/>
            <w:vAlign w:val="center"/>
          </w:tcPr>
          <w:p w14:paraId="2E38B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265.84%</w:t>
            </w:r>
          </w:p>
        </w:tc>
        <w:tc>
          <w:tcPr>
            <w:tcW w:w="821" w:type="dxa"/>
            <w:vAlign w:val="center"/>
          </w:tcPr>
          <w:p w14:paraId="51F5C8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5D1148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39" w:type="dxa"/>
            <w:vAlign w:val="center"/>
          </w:tcPr>
          <w:p w14:paraId="7B276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95803.92%</w:t>
            </w:r>
          </w:p>
        </w:tc>
        <w:tc>
          <w:tcPr>
            <w:tcW w:w="821" w:type="dxa"/>
            <w:vAlign w:val="center"/>
          </w:tcPr>
          <w:p w14:paraId="327E8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3AD717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820" w:type="dxa"/>
            <w:vAlign w:val="center"/>
          </w:tcPr>
          <w:p w14:paraId="68A47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</w:t>
            </w:r>
          </w:p>
        </w:tc>
      </w:tr>
      <w:tr w:rsidR="008E67BA" w14:paraId="3CDFE338" w14:textId="77777777">
        <w:tc>
          <w:tcPr>
            <w:tcW w:w="1154" w:type="dxa"/>
            <w:vMerge/>
            <w:vAlign w:val="center"/>
          </w:tcPr>
          <w:p w14:paraId="496ADD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3CC68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73D0E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870" w:type="dxa"/>
            <w:vAlign w:val="center"/>
          </w:tcPr>
          <w:p w14:paraId="30B118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47" w:type="dxa"/>
            <w:vAlign w:val="center"/>
          </w:tcPr>
          <w:p w14:paraId="150D42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32.70%</w:t>
            </w:r>
          </w:p>
        </w:tc>
        <w:tc>
          <w:tcPr>
            <w:tcW w:w="821" w:type="dxa"/>
            <w:vAlign w:val="center"/>
          </w:tcPr>
          <w:p w14:paraId="38B36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2.83 </w:t>
            </w:r>
          </w:p>
        </w:tc>
        <w:tc>
          <w:tcPr>
            <w:tcW w:w="821" w:type="dxa"/>
            <w:vAlign w:val="center"/>
          </w:tcPr>
          <w:p w14:paraId="555F8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39" w:type="dxa"/>
            <w:vAlign w:val="center"/>
          </w:tcPr>
          <w:p w14:paraId="4D7EE6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51.75%</w:t>
            </w:r>
          </w:p>
        </w:tc>
        <w:tc>
          <w:tcPr>
            <w:tcW w:w="821" w:type="dxa"/>
            <w:vAlign w:val="center"/>
          </w:tcPr>
          <w:p w14:paraId="18544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1.47 </w:t>
            </w:r>
          </w:p>
        </w:tc>
        <w:tc>
          <w:tcPr>
            <w:tcW w:w="821" w:type="dxa"/>
            <w:vAlign w:val="center"/>
          </w:tcPr>
          <w:p w14:paraId="752C9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4BF97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185.86%</w:t>
            </w:r>
          </w:p>
        </w:tc>
      </w:tr>
      <w:tr w:rsidR="008E67BA" w14:paraId="5F69C24E" w14:textId="77777777">
        <w:tc>
          <w:tcPr>
            <w:tcW w:w="1154" w:type="dxa"/>
            <w:vMerge w:val="restart"/>
            <w:vAlign w:val="center"/>
          </w:tcPr>
          <w:p w14:paraId="741CAD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47" w:type="dxa"/>
            <w:vAlign w:val="center"/>
          </w:tcPr>
          <w:p w14:paraId="0B31C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10521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870" w:type="dxa"/>
            <w:vAlign w:val="center"/>
          </w:tcPr>
          <w:p w14:paraId="37BC7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54583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13.82%</w:t>
            </w:r>
          </w:p>
        </w:tc>
        <w:tc>
          <w:tcPr>
            <w:tcW w:w="821" w:type="dxa"/>
            <w:vAlign w:val="center"/>
          </w:tcPr>
          <w:p w14:paraId="574B1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821" w:type="dxa"/>
            <w:vAlign w:val="center"/>
          </w:tcPr>
          <w:p w14:paraId="765FF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10.94 </w:t>
            </w:r>
          </w:p>
        </w:tc>
        <w:tc>
          <w:tcPr>
            <w:tcW w:w="939" w:type="dxa"/>
            <w:vAlign w:val="center"/>
          </w:tcPr>
          <w:p w14:paraId="59ACE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592.54%</w:t>
            </w:r>
          </w:p>
        </w:tc>
        <w:tc>
          <w:tcPr>
            <w:tcW w:w="821" w:type="dxa"/>
            <w:vAlign w:val="center"/>
          </w:tcPr>
          <w:p w14:paraId="5849D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8.11 </w:t>
            </w:r>
          </w:p>
        </w:tc>
        <w:tc>
          <w:tcPr>
            <w:tcW w:w="821" w:type="dxa"/>
            <w:vAlign w:val="center"/>
          </w:tcPr>
          <w:p w14:paraId="24E483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19.40 </w:t>
            </w:r>
          </w:p>
        </w:tc>
        <w:tc>
          <w:tcPr>
            <w:tcW w:w="820" w:type="dxa"/>
            <w:vAlign w:val="center"/>
          </w:tcPr>
          <w:p w14:paraId="6D9A9C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139.23%</w:t>
            </w:r>
          </w:p>
        </w:tc>
      </w:tr>
      <w:tr w:rsidR="008E67BA" w14:paraId="5A51ACC3" w14:textId="77777777">
        <w:tc>
          <w:tcPr>
            <w:tcW w:w="1154" w:type="dxa"/>
            <w:vMerge/>
            <w:vAlign w:val="center"/>
          </w:tcPr>
          <w:p w14:paraId="77500F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557D6F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48389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70" w:type="dxa"/>
            <w:vAlign w:val="center"/>
          </w:tcPr>
          <w:p w14:paraId="3D9E17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vAlign w:val="center"/>
          </w:tcPr>
          <w:p w14:paraId="7505E3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E0044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B4FC7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39" w:type="dxa"/>
            <w:vAlign w:val="center"/>
          </w:tcPr>
          <w:p w14:paraId="6EA44D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3050C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1" w:type="dxa"/>
            <w:vAlign w:val="center"/>
          </w:tcPr>
          <w:p w14:paraId="25B35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0" w:type="dxa"/>
            <w:vAlign w:val="center"/>
          </w:tcPr>
          <w:p w14:paraId="6BBD5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66ED59DD" w14:textId="77777777">
        <w:tc>
          <w:tcPr>
            <w:tcW w:w="1154" w:type="dxa"/>
            <w:vMerge/>
            <w:vAlign w:val="center"/>
          </w:tcPr>
          <w:p w14:paraId="0A5D8E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4231BB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08E53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870" w:type="dxa"/>
            <w:vAlign w:val="center"/>
          </w:tcPr>
          <w:p w14:paraId="5C4A5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vAlign w:val="center"/>
          </w:tcPr>
          <w:p w14:paraId="2A9C1E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-6.80%</w:t>
            </w:r>
          </w:p>
        </w:tc>
        <w:tc>
          <w:tcPr>
            <w:tcW w:w="821" w:type="dxa"/>
            <w:vAlign w:val="center"/>
          </w:tcPr>
          <w:p w14:paraId="42384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051FD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39" w:type="dxa"/>
            <w:vAlign w:val="center"/>
          </w:tcPr>
          <w:p w14:paraId="31853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F088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821" w:type="dxa"/>
            <w:vAlign w:val="center"/>
          </w:tcPr>
          <w:p w14:paraId="64C6B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820" w:type="dxa"/>
            <w:vAlign w:val="center"/>
          </w:tcPr>
          <w:p w14:paraId="365B4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4396222F" w14:textId="77777777">
        <w:tc>
          <w:tcPr>
            <w:tcW w:w="1154" w:type="dxa"/>
            <w:vMerge w:val="restart"/>
            <w:vAlign w:val="center"/>
          </w:tcPr>
          <w:p w14:paraId="3A9D59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47" w:type="dxa"/>
            <w:vAlign w:val="center"/>
          </w:tcPr>
          <w:p w14:paraId="418D40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62E90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30.44 </w:t>
            </w:r>
          </w:p>
        </w:tc>
        <w:tc>
          <w:tcPr>
            <w:tcW w:w="870" w:type="dxa"/>
            <w:vAlign w:val="center"/>
          </w:tcPr>
          <w:p w14:paraId="218DFF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947" w:type="dxa"/>
            <w:vAlign w:val="center"/>
          </w:tcPr>
          <w:p w14:paraId="5F972A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-62.03%</w:t>
            </w:r>
          </w:p>
        </w:tc>
        <w:tc>
          <w:tcPr>
            <w:tcW w:w="821" w:type="dxa"/>
            <w:vAlign w:val="center"/>
          </w:tcPr>
          <w:p w14:paraId="45484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24.25 </w:t>
            </w:r>
          </w:p>
        </w:tc>
        <w:tc>
          <w:tcPr>
            <w:tcW w:w="821" w:type="dxa"/>
            <w:vAlign w:val="center"/>
          </w:tcPr>
          <w:p w14:paraId="01412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22.02 </w:t>
            </w:r>
          </w:p>
        </w:tc>
        <w:tc>
          <w:tcPr>
            <w:tcW w:w="939" w:type="dxa"/>
            <w:vAlign w:val="center"/>
          </w:tcPr>
          <w:p w14:paraId="3C0D35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-9.21%</w:t>
            </w:r>
          </w:p>
        </w:tc>
        <w:tc>
          <w:tcPr>
            <w:tcW w:w="821" w:type="dxa"/>
            <w:vAlign w:val="center"/>
          </w:tcPr>
          <w:p w14:paraId="61DBD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9.14 </w:t>
            </w:r>
          </w:p>
        </w:tc>
        <w:tc>
          <w:tcPr>
            <w:tcW w:w="821" w:type="dxa"/>
            <w:vAlign w:val="center"/>
          </w:tcPr>
          <w:p w14:paraId="4B0DD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16.27 </w:t>
            </w:r>
          </w:p>
        </w:tc>
        <w:tc>
          <w:tcPr>
            <w:tcW w:w="820" w:type="dxa"/>
            <w:vAlign w:val="center"/>
          </w:tcPr>
          <w:p w14:paraId="6C2E3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77.87%</w:t>
            </w:r>
          </w:p>
        </w:tc>
      </w:tr>
      <w:tr w:rsidR="008E67BA" w14:paraId="586967AA" w14:textId="77777777">
        <w:tc>
          <w:tcPr>
            <w:tcW w:w="1154" w:type="dxa"/>
            <w:vMerge/>
            <w:vAlign w:val="center"/>
          </w:tcPr>
          <w:p w14:paraId="71AA36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A05F6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41D40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70" w:type="dxa"/>
            <w:vAlign w:val="center"/>
          </w:tcPr>
          <w:p w14:paraId="7E593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3E93C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  <w:tc>
          <w:tcPr>
            <w:tcW w:w="821" w:type="dxa"/>
            <w:vAlign w:val="center"/>
          </w:tcPr>
          <w:p w14:paraId="46AC7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21" w:type="dxa"/>
            <w:vAlign w:val="center"/>
          </w:tcPr>
          <w:p w14:paraId="60A6C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39" w:type="dxa"/>
            <w:vAlign w:val="center"/>
          </w:tcPr>
          <w:p w14:paraId="79C78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  <w:tc>
          <w:tcPr>
            <w:tcW w:w="821" w:type="dxa"/>
            <w:vAlign w:val="center"/>
          </w:tcPr>
          <w:p w14:paraId="76D0A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821" w:type="dxa"/>
            <w:vAlign w:val="center"/>
          </w:tcPr>
          <w:p w14:paraId="3D2DE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0" w:type="dxa"/>
            <w:vAlign w:val="center"/>
          </w:tcPr>
          <w:p w14:paraId="259B7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-5.16%</w:t>
            </w:r>
          </w:p>
        </w:tc>
      </w:tr>
      <w:tr w:rsidR="008E67BA" w14:paraId="5CCE441A" w14:textId="77777777">
        <w:tc>
          <w:tcPr>
            <w:tcW w:w="1154" w:type="dxa"/>
            <w:vMerge/>
            <w:vAlign w:val="center"/>
          </w:tcPr>
          <w:p w14:paraId="5EBAB6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3C0992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5643F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70" w:type="dxa"/>
            <w:vAlign w:val="center"/>
          </w:tcPr>
          <w:p w14:paraId="086D87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2.03 </w:t>
            </w:r>
          </w:p>
        </w:tc>
        <w:tc>
          <w:tcPr>
            <w:tcW w:w="947" w:type="dxa"/>
            <w:vAlign w:val="center"/>
          </w:tcPr>
          <w:p w14:paraId="6D03A8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-31.63%</w:t>
            </w:r>
          </w:p>
        </w:tc>
        <w:tc>
          <w:tcPr>
            <w:tcW w:w="821" w:type="dxa"/>
            <w:vAlign w:val="center"/>
          </w:tcPr>
          <w:p w14:paraId="40761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821" w:type="dxa"/>
            <w:vAlign w:val="center"/>
          </w:tcPr>
          <w:p w14:paraId="0E246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2.02 </w:t>
            </w:r>
          </w:p>
        </w:tc>
        <w:tc>
          <w:tcPr>
            <w:tcW w:w="939" w:type="dxa"/>
            <w:vAlign w:val="center"/>
          </w:tcPr>
          <w:p w14:paraId="255420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-29.81%</w:t>
            </w:r>
          </w:p>
        </w:tc>
        <w:tc>
          <w:tcPr>
            <w:tcW w:w="821" w:type="dxa"/>
            <w:vAlign w:val="center"/>
          </w:tcPr>
          <w:p w14:paraId="277B2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821" w:type="dxa"/>
            <w:vAlign w:val="center"/>
          </w:tcPr>
          <w:p w14:paraId="3B37C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820" w:type="dxa"/>
            <w:vAlign w:val="center"/>
          </w:tcPr>
          <w:p w14:paraId="65893B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-28.38%</w:t>
            </w:r>
          </w:p>
        </w:tc>
      </w:tr>
      <w:tr w:rsidR="008E67BA" w14:paraId="53F4686A" w14:textId="77777777">
        <w:tc>
          <w:tcPr>
            <w:tcW w:w="1154" w:type="dxa"/>
            <w:vAlign w:val="center"/>
          </w:tcPr>
          <w:p w14:paraId="70177D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47" w:type="dxa"/>
            <w:vAlign w:val="center"/>
          </w:tcPr>
          <w:p w14:paraId="502FB7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70" w:type="dxa"/>
            <w:vAlign w:val="center"/>
          </w:tcPr>
          <w:p w14:paraId="51AD63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6.46%</w:t>
            </w:r>
          </w:p>
        </w:tc>
        <w:tc>
          <w:tcPr>
            <w:tcW w:w="870" w:type="dxa"/>
            <w:vAlign w:val="center"/>
          </w:tcPr>
          <w:p w14:paraId="03D07F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vAlign w:val="center"/>
          </w:tcPr>
          <w:p w14:paraId="70AC87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5E05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1" w:type="dxa"/>
            <w:vAlign w:val="center"/>
          </w:tcPr>
          <w:p w14:paraId="29922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28.41%</w:t>
            </w:r>
          </w:p>
        </w:tc>
        <w:tc>
          <w:tcPr>
            <w:tcW w:w="939" w:type="dxa"/>
            <w:vAlign w:val="center"/>
          </w:tcPr>
          <w:p w14:paraId="6824A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2112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40.97%</w:t>
            </w:r>
          </w:p>
        </w:tc>
        <w:tc>
          <w:tcPr>
            <w:tcW w:w="821" w:type="dxa"/>
            <w:vAlign w:val="center"/>
          </w:tcPr>
          <w:p w14:paraId="46F4F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50.72%</w:t>
            </w:r>
          </w:p>
        </w:tc>
        <w:tc>
          <w:tcPr>
            <w:tcW w:w="820" w:type="dxa"/>
            <w:vAlign w:val="center"/>
          </w:tcPr>
          <w:p w14:paraId="3FE87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77A1527" w14:textId="77777777">
        <w:tc>
          <w:tcPr>
            <w:tcW w:w="1154" w:type="dxa"/>
            <w:vAlign w:val="center"/>
          </w:tcPr>
          <w:p w14:paraId="625691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47" w:type="dxa"/>
            <w:vAlign w:val="center"/>
          </w:tcPr>
          <w:p w14:paraId="2E1FC4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70" w:type="dxa"/>
            <w:vAlign w:val="center"/>
          </w:tcPr>
          <w:p w14:paraId="13D4CC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70" w:type="dxa"/>
            <w:vAlign w:val="center"/>
          </w:tcPr>
          <w:p w14:paraId="65AE1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7" w:type="dxa"/>
            <w:vAlign w:val="center"/>
          </w:tcPr>
          <w:p w14:paraId="63ABEA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53E5C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8.76%</w:t>
            </w:r>
          </w:p>
        </w:tc>
        <w:tc>
          <w:tcPr>
            <w:tcW w:w="821" w:type="dxa"/>
            <w:vAlign w:val="center"/>
          </w:tcPr>
          <w:p w14:paraId="5478E0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5.58%</w:t>
            </w:r>
          </w:p>
        </w:tc>
        <w:tc>
          <w:tcPr>
            <w:tcW w:w="939" w:type="dxa"/>
            <w:vAlign w:val="center"/>
          </w:tcPr>
          <w:p w14:paraId="3C46B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0A7E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16.73%</w:t>
            </w:r>
          </w:p>
        </w:tc>
        <w:tc>
          <w:tcPr>
            <w:tcW w:w="821" w:type="dxa"/>
            <w:vAlign w:val="center"/>
          </w:tcPr>
          <w:p w14:paraId="4358F8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9.65%</w:t>
            </w:r>
          </w:p>
        </w:tc>
        <w:tc>
          <w:tcPr>
            <w:tcW w:w="820" w:type="dxa"/>
            <w:vAlign w:val="center"/>
          </w:tcPr>
          <w:p w14:paraId="474BF1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36C4B06" w14:textId="77777777">
        <w:tc>
          <w:tcPr>
            <w:tcW w:w="0" w:type="auto"/>
            <w:gridSpan w:val="11"/>
            <w:vAlign w:val="center"/>
          </w:tcPr>
          <w:p w14:paraId="318A4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1C1E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1A9FA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80859DD" w14:textId="61617AC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C8719EB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5FA260F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865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8E67BA" w14:paraId="67E8772F" w14:textId="77777777" w:rsidTr="003C1940">
        <w:tc>
          <w:tcPr>
            <w:tcW w:w="1838" w:type="dxa"/>
            <w:gridSpan w:val="2"/>
            <w:vMerge w:val="restart"/>
            <w:vAlign w:val="center"/>
          </w:tcPr>
          <w:p w14:paraId="1892F78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597" w:type="dxa"/>
            <w:gridSpan w:val="3"/>
            <w:vAlign w:val="center"/>
          </w:tcPr>
          <w:p w14:paraId="592F977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98" w:type="dxa"/>
            <w:gridSpan w:val="3"/>
            <w:vAlign w:val="center"/>
          </w:tcPr>
          <w:p w14:paraId="11D38A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598" w:type="dxa"/>
            <w:gridSpan w:val="3"/>
            <w:vAlign w:val="center"/>
          </w:tcPr>
          <w:p w14:paraId="7B6B8C0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3D7CC3C" w14:textId="77777777" w:rsidTr="003C1940">
        <w:tc>
          <w:tcPr>
            <w:tcW w:w="1838" w:type="dxa"/>
            <w:gridSpan w:val="2"/>
            <w:vMerge/>
            <w:vAlign w:val="center"/>
          </w:tcPr>
          <w:p w14:paraId="5C3123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14:paraId="64209FF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52A690C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5B0D7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6" w:type="dxa"/>
            <w:vAlign w:val="center"/>
          </w:tcPr>
          <w:p w14:paraId="2E2B86F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56E5D88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4AB04C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6" w:type="dxa"/>
            <w:vAlign w:val="center"/>
          </w:tcPr>
          <w:p w14:paraId="6882BA3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7A2EC5B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6F62FED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3C1940" w14:paraId="7D1BCDB5" w14:textId="77777777" w:rsidTr="003C1940">
        <w:tc>
          <w:tcPr>
            <w:tcW w:w="1129" w:type="dxa"/>
            <w:vMerge w:val="restart"/>
            <w:vAlign w:val="center"/>
          </w:tcPr>
          <w:p w14:paraId="48C2E7F2" w14:textId="77777777" w:rsidR="003C1940" w:rsidRDefault="003C1940" w:rsidP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09" w:type="dxa"/>
            <w:vAlign w:val="center"/>
          </w:tcPr>
          <w:p w14:paraId="78491A0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2779A7EA" w14:textId="0F833FD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713.01 </w:t>
            </w:r>
          </w:p>
        </w:tc>
        <w:tc>
          <w:tcPr>
            <w:tcW w:w="866" w:type="dxa"/>
          </w:tcPr>
          <w:p w14:paraId="012B763B" w14:textId="3934FDF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613.89 </w:t>
            </w:r>
          </w:p>
        </w:tc>
        <w:tc>
          <w:tcPr>
            <w:tcW w:w="866" w:type="dxa"/>
          </w:tcPr>
          <w:p w14:paraId="7B636E13" w14:textId="40FEAA1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-13.90%</w:t>
            </w:r>
          </w:p>
        </w:tc>
        <w:tc>
          <w:tcPr>
            <w:tcW w:w="866" w:type="dxa"/>
          </w:tcPr>
          <w:p w14:paraId="3082DB65" w14:textId="04CF2BC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541.06 </w:t>
            </w:r>
          </w:p>
        </w:tc>
        <w:tc>
          <w:tcPr>
            <w:tcW w:w="866" w:type="dxa"/>
          </w:tcPr>
          <w:p w14:paraId="272786E3" w14:textId="1ACEACA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432.57 </w:t>
            </w:r>
          </w:p>
        </w:tc>
        <w:tc>
          <w:tcPr>
            <w:tcW w:w="866" w:type="dxa"/>
          </w:tcPr>
          <w:p w14:paraId="326E7A19" w14:textId="05C29A8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-20.05%</w:t>
            </w:r>
          </w:p>
        </w:tc>
        <w:tc>
          <w:tcPr>
            <w:tcW w:w="866" w:type="dxa"/>
          </w:tcPr>
          <w:p w14:paraId="534EDD6F" w14:textId="15AFCDD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356.07 </w:t>
            </w:r>
          </w:p>
        </w:tc>
        <w:tc>
          <w:tcPr>
            <w:tcW w:w="866" w:type="dxa"/>
          </w:tcPr>
          <w:p w14:paraId="1391C8B0" w14:textId="1477A66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242.84 </w:t>
            </w:r>
          </w:p>
        </w:tc>
        <w:tc>
          <w:tcPr>
            <w:tcW w:w="866" w:type="dxa"/>
          </w:tcPr>
          <w:p w14:paraId="5ACCC7DA" w14:textId="4D38020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-31.80%</w:t>
            </w:r>
          </w:p>
        </w:tc>
      </w:tr>
      <w:tr w:rsidR="003C1940" w14:paraId="1522D103" w14:textId="77777777" w:rsidTr="003C1940">
        <w:tc>
          <w:tcPr>
            <w:tcW w:w="1129" w:type="dxa"/>
            <w:vMerge/>
            <w:vAlign w:val="center"/>
          </w:tcPr>
          <w:p w14:paraId="2EAF9EF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271B66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7F6F7D5B" w14:textId="78B2B85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95.87 </w:t>
            </w:r>
          </w:p>
        </w:tc>
        <w:tc>
          <w:tcPr>
            <w:tcW w:w="866" w:type="dxa"/>
          </w:tcPr>
          <w:p w14:paraId="73291A7F" w14:textId="7B5777E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73.81 </w:t>
            </w:r>
          </w:p>
        </w:tc>
        <w:tc>
          <w:tcPr>
            <w:tcW w:w="866" w:type="dxa"/>
          </w:tcPr>
          <w:p w14:paraId="0AEA5F85" w14:textId="659F30F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-23.01%</w:t>
            </w:r>
          </w:p>
        </w:tc>
        <w:tc>
          <w:tcPr>
            <w:tcW w:w="866" w:type="dxa"/>
          </w:tcPr>
          <w:p w14:paraId="5C5F1BA6" w14:textId="2726EE3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37.49 </w:t>
            </w:r>
          </w:p>
        </w:tc>
        <w:tc>
          <w:tcPr>
            <w:tcW w:w="866" w:type="dxa"/>
          </w:tcPr>
          <w:p w14:paraId="47B4A132" w14:textId="1B8D967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9.75 </w:t>
            </w:r>
          </w:p>
        </w:tc>
        <w:tc>
          <w:tcPr>
            <w:tcW w:w="866" w:type="dxa"/>
          </w:tcPr>
          <w:p w14:paraId="7798D899" w14:textId="21D1141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-74.00%</w:t>
            </w:r>
          </w:p>
        </w:tc>
        <w:tc>
          <w:tcPr>
            <w:tcW w:w="866" w:type="dxa"/>
          </w:tcPr>
          <w:p w14:paraId="3DBA52D4" w14:textId="6CFC822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0.20 </w:t>
            </w:r>
          </w:p>
        </w:tc>
        <w:tc>
          <w:tcPr>
            <w:tcW w:w="866" w:type="dxa"/>
          </w:tcPr>
          <w:p w14:paraId="30086290" w14:textId="2E1B180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4CB9F618" w14:textId="607554A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-100.00%</w:t>
            </w:r>
          </w:p>
        </w:tc>
      </w:tr>
      <w:tr w:rsidR="003C1940" w14:paraId="0E9C63CC" w14:textId="77777777" w:rsidTr="003C1940">
        <w:tc>
          <w:tcPr>
            <w:tcW w:w="1129" w:type="dxa"/>
            <w:vMerge/>
            <w:vAlign w:val="center"/>
          </w:tcPr>
          <w:p w14:paraId="73B90ED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7B5B7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2071E7B0" w14:textId="103D668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726.42 </w:t>
            </w:r>
          </w:p>
        </w:tc>
        <w:tc>
          <w:tcPr>
            <w:tcW w:w="866" w:type="dxa"/>
          </w:tcPr>
          <w:p w14:paraId="4CD20887" w14:textId="1E933D6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616.91 </w:t>
            </w:r>
          </w:p>
        </w:tc>
        <w:tc>
          <w:tcPr>
            <w:tcW w:w="866" w:type="dxa"/>
          </w:tcPr>
          <w:p w14:paraId="309E08B9" w14:textId="11A79B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-15.08%</w:t>
            </w:r>
          </w:p>
        </w:tc>
        <w:tc>
          <w:tcPr>
            <w:tcW w:w="866" w:type="dxa"/>
          </w:tcPr>
          <w:p w14:paraId="39C16757" w14:textId="6618379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546.92 </w:t>
            </w:r>
          </w:p>
        </w:tc>
        <w:tc>
          <w:tcPr>
            <w:tcW w:w="866" w:type="dxa"/>
          </w:tcPr>
          <w:p w14:paraId="4BA64F0B" w14:textId="4A1A61C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401.04 </w:t>
            </w:r>
          </w:p>
        </w:tc>
        <w:tc>
          <w:tcPr>
            <w:tcW w:w="866" w:type="dxa"/>
          </w:tcPr>
          <w:p w14:paraId="46333C0D" w14:textId="712687D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-26.67%</w:t>
            </w:r>
          </w:p>
        </w:tc>
        <w:tc>
          <w:tcPr>
            <w:tcW w:w="866" w:type="dxa"/>
          </w:tcPr>
          <w:p w14:paraId="36939D82" w14:textId="6E35BD1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339.60 </w:t>
            </w:r>
          </w:p>
        </w:tc>
        <w:tc>
          <w:tcPr>
            <w:tcW w:w="866" w:type="dxa"/>
          </w:tcPr>
          <w:p w14:paraId="580E5573" w14:textId="1EA4C6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176.02 </w:t>
            </w:r>
          </w:p>
        </w:tc>
        <w:tc>
          <w:tcPr>
            <w:tcW w:w="866" w:type="dxa"/>
          </w:tcPr>
          <w:p w14:paraId="38F0F2B9" w14:textId="3272E6C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-48.17%</w:t>
            </w:r>
          </w:p>
        </w:tc>
      </w:tr>
      <w:tr w:rsidR="003C1940" w14:paraId="55065302" w14:textId="77777777" w:rsidTr="003C1940">
        <w:tc>
          <w:tcPr>
            <w:tcW w:w="1129" w:type="dxa"/>
            <w:vMerge w:val="restart"/>
            <w:vAlign w:val="center"/>
          </w:tcPr>
          <w:p w14:paraId="20AD529E" w14:textId="77777777" w:rsidR="003C1940" w:rsidRDefault="003C1940" w:rsidP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09" w:type="dxa"/>
            <w:vAlign w:val="center"/>
          </w:tcPr>
          <w:p w14:paraId="34473225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2A5B7881" w14:textId="7D0D08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76.15 </w:t>
            </w:r>
          </w:p>
        </w:tc>
        <w:tc>
          <w:tcPr>
            <w:tcW w:w="866" w:type="dxa"/>
          </w:tcPr>
          <w:p w14:paraId="122AB625" w14:textId="7819B73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49.59 </w:t>
            </w:r>
          </w:p>
        </w:tc>
        <w:tc>
          <w:tcPr>
            <w:tcW w:w="866" w:type="dxa"/>
          </w:tcPr>
          <w:p w14:paraId="0B9A75A6" w14:textId="0D9683F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-34.87%</w:t>
            </w:r>
          </w:p>
        </w:tc>
        <w:tc>
          <w:tcPr>
            <w:tcW w:w="866" w:type="dxa"/>
          </w:tcPr>
          <w:p w14:paraId="3FA00A5E" w14:textId="62522DA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56.08 </w:t>
            </w:r>
          </w:p>
        </w:tc>
        <w:tc>
          <w:tcPr>
            <w:tcW w:w="866" w:type="dxa"/>
          </w:tcPr>
          <w:p w14:paraId="79BA804D" w14:textId="05ADD74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43.36 </w:t>
            </w:r>
          </w:p>
        </w:tc>
        <w:tc>
          <w:tcPr>
            <w:tcW w:w="866" w:type="dxa"/>
          </w:tcPr>
          <w:p w14:paraId="02D9071B" w14:textId="79288B7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-22.68%</w:t>
            </w:r>
          </w:p>
        </w:tc>
        <w:tc>
          <w:tcPr>
            <w:tcW w:w="866" w:type="dxa"/>
          </w:tcPr>
          <w:p w14:paraId="5AF25778" w14:textId="237A674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37.05 </w:t>
            </w:r>
          </w:p>
        </w:tc>
        <w:tc>
          <w:tcPr>
            <w:tcW w:w="866" w:type="dxa"/>
          </w:tcPr>
          <w:p w14:paraId="1E128D6F" w14:textId="29D9317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34.31 </w:t>
            </w:r>
          </w:p>
        </w:tc>
        <w:tc>
          <w:tcPr>
            <w:tcW w:w="866" w:type="dxa"/>
          </w:tcPr>
          <w:p w14:paraId="48C8A8F3" w14:textId="0C4B62D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-7.40%</w:t>
            </w:r>
          </w:p>
        </w:tc>
      </w:tr>
      <w:tr w:rsidR="003C1940" w14:paraId="4FA80024" w14:textId="77777777" w:rsidTr="003C1940">
        <w:tc>
          <w:tcPr>
            <w:tcW w:w="1129" w:type="dxa"/>
            <w:vMerge/>
            <w:vAlign w:val="center"/>
          </w:tcPr>
          <w:p w14:paraId="6EAB60AB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FA8845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3EEAFAEA" w14:textId="431ADBC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57A8CB02" w14:textId="786EDBD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0180EA11" w14:textId="4FF5239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  <w:tc>
          <w:tcPr>
            <w:tcW w:w="866" w:type="dxa"/>
          </w:tcPr>
          <w:p w14:paraId="49A03596" w14:textId="0A64541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234AA2A" w14:textId="45FBD61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5970D710" w14:textId="69503BD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  <w:tc>
          <w:tcPr>
            <w:tcW w:w="866" w:type="dxa"/>
          </w:tcPr>
          <w:p w14:paraId="58F7576E" w14:textId="4614960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3E1EFE7" w14:textId="1ECB513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DBD3BB3" w14:textId="78F8B02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</w:tr>
      <w:tr w:rsidR="003C1940" w14:paraId="32F3A3F5" w14:textId="77777777" w:rsidTr="003C1940">
        <w:tc>
          <w:tcPr>
            <w:tcW w:w="1129" w:type="dxa"/>
            <w:vMerge/>
            <w:vAlign w:val="center"/>
          </w:tcPr>
          <w:p w14:paraId="7B1A552B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C4248A2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55E94BFD" w14:textId="778AD94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52.79 </w:t>
            </w:r>
          </w:p>
        </w:tc>
        <w:tc>
          <w:tcPr>
            <w:tcW w:w="866" w:type="dxa"/>
          </w:tcPr>
          <w:p w14:paraId="7214FA48" w14:textId="24BF590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39.08 </w:t>
            </w:r>
          </w:p>
        </w:tc>
        <w:tc>
          <w:tcPr>
            <w:tcW w:w="866" w:type="dxa"/>
          </w:tcPr>
          <w:p w14:paraId="29D2800A" w14:textId="5BC75DB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-25.98%</w:t>
            </w:r>
          </w:p>
        </w:tc>
        <w:tc>
          <w:tcPr>
            <w:tcW w:w="866" w:type="dxa"/>
          </w:tcPr>
          <w:p w14:paraId="0B86B80F" w14:textId="0A62750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22.05 </w:t>
            </w:r>
          </w:p>
        </w:tc>
        <w:tc>
          <w:tcPr>
            <w:tcW w:w="866" w:type="dxa"/>
          </w:tcPr>
          <w:p w14:paraId="4A4FC24F" w14:textId="7E30F8B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34.16 </w:t>
            </w:r>
          </w:p>
        </w:tc>
        <w:tc>
          <w:tcPr>
            <w:tcW w:w="866" w:type="dxa"/>
          </w:tcPr>
          <w:p w14:paraId="70DE26A4" w14:textId="37C3716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54.94%</w:t>
            </w:r>
          </w:p>
        </w:tc>
        <w:tc>
          <w:tcPr>
            <w:tcW w:w="866" w:type="dxa"/>
          </w:tcPr>
          <w:p w14:paraId="157D4888" w14:textId="5FE186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02545311" w14:textId="69FF599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25.19 </w:t>
            </w:r>
          </w:p>
        </w:tc>
        <w:tc>
          <w:tcPr>
            <w:tcW w:w="866" w:type="dxa"/>
          </w:tcPr>
          <w:p w14:paraId="7803557D" w14:textId="041E0F5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</w:tr>
      <w:tr w:rsidR="003C1940" w14:paraId="763BE399" w14:textId="77777777" w:rsidTr="003C1940">
        <w:tc>
          <w:tcPr>
            <w:tcW w:w="1129" w:type="dxa"/>
            <w:vMerge w:val="restart"/>
            <w:vAlign w:val="center"/>
          </w:tcPr>
          <w:p w14:paraId="47E5CF09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09" w:type="dxa"/>
            <w:vAlign w:val="center"/>
          </w:tcPr>
          <w:p w14:paraId="56446EB9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1A58A2F9" w14:textId="103F49A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21.84 </w:t>
            </w:r>
          </w:p>
        </w:tc>
        <w:tc>
          <w:tcPr>
            <w:tcW w:w="866" w:type="dxa"/>
          </w:tcPr>
          <w:p w14:paraId="5570F649" w14:textId="66F89B3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52.47 </w:t>
            </w:r>
          </w:p>
        </w:tc>
        <w:tc>
          <w:tcPr>
            <w:tcW w:w="866" w:type="dxa"/>
          </w:tcPr>
          <w:p w14:paraId="69A52177" w14:textId="6A66DB1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140.25%</w:t>
            </w:r>
          </w:p>
        </w:tc>
        <w:tc>
          <w:tcPr>
            <w:tcW w:w="866" w:type="dxa"/>
          </w:tcPr>
          <w:p w14:paraId="7F01AEFD" w14:textId="06EF692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95.59 </w:t>
            </w:r>
          </w:p>
        </w:tc>
        <w:tc>
          <w:tcPr>
            <w:tcW w:w="866" w:type="dxa"/>
          </w:tcPr>
          <w:p w14:paraId="7EA31B2A" w14:textId="29A1E3A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266.49 </w:t>
            </w:r>
          </w:p>
        </w:tc>
        <w:tc>
          <w:tcPr>
            <w:tcW w:w="866" w:type="dxa"/>
          </w:tcPr>
          <w:p w14:paraId="525612D1" w14:textId="42A8038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178.79%</w:t>
            </w:r>
          </w:p>
        </w:tc>
        <w:tc>
          <w:tcPr>
            <w:tcW w:w="866" w:type="dxa"/>
          </w:tcPr>
          <w:p w14:paraId="4B1CBFCE" w14:textId="429CBEF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333.29 </w:t>
            </w:r>
          </w:p>
        </w:tc>
        <w:tc>
          <w:tcPr>
            <w:tcW w:w="866" w:type="dxa"/>
          </w:tcPr>
          <w:p w14:paraId="28F7208C" w14:textId="1256F0E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485.77 </w:t>
            </w:r>
          </w:p>
        </w:tc>
        <w:tc>
          <w:tcPr>
            <w:tcW w:w="866" w:type="dxa"/>
          </w:tcPr>
          <w:p w14:paraId="2BA8651D" w14:textId="2C64D2B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45.75%</w:t>
            </w:r>
          </w:p>
        </w:tc>
      </w:tr>
      <w:tr w:rsidR="003C1940" w14:paraId="40FC99BF" w14:textId="77777777" w:rsidTr="003C1940">
        <w:tc>
          <w:tcPr>
            <w:tcW w:w="1129" w:type="dxa"/>
            <w:vMerge/>
            <w:vAlign w:val="center"/>
          </w:tcPr>
          <w:p w14:paraId="72974B2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12B30F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61037D07" w14:textId="32F3A50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2.75 </w:t>
            </w:r>
          </w:p>
        </w:tc>
        <w:tc>
          <w:tcPr>
            <w:tcW w:w="866" w:type="dxa"/>
          </w:tcPr>
          <w:p w14:paraId="5DE05FF1" w14:textId="480F818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2.94 </w:t>
            </w:r>
          </w:p>
        </w:tc>
        <w:tc>
          <w:tcPr>
            <w:tcW w:w="866" w:type="dxa"/>
          </w:tcPr>
          <w:p w14:paraId="03CD77B2" w14:textId="15E9969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6.98%</w:t>
            </w:r>
          </w:p>
        </w:tc>
        <w:tc>
          <w:tcPr>
            <w:tcW w:w="866" w:type="dxa"/>
          </w:tcPr>
          <w:p w14:paraId="7C75A4A7" w14:textId="3D42608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3.12 </w:t>
            </w:r>
          </w:p>
        </w:tc>
        <w:tc>
          <w:tcPr>
            <w:tcW w:w="866" w:type="dxa"/>
          </w:tcPr>
          <w:p w14:paraId="483A9553" w14:textId="367D7C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3.55 </w:t>
            </w:r>
          </w:p>
        </w:tc>
        <w:tc>
          <w:tcPr>
            <w:tcW w:w="866" w:type="dxa"/>
          </w:tcPr>
          <w:p w14:paraId="0A7F7855" w14:textId="073122B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13.94%</w:t>
            </w:r>
          </w:p>
        </w:tc>
        <w:tc>
          <w:tcPr>
            <w:tcW w:w="866" w:type="dxa"/>
          </w:tcPr>
          <w:p w14:paraId="57380CED" w14:textId="030CDB4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3.60 </w:t>
            </w:r>
          </w:p>
        </w:tc>
        <w:tc>
          <w:tcPr>
            <w:tcW w:w="866" w:type="dxa"/>
          </w:tcPr>
          <w:p w14:paraId="1C54B4D8" w14:textId="1F444F9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4.10 </w:t>
            </w:r>
          </w:p>
        </w:tc>
        <w:tc>
          <w:tcPr>
            <w:tcW w:w="866" w:type="dxa"/>
          </w:tcPr>
          <w:p w14:paraId="78AA86A6" w14:textId="1AAE1AD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13.98%</w:t>
            </w:r>
          </w:p>
        </w:tc>
      </w:tr>
      <w:tr w:rsidR="003C1940" w14:paraId="2C36678C" w14:textId="77777777" w:rsidTr="003C1940">
        <w:tc>
          <w:tcPr>
            <w:tcW w:w="1129" w:type="dxa"/>
            <w:vMerge/>
            <w:vAlign w:val="center"/>
          </w:tcPr>
          <w:p w14:paraId="35A30F9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B99566A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5494FC72" w14:textId="24478EE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5.50 </w:t>
            </w:r>
          </w:p>
        </w:tc>
        <w:tc>
          <w:tcPr>
            <w:tcW w:w="866" w:type="dxa"/>
          </w:tcPr>
          <w:p w14:paraId="72A57661" w14:textId="6843137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6.21 </w:t>
            </w:r>
          </w:p>
        </w:tc>
        <w:tc>
          <w:tcPr>
            <w:tcW w:w="866" w:type="dxa"/>
          </w:tcPr>
          <w:p w14:paraId="50BB66B1" w14:textId="704F396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12.99%</w:t>
            </w:r>
          </w:p>
        </w:tc>
        <w:tc>
          <w:tcPr>
            <w:tcW w:w="866" w:type="dxa"/>
          </w:tcPr>
          <w:p w14:paraId="405F6D17" w14:textId="2A5A684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8.16 </w:t>
            </w:r>
          </w:p>
        </w:tc>
        <w:tc>
          <w:tcPr>
            <w:tcW w:w="866" w:type="dxa"/>
          </w:tcPr>
          <w:p w14:paraId="27E8EE90" w14:textId="695F64C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10.28 </w:t>
            </w:r>
          </w:p>
        </w:tc>
        <w:tc>
          <w:tcPr>
            <w:tcW w:w="866" w:type="dxa"/>
          </w:tcPr>
          <w:p w14:paraId="2E14D0AC" w14:textId="0BAAF3B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25.98%</w:t>
            </w:r>
          </w:p>
        </w:tc>
        <w:tc>
          <w:tcPr>
            <w:tcW w:w="866" w:type="dxa"/>
          </w:tcPr>
          <w:p w14:paraId="6F961F76" w14:textId="3854E59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13.84 </w:t>
            </w:r>
          </w:p>
        </w:tc>
        <w:tc>
          <w:tcPr>
            <w:tcW w:w="866" w:type="dxa"/>
          </w:tcPr>
          <w:p w14:paraId="6D41EEEC" w14:textId="2BF87C1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22.90 </w:t>
            </w:r>
          </w:p>
        </w:tc>
        <w:tc>
          <w:tcPr>
            <w:tcW w:w="866" w:type="dxa"/>
          </w:tcPr>
          <w:p w14:paraId="1577B3B8" w14:textId="76BE4F7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65.47%</w:t>
            </w:r>
          </w:p>
        </w:tc>
      </w:tr>
      <w:tr w:rsidR="003C1940" w14:paraId="077F827B" w14:textId="77777777" w:rsidTr="003C1940">
        <w:tc>
          <w:tcPr>
            <w:tcW w:w="1129" w:type="dxa"/>
            <w:vMerge w:val="restart"/>
            <w:vAlign w:val="center"/>
          </w:tcPr>
          <w:p w14:paraId="3E2F273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09" w:type="dxa"/>
            <w:vAlign w:val="center"/>
          </w:tcPr>
          <w:p w14:paraId="31FF91FD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3490752C" w14:textId="7DFB1D0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83.36 </w:t>
            </w:r>
          </w:p>
        </w:tc>
        <w:tc>
          <w:tcPr>
            <w:tcW w:w="866" w:type="dxa"/>
          </w:tcPr>
          <w:p w14:paraId="24EBDFCB" w14:textId="2596B57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110.07 </w:t>
            </w:r>
          </w:p>
        </w:tc>
        <w:tc>
          <w:tcPr>
            <w:tcW w:w="866" w:type="dxa"/>
          </w:tcPr>
          <w:p w14:paraId="07F53B2D" w14:textId="21BCA18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32.03%</w:t>
            </w:r>
          </w:p>
        </w:tc>
        <w:tc>
          <w:tcPr>
            <w:tcW w:w="866" w:type="dxa"/>
          </w:tcPr>
          <w:p w14:paraId="65EBEB50" w14:textId="5C8D5E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108.20 </w:t>
            </w:r>
          </w:p>
        </w:tc>
        <w:tc>
          <w:tcPr>
            <w:tcW w:w="866" w:type="dxa"/>
          </w:tcPr>
          <w:p w14:paraId="26AF3E38" w14:textId="367CD4D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106.93 </w:t>
            </w:r>
          </w:p>
        </w:tc>
        <w:tc>
          <w:tcPr>
            <w:tcW w:w="866" w:type="dxa"/>
          </w:tcPr>
          <w:p w14:paraId="2BF2C23C" w14:textId="6DFE41C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-1.18%</w:t>
            </w:r>
          </w:p>
        </w:tc>
        <w:tc>
          <w:tcPr>
            <w:tcW w:w="866" w:type="dxa"/>
          </w:tcPr>
          <w:p w14:paraId="1B12541C" w14:textId="4E2E4AE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59.03 </w:t>
            </w:r>
          </w:p>
        </w:tc>
        <w:tc>
          <w:tcPr>
            <w:tcW w:w="866" w:type="dxa"/>
          </w:tcPr>
          <w:p w14:paraId="2931879F" w14:textId="60FD6BF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141.04 </w:t>
            </w:r>
          </w:p>
        </w:tc>
        <w:tc>
          <w:tcPr>
            <w:tcW w:w="866" w:type="dxa"/>
          </w:tcPr>
          <w:p w14:paraId="6C2CA33E" w14:textId="7524DFD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138.94%</w:t>
            </w:r>
          </w:p>
        </w:tc>
      </w:tr>
      <w:tr w:rsidR="003C1940" w14:paraId="5B9AF630" w14:textId="77777777" w:rsidTr="003C1940">
        <w:tc>
          <w:tcPr>
            <w:tcW w:w="1129" w:type="dxa"/>
            <w:vMerge/>
            <w:vAlign w:val="center"/>
          </w:tcPr>
          <w:p w14:paraId="41BD4D06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640BCB1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4C93A027" w14:textId="22AB280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3.99 </w:t>
            </w:r>
          </w:p>
        </w:tc>
        <w:tc>
          <w:tcPr>
            <w:tcW w:w="866" w:type="dxa"/>
          </w:tcPr>
          <w:p w14:paraId="5673C771" w14:textId="1B2B329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7.59 </w:t>
            </w:r>
          </w:p>
        </w:tc>
        <w:tc>
          <w:tcPr>
            <w:tcW w:w="866" w:type="dxa"/>
          </w:tcPr>
          <w:p w14:paraId="32B71AA2" w14:textId="63409E7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90.38%</w:t>
            </w:r>
          </w:p>
        </w:tc>
        <w:tc>
          <w:tcPr>
            <w:tcW w:w="866" w:type="dxa"/>
          </w:tcPr>
          <w:p w14:paraId="358597DD" w14:textId="410C7D1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4.01 </w:t>
            </w:r>
          </w:p>
        </w:tc>
        <w:tc>
          <w:tcPr>
            <w:tcW w:w="866" w:type="dxa"/>
          </w:tcPr>
          <w:p w14:paraId="611FB90C" w14:textId="1726F1B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8.05 </w:t>
            </w:r>
          </w:p>
        </w:tc>
        <w:tc>
          <w:tcPr>
            <w:tcW w:w="866" w:type="dxa"/>
          </w:tcPr>
          <w:p w14:paraId="190AF14E" w14:textId="4C13823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100.86%</w:t>
            </w:r>
          </w:p>
        </w:tc>
        <w:tc>
          <w:tcPr>
            <w:tcW w:w="866" w:type="dxa"/>
          </w:tcPr>
          <w:p w14:paraId="53D7FF0C" w14:textId="23788E6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4.26 </w:t>
            </w:r>
          </w:p>
        </w:tc>
        <w:tc>
          <w:tcPr>
            <w:tcW w:w="866" w:type="dxa"/>
          </w:tcPr>
          <w:p w14:paraId="206054AA" w14:textId="62FB748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9.28 </w:t>
            </w:r>
          </w:p>
        </w:tc>
        <w:tc>
          <w:tcPr>
            <w:tcW w:w="866" w:type="dxa"/>
          </w:tcPr>
          <w:p w14:paraId="2A9CC76A" w14:textId="63B370C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117.62%</w:t>
            </w:r>
          </w:p>
        </w:tc>
      </w:tr>
      <w:tr w:rsidR="003C1940" w14:paraId="055D211E" w14:textId="77777777" w:rsidTr="003C1940">
        <w:tc>
          <w:tcPr>
            <w:tcW w:w="1129" w:type="dxa"/>
            <w:vMerge/>
            <w:vAlign w:val="center"/>
          </w:tcPr>
          <w:p w14:paraId="62E3709E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A644DCA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050929E9" w14:textId="75FB8D6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12.83 </w:t>
            </w:r>
          </w:p>
        </w:tc>
        <w:tc>
          <w:tcPr>
            <w:tcW w:w="866" w:type="dxa"/>
          </w:tcPr>
          <w:p w14:paraId="4B9975DC" w14:textId="4E6C072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22.68 </w:t>
            </w:r>
          </w:p>
        </w:tc>
        <w:tc>
          <w:tcPr>
            <w:tcW w:w="866" w:type="dxa"/>
          </w:tcPr>
          <w:p w14:paraId="594B44D3" w14:textId="215B242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76.79%</w:t>
            </w:r>
          </w:p>
        </w:tc>
        <w:tc>
          <w:tcPr>
            <w:tcW w:w="866" w:type="dxa"/>
          </w:tcPr>
          <w:p w14:paraId="379C2C91" w14:textId="4085F25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11.78 </w:t>
            </w:r>
          </w:p>
        </w:tc>
        <w:tc>
          <w:tcPr>
            <w:tcW w:w="866" w:type="dxa"/>
          </w:tcPr>
          <w:p w14:paraId="7D668F50" w14:textId="6DAE99B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24.16 </w:t>
            </w:r>
          </w:p>
        </w:tc>
        <w:tc>
          <w:tcPr>
            <w:tcW w:w="866" w:type="dxa"/>
          </w:tcPr>
          <w:p w14:paraId="6294EBB1" w14:textId="5E4CF95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105.05%</w:t>
            </w:r>
          </w:p>
        </w:tc>
        <w:tc>
          <w:tcPr>
            <w:tcW w:w="866" w:type="dxa"/>
          </w:tcPr>
          <w:p w14:paraId="0622DA6B" w14:textId="4A059CD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13.08 </w:t>
            </w:r>
          </w:p>
        </w:tc>
        <w:tc>
          <w:tcPr>
            <w:tcW w:w="866" w:type="dxa"/>
          </w:tcPr>
          <w:p w14:paraId="0221EAAE" w14:textId="545E22E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36.54 </w:t>
            </w:r>
          </w:p>
        </w:tc>
        <w:tc>
          <w:tcPr>
            <w:tcW w:w="866" w:type="dxa"/>
          </w:tcPr>
          <w:p w14:paraId="6A34C457" w14:textId="3A6E6A2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179.35%</w:t>
            </w:r>
          </w:p>
        </w:tc>
      </w:tr>
      <w:tr w:rsidR="003C1940" w14:paraId="14319D2B" w14:textId="77777777" w:rsidTr="003C1940">
        <w:tc>
          <w:tcPr>
            <w:tcW w:w="1129" w:type="dxa"/>
            <w:vAlign w:val="center"/>
          </w:tcPr>
          <w:p w14:paraId="60CC2867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09" w:type="dxa"/>
            <w:vAlign w:val="center"/>
          </w:tcPr>
          <w:p w14:paraId="1336F39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65" w:type="dxa"/>
          </w:tcPr>
          <w:p w14:paraId="3E2B276B" w14:textId="38EB8A1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6.37%</w:t>
            </w:r>
          </w:p>
        </w:tc>
        <w:tc>
          <w:tcPr>
            <w:tcW w:w="866" w:type="dxa"/>
          </w:tcPr>
          <w:p w14:paraId="1894059F" w14:textId="3F1DCDC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9.72%</w:t>
            </w:r>
          </w:p>
        </w:tc>
        <w:tc>
          <w:tcPr>
            <w:tcW w:w="866" w:type="dxa"/>
          </w:tcPr>
          <w:p w14:paraId="01A85EC3" w14:textId="756D20D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33480295" w14:textId="7690C89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20.73%</w:t>
            </w:r>
          </w:p>
        </w:tc>
        <w:tc>
          <w:tcPr>
            <w:tcW w:w="866" w:type="dxa"/>
          </w:tcPr>
          <w:p w14:paraId="6C97DA41" w14:textId="2B6D356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27.55%</w:t>
            </w:r>
          </w:p>
        </w:tc>
        <w:tc>
          <w:tcPr>
            <w:tcW w:w="866" w:type="dxa"/>
          </w:tcPr>
          <w:p w14:paraId="189CE9F0" w14:textId="17A5BE4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56C750DC" w14:textId="4C8277A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41.76%</w:t>
            </w:r>
          </w:p>
        </w:tc>
        <w:tc>
          <w:tcPr>
            <w:tcW w:w="866" w:type="dxa"/>
          </w:tcPr>
          <w:p w14:paraId="3775FC5C" w14:textId="4435EA4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50.11%</w:t>
            </w:r>
          </w:p>
        </w:tc>
        <w:tc>
          <w:tcPr>
            <w:tcW w:w="866" w:type="dxa"/>
          </w:tcPr>
          <w:p w14:paraId="445F399A" w14:textId="636AB6F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C1940" w14:paraId="1D699CD6" w14:textId="77777777" w:rsidTr="003C1940">
        <w:tc>
          <w:tcPr>
            <w:tcW w:w="1129" w:type="dxa"/>
            <w:vAlign w:val="center"/>
          </w:tcPr>
          <w:p w14:paraId="4E67346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09" w:type="dxa"/>
            <w:vAlign w:val="center"/>
          </w:tcPr>
          <w:p w14:paraId="6851BBE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65" w:type="dxa"/>
          </w:tcPr>
          <w:p w14:paraId="22A1F252" w14:textId="0FF9C22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3.28%</w:t>
            </w:r>
          </w:p>
        </w:tc>
        <w:tc>
          <w:tcPr>
            <w:tcW w:w="866" w:type="dxa"/>
          </w:tcPr>
          <w:p w14:paraId="39D9FB1F" w14:textId="7B9B04C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2.07%</w:t>
            </w:r>
          </w:p>
        </w:tc>
        <w:tc>
          <w:tcPr>
            <w:tcW w:w="866" w:type="dxa"/>
          </w:tcPr>
          <w:p w14:paraId="7A83AB1A" w14:textId="0513044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2847F24B" w14:textId="45973A3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7.35%</w:t>
            </w:r>
          </w:p>
        </w:tc>
        <w:tc>
          <w:tcPr>
            <w:tcW w:w="866" w:type="dxa"/>
          </w:tcPr>
          <w:p w14:paraId="6B26E5CF" w14:textId="55A0E21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3.43%</w:t>
            </w:r>
          </w:p>
        </w:tc>
        <w:tc>
          <w:tcPr>
            <w:tcW w:w="866" w:type="dxa"/>
          </w:tcPr>
          <w:p w14:paraId="4E4B29BD" w14:textId="180F4AB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348D1519" w14:textId="1DB2936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12.46%</w:t>
            </w:r>
          </w:p>
        </w:tc>
        <w:tc>
          <w:tcPr>
            <w:tcW w:w="866" w:type="dxa"/>
          </w:tcPr>
          <w:p w14:paraId="236F26F7" w14:textId="66CD4AA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7.17%</w:t>
            </w:r>
          </w:p>
        </w:tc>
        <w:tc>
          <w:tcPr>
            <w:tcW w:w="866" w:type="dxa"/>
          </w:tcPr>
          <w:p w14:paraId="7A36A51F" w14:textId="6CB5D50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E67BA" w14:paraId="04DF48F6" w14:textId="77777777" w:rsidTr="003C1940">
        <w:tc>
          <w:tcPr>
            <w:tcW w:w="9631" w:type="dxa"/>
            <w:gridSpan w:val="11"/>
            <w:vAlign w:val="center"/>
          </w:tcPr>
          <w:p w14:paraId="77B27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4FBB4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FA619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735C550" w14:textId="14A3A50E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4FEB001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9B2D767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2 (Nokia):</w:t>
      </w:r>
    </w:p>
    <w:p w14:paraId="1CFE575F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646A9FE4" w14:textId="77777777" w:rsidR="008E67BA" w:rsidRDefault="008E67BA">
      <w:pPr>
        <w:spacing w:after="0"/>
        <w:rPr>
          <w:b/>
          <w:bCs/>
          <w:u w:val="single"/>
        </w:rPr>
      </w:pPr>
    </w:p>
    <w:p w14:paraId="6984D97F" w14:textId="77777777" w:rsidR="008E67BA" w:rsidRDefault="003C1940">
      <w:pPr>
        <w:spacing w:after="0"/>
        <w:rPr>
          <w:lang w:val="en-US" w:eastAsia="zh-CN"/>
        </w:rPr>
      </w:pPr>
      <w:r>
        <w:rPr>
          <w:lang w:val="en-US" w:eastAsia="zh-CN"/>
        </w:rPr>
        <w:t>Large Packet Size</w:t>
      </w:r>
    </w:p>
    <w:p w14:paraId="2898DE04" w14:textId="77777777" w:rsidR="008E67BA" w:rsidRDefault="008E67BA">
      <w:pPr>
        <w:spacing w:after="0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9271CB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B8A031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48A64A3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2E79582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036960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033536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C8517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8D5513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9A5B9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B78B5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685A6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60C8D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055BB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9B4448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9753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73CAA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3E5C8A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C132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2414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3784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E32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8BA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EB1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AC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A33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A93DF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EE0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42AC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-28.30%</w:t>
            </w:r>
          </w:p>
        </w:tc>
      </w:tr>
      <w:tr w:rsidR="008E67BA" w14:paraId="4A6574F9" w14:textId="77777777">
        <w:tc>
          <w:tcPr>
            <w:tcW w:w="839" w:type="dxa"/>
            <w:vMerge/>
            <w:shd w:val="clear" w:color="auto" w:fill="auto"/>
            <w:vAlign w:val="center"/>
          </w:tcPr>
          <w:p w14:paraId="215058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4F0E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F27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424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149.98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C96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18C0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9228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3339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9DC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C61A9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9EC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-55.13%</w:t>
            </w:r>
          </w:p>
        </w:tc>
      </w:tr>
      <w:tr w:rsidR="008E67BA" w14:paraId="2B8C1161" w14:textId="77777777">
        <w:tc>
          <w:tcPr>
            <w:tcW w:w="839" w:type="dxa"/>
            <w:vMerge/>
            <w:shd w:val="clear" w:color="auto" w:fill="auto"/>
            <w:vAlign w:val="center"/>
          </w:tcPr>
          <w:p w14:paraId="314552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8BC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CEC7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D28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DDF7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7175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B7F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94E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79FA9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389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3E6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-30.02%</w:t>
            </w:r>
          </w:p>
        </w:tc>
      </w:tr>
      <w:tr w:rsidR="008E67BA" w14:paraId="20191DD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7837D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7800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C1AF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759A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A606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507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DBC88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BF60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D6F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F23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5006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</w:tr>
      <w:tr w:rsidR="008E67BA" w14:paraId="6FAC816D" w14:textId="77777777">
        <w:tc>
          <w:tcPr>
            <w:tcW w:w="839" w:type="dxa"/>
            <w:vMerge/>
            <w:shd w:val="clear" w:color="auto" w:fill="auto"/>
            <w:vAlign w:val="center"/>
          </w:tcPr>
          <w:p w14:paraId="7E9B15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A6F3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CE0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2FB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C99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AC4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1A347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FA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FE5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54F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B646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-4.93%</w:t>
            </w:r>
          </w:p>
        </w:tc>
      </w:tr>
      <w:tr w:rsidR="008E67BA" w14:paraId="091CEF8D" w14:textId="77777777">
        <w:tc>
          <w:tcPr>
            <w:tcW w:w="839" w:type="dxa"/>
            <w:vMerge/>
            <w:shd w:val="clear" w:color="auto" w:fill="auto"/>
            <w:vAlign w:val="center"/>
          </w:tcPr>
          <w:p w14:paraId="47EE29F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CC83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DCD9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94D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854D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038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B33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82A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-21.57%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387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A328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777D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-34.32%</w:t>
            </w:r>
          </w:p>
        </w:tc>
      </w:tr>
      <w:tr w:rsidR="008E67BA" w14:paraId="4AA6A5B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61EB3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D1DB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E47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87E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16A3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792C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A7F0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BEB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E407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EFF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906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</w:tr>
      <w:tr w:rsidR="008E67BA" w14:paraId="25A5E08A" w14:textId="77777777">
        <w:tc>
          <w:tcPr>
            <w:tcW w:w="839" w:type="dxa"/>
            <w:vMerge/>
            <w:shd w:val="clear" w:color="auto" w:fill="auto"/>
            <w:vAlign w:val="center"/>
          </w:tcPr>
          <w:p w14:paraId="762FED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A956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6806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CE37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3297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E4A6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D8D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9EB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986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2B00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B74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8E67BA" w14:paraId="5A57976D" w14:textId="77777777">
        <w:tc>
          <w:tcPr>
            <w:tcW w:w="839" w:type="dxa"/>
            <w:vMerge/>
            <w:shd w:val="clear" w:color="auto" w:fill="auto"/>
            <w:vAlign w:val="center"/>
          </w:tcPr>
          <w:p w14:paraId="67A3E4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7FF3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A21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D39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25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EC49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DCB8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974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5C8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FAE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797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</w:tr>
      <w:tr w:rsidR="008E67BA" w14:paraId="74A394E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D5919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4261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ABA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CA79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A632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DEB5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E2AD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13BE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89B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797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E28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23.07%</w:t>
            </w:r>
          </w:p>
        </w:tc>
      </w:tr>
      <w:tr w:rsidR="008E67BA" w14:paraId="7AD897C4" w14:textId="77777777">
        <w:tc>
          <w:tcPr>
            <w:tcW w:w="839" w:type="dxa"/>
            <w:vMerge/>
            <w:shd w:val="clear" w:color="auto" w:fill="auto"/>
            <w:vAlign w:val="center"/>
          </w:tcPr>
          <w:p w14:paraId="42940F2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16A4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A77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126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577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60D3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AD8D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2D44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996C8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99DD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CEEF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</w:tr>
      <w:tr w:rsidR="008E67BA" w14:paraId="26EA7692" w14:textId="77777777">
        <w:tc>
          <w:tcPr>
            <w:tcW w:w="839" w:type="dxa"/>
            <w:vMerge/>
            <w:shd w:val="clear" w:color="auto" w:fill="auto"/>
            <w:vAlign w:val="center"/>
          </w:tcPr>
          <w:p w14:paraId="62432D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3626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778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01B9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2A5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5AB9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915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D45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243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D1CB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7D6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26.97%</w:t>
            </w:r>
          </w:p>
        </w:tc>
      </w:tr>
      <w:tr w:rsidR="008E67BA" w14:paraId="7CE07825" w14:textId="77777777">
        <w:tc>
          <w:tcPr>
            <w:tcW w:w="839" w:type="dxa"/>
            <w:shd w:val="clear" w:color="auto" w:fill="auto"/>
            <w:vAlign w:val="center"/>
          </w:tcPr>
          <w:p w14:paraId="0BD381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1BE9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E3A4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3040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302A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D22E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74E96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E42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A99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CD5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872D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2A7498" w14:textId="77777777">
        <w:tc>
          <w:tcPr>
            <w:tcW w:w="839" w:type="dxa"/>
            <w:shd w:val="clear" w:color="auto" w:fill="auto"/>
            <w:vAlign w:val="center"/>
          </w:tcPr>
          <w:p w14:paraId="4A6E19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D914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E1C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804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D26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BFF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CD41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5C2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7535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82E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399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9F68FE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5C7E48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6096EBC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18E112B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D98620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CB41D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2FC2C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47B79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5AAC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953D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7156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912B1C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3ABC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5648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16635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EE44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374DA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EA95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D97F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EF9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7F3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9FAF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12E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3B2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C514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2A259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5B2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6E80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-53.65%</w:t>
            </w:r>
          </w:p>
        </w:tc>
      </w:tr>
      <w:tr w:rsidR="008E67BA" w14:paraId="22C9C47F" w14:textId="77777777">
        <w:tc>
          <w:tcPr>
            <w:tcW w:w="839" w:type="dxa"/>
            <w:vMerge/>
            <w:shd w:val="clear" w:color="auto" w:fill="auto"/>
            <w:vAlign w:val="center"/>
          </w:tcPr>
          <w:p w14:paraId="57AAF8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12EC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F86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995F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F129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-53.39%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CB83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7E26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8C2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-60.52%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2D8A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386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19D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-44.41%</w:t>
            </w:r>
          </w:p>
        </w:tc>
      </w:tr>
      <w:tr w:rsidR="008E67BA" w14:paraId="6E287CF9" w14:textId="77777777">
        <w:tc>
          <w:tcPr>
            <w:tcW w:w="839" w:type="dxa"/>
            <w:vMerge/>
            <w:shd w:val="clear" w:color="auto" w:fill="auto"/>
            <w:vAlign w:val="center"/>
          </w:tcPr>
          <w:p w14:paraId="3183F1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D408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55EF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CE6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4821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2A9E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FCC2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BC2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D85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C58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6E4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-80.45%</w:t>
            </w:r>
          </w:p>
        </w:tc>
      </w:tr>
      <w:tr w:rsidR="008E67BA" w14:paraId="436DD18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24F41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8F20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BE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3359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F59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C0D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835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9D0B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0CAA1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A13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C24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</w:tr>
      <w:tr w:rsidR="008E67BA" w14:paraId="44265177" w14:textId="77777777">
        <w:tc>
          <w:tcPr>
            <w:tcW w:w="839" w:type="dxa"/>
            <w:vMerge/>
            <w:shd w:val="clear" w:color="auto" w:fill="auto"/>
            <w:vAlign w:val="center"/>
          </w:tcPr>
          <w:p w14:paraId="670C27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4E4C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CAB2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347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486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325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782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1ED0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317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9ACD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D36D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-12.24%</w:t>
            </w:r>
          </w:p>
        </w:tc>
      </w:tr>
      <w:tr w:rsidR="008E67BA" w14:paraId="5054C5DD" w14:textId="77777777">
        <w:tc>
          <w:tcPr>
            <w:tcW w:w="839" w:type="dxa"/>
            <w:vMerge/>
            <w:shd w:val="clear" w:color="auto" w:fill="auto"/>
            <w:vAlign w:val="center"/>
          </w:tcPr>
          <w:p w14:paraId="0D101F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98CA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8F5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449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8E01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E57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5DA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CCC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-25.59%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2BCC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474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013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32.86%</w:t>
            </w:r>
          </w:p>
        </w:tc>
      </w:tr>
      <w:tr w:rsidR="008E67BA" w14:paraId="12D36B8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F378E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BF8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2CDC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1F6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F63A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2F0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5DB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66F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65.71%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025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6C3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A4BC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63.69%</w:t>
            </w:r>
          </w:p>
        </w:tc>
      </w:tr>
      <w:tr w:rsidR="008E67BA" w14:paraId="7B7E6BF9" w14:textId="77777777">
        <w:tc>
          <w:tcPr>
            <w:tcW w:w="839" w:type="dxa"/>
            <w:vMerge/>
            <w:shd w:val="clear" w:color="auto" w:fill="auto"/>
            <w:vAlign w:val="center"/>
          </w:tcPr>
          <w:p w14:paraId="53D1E7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A432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35C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671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98AE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5AD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272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489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CD4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B7B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DB5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8E67BA" w14:paraId="6317BE6A" w14:textId="77777777">
        <w:tc>
          <w:tcPr>
            <w:tcW w:w="839" w:type="dxa"/>
            <w:vMerge/>
            <w:shd w:val="clear" w:color="auto" w:fill="auto"/>
            <w:vAlign w:val="center"/>
          </w:tcPr>
          <w:p w14:paraId="3C0132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0132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0D2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ED2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872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EE7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11B4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C60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D5AA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A467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760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60.87%</w:t>
            </w:r>
          </w:p>
        </w:tc>
      </w:tr>
      <w:tr w:rsidR="008E67BA" w14:paraId="283CA96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F0C2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6821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D981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42D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382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1049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D13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AEB3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626B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41E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81C3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14.91%</w:t>
            </w:r>
          </w:p>
        </w:tc>
      </w:tr>
      <w:tr w:rsidR="008E67BA" w14:paraId="45CA7AF8" w14:textId="77777777">
        <w:tc>
          <w:tcPr>
            <w:tcW w:w="839" w:type="dxa"/>
            <w:vMerge/>
            <w:shd w:val="clear" w:color="auto" w:fill="auto"/>
            <w:vAlign w:val="center"/>
          </w:tcPr>
          <w:p w14:paraId="3A3AA6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0FD3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1EA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461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37F6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98.68%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F28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1258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8F4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C710E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39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47C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-6.36%</w:t>
            </w:r>
          </w:p>
        </w:tc>
      </w:tr>
      <w:tr w:rsidR="008E67BA" w14:paraId="1CFC3E98" w14:textId="77777777">
        <w:tc>
          <w:tcPr>
            <w:tcW w:w="839" w:type="dxa"/>
            <w:vMerge/>
            <w:shd w:val="clear" w:color="auto" w:fill="auto"/>
            <w:vAlign w:val="center"/>
          </w:tcPr>
          <w:p w14:paraId="03DC48C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DF9A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2DAB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237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958E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971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EC84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5941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39D4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8FA6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EE0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</w:tr>
      <w:tr w:rsidR="008E67BA" w14:paraId="4CFE85A6" w14:textId="77777777">
        <w:tc>
          <w:tcPr>
            <w:tcW w:w="839" w:type="dxa"/>
            <w:shd w:val="clear" w:color="auto" w:fill="auto"/>
            <w:vAlign w:val="center"/>
          </w:tcPr>
          <w:p w14:paraId="13FA1D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4F0C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9C2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613D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7E1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C49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CE385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799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CEC5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811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CEF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FD0BB88" w14:textId="77777777">
        <w:tc>
          <w:tcPr>
            <w:tcW w:w="839" w:type="dxa"/>
            <w:shd w:val="clear" w:color="auto" w:fill="auto"/>
            <w:vAlign w:val="center"/>
          </w:tcPr>
          <w:p w14:paraId="5B5A16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1988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9EA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DA5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B17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F8A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0DC6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72D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6184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1AF6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807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4DA3716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5B70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A75B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F53D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1041659" w14:textId="75F4A51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2803044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AC8827C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942AA89" w14:textId="77777777" w:rsidR="008E67BA" w:rsidRDefault="003C1940">
      <w:pPr>
        <w:pStyle w:val="31"/>
        <w:rPr>
          <w:lang w:val="en-US" w:eastAsia="zh-CN"/>
        </w:rPr>
      </w:pPr>
      <w:bookmarkStart w:id="23" w:name="_Toc11677"/>
      <w:bookmarkStart w:id="24" w:name="_Toc6411"/>
      <w:r>
        <w:t>B.4.</w:t>
      </w:r>
      <w:r>
        <w:rPr>
          <w:lang w:val="en-US"/>
        </w:rPr>
        <w:t>3A</w:t>
      </w:r>
      <w:r>
        <w:tab/>
        <w:t xml:space="preserve">Inter-gNB CLI scheme 3A: </w:t>
      </w:r>
      <w:r>
        <w:rPr>
          <w:lang w:val="en-US" w:eastAsia="zh-CN"/>
        </w:rPr>
        <w:t>Spatial Domain Coordination Scheme for gNB Tx-Beam Nulling</w:t>
      </w:r>
      <w:bookmarkEnd w:id="23"/>
      <w:bookmarkEnd w:id="24"/>
    </w:p>
    <w:p w14:paraId="4D951B4A" w14:textId="16B9C6F5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1 (ZTE, China Telecom):</w:t>
      </w:r>
    </w:p>
    <w:p w14:paraId="6C44D7B2" w14:textId="70126A03" w:rsidR="008E67BA" w:rsidRDefault="003C1940">
      <w:pPr>
        <w:spacing w:after="0"/>
        <w:rPr>
          <w:b/>
          <w:bCs/>
          <w:u w:val="single"/>
        </w:rPr>
      </w:pPr>
      <w:bookmarkStart w:id="25" w:name="_Hlk142594550"/>
      <w:r>
        <w:rPr>
          <w:b/>
          <w:bCs/>
          <w:u w:val="single"/>
        </w:rPr>
        <w:t>Urban Macro (FR1)</w:t>
      </w:r>
    </w:p>
    <w:bookmarkEnd w:id="25"/>
    <w:p w14:paraId="2813C47F" w14:textId="77777777" w:rsidR="008E67BA" w:rsidRDefault="008E67BA">
      <w:pPr>
        <w:rPr>
          <w:iCs/>
        </w:rPr>
      </w:pPr>
    </w:p>
    <w:p w14:paraId="1966074B" w14:textId="77777777" w:rsidR="008E67BA" w:rsidRDefault="003C1940">
      <w:pPr>
        <w:rPr>
          <w:iCs/>
        </w:rPr>
      </w:pPr>
      <w:r>
        <w:rPr>
          <w:lang w:val="en-US" w:eastAsia="zh-CN"/>
        </w:rPr>
        <w:t>Large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7"/>
        <w:gridCol w:w="764"/>
        <w:gridCol w:w="896"/>
        <w:gridCol w:w="895"/>
        <w:gridCol w:w="968"/>
        <w:gridCol w:w="821"/>
        <w:gridCol w:w="821"/>
        <w:gridCol w:w="808"/>
        <w:gridCol w:w="821"/>
        <w:gridCol w:w="821"/>
        <w:gridCol w:w="819"/>
      </w:tblGrid>
      <w:tr w:rsidR="008E67BA" w14:paraId="42EBF58D" w14:textId="77777777">
        <w:tc>
          <w:tcPr>
            <w:tcW w:w="1961" w:type="dxa"/>
            <w:gridSpan w:val="2"/>
            <w:vMerge w:val="restart"/>
            <w:vAlign w:val="center"/>
          </w:tcPr>
          <w:p w14:paraId="7A3282D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9" w:type="dxa"/>
            <w:gridSpan w:val="3"/>
            <w:vAlign w:val="center"/>
          </w:tcPr>
          <w:p w14:paraId="7ED24D9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4F791D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8A1D16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586F79" w14:textId="77777777">
        <w:tc>
          <w:tcPr>
            <w:tcW w:w="1961" w:type="dxa"/>
            <w:gridSpan w:val="2"/>
            <w:vMerge/>
            <w:vAlign w:val="center"/>
          </w:tcPr>
          <w:p w14:paraId="7137E9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0904E39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5" w:type="dxa"/>
            <w:vAlign w:val="center"/>
          </w:tcPr>
          <w:p w14:paraId="1B9AB0B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68" w:type="dxa"/>
            <w:vAlign w:val="center"/>
          </w:tcPr>
          <w:p w14:paraId="1879B55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02FB80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1B3DF6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C8F2E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BEDCB9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CA8ACE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7DFF2C6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37A5BE5" w14:textId="77777777">
        <w:tc>
          <w:tcPr>
            <w:tcW w:w="1197" w:type="dxa"/>
            <w:vMerge w:val="restart"/>
            <w:vAlign w:val="center"/>
          </w:tcPr>
          <w:p w14:paraId="78B944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4" w:type="dxa"/>
            <w:vAlign w:val="center"/>
          </w:tcPr>
          <w:p w14:paraId="7672CC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2D1876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1031.81 </w:t>
            </w:r>
          </w:p>
        </w:tc>
        <w:tc>
          <w:tcPr>
            <w:tcW w:w="895" w:type="dxa"/>
            <w:vAlign w:val="center"/>
          </w:tcPr>
          <w:p w14:paraId="1E97C8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1052.31 </w:t>
            </w:r>
          </w:p>
        </w:tc>
        <w:tc>
          <w:tcPr>
            <w:tcW w:w="968" w:type="dxa"/>
            <w:vAlign w:val="center"/>
          </w:tcPr>
          <w:p w14:paraId="3FE845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821" w:type="dxa"/>
            <w:vAlign w:val="center"/>
          </w:tcPr>
          <w:p w14:paraId="4CC91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781.51 </w:t>
            </w:r>
          </w:p>
        </w:tc>
        <w:tc>
          <w:tcPr>
            <w:tcW w:w="821" w:type="dxa"/>
            <w:vAlign w:val="center"/>
          </w:tcPr>
          <w:p w14:paraId="5ACF6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796.71 </w:t>
            </w:r>
          </w:p>
        </w:tc>
        <w:tc>
          <w:tcPr>
            <w:tcW w:w="808" w:type="dxa"/>
            <w:vAlign w:val="center"/>
          </w:tcPr>
          <w:p w14:paraId="6110B0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584BF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511.12 </w:t>
            </w:r>
          </w:p>
        </w:tc>
        <w:tc>
          <w:tcPr>
            <w:tcW w:w="821" w:type="dxa"/>
            <w:vAlign w:val="center"/>
          </w:tcPr>
          <w:p w14:paraId="74B80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519.71 </w:t>
            </w:r>
          </w:p>
        </w:tc>
        <w:tc>
          <w:tcPr>
            <w:tcW w:w="819" w:type="dxa"/>
            <w:vAlign w:val="center"/>
          </w:tcPr>
          <w:p w14:paraId="5277A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8E67BA" w14:paraId="7E11B95E" w14:textId="77777777">
        <w:tc>
          <w:tcPr>
            <w:tcW w:w="1197" w:type="dxa"/>
            <w:vMerge/>
            <w:vAlign w:val="center"/>
          </w:tcPr>
          <w:p w14:paraId="182452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448A8B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1220E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310.68 </w:t>
            </w:r>
          </w:p>
        </w:tc>
        <w:tc>
          <w:tcPr>
            <w:tcW w:w="895" w:type="dxa"/>
            <w:vAlign w:val="center"/>
          </w:tcPr>
          <w:p w14:paraId="147C50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302.29 </w:t>
            </w:r>
          </w:p>
        </w:tc>
        <w:tc>
          <w:tcPr>
            <w:tcW w:w="968" w:type="dxa"/>
            <w:vAlign w:val="center"/>
          </w:tcPr>
          <w:p w14:paraId="00375E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-2.70%</w:t>
            </w:r>
          </w:p>
        </w:tc>
        <w:tc>
          <w:tcPr>
            <w:tcW w:w="821" w:type="dxa"/>
            <w:vAlign w:val="center"/>
          </w:tcPr>
          <w:p w14:paraId="672C10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201.17 </w:t>
            </w:r>
          </w:p>
        </w:tc>
        <w:tc>
          <w:tcPr>
            <w:tcW w:w="821" w:type="dxa"/>
            <w:vAlign w:val="center"/>
          </w:tcPr>
          <w:p w14:paraId="207FA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203.42 </w:t>
            </w:r>
          </w:p>
        </w:tc>
        <w:tc>
          <w:tcPr>
            <w:tcW w:w="808" w:type="dxa"/>
            <w:vAlign w:val="center"/>
          </w:tcPr>
          <w:p w14:paraId="5C160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21" w:type="dxa"/>
            <w:vAlign w:val="center"/>
          </w:tcPr>
          <w:p w14:paraId="54D70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30.76 </w:t>
            </w:r>
          </w:p>
        </w:tc>
        <w:tc>
          <w:tcPr>
            <w:tcW w:w="821" w:type="dxa"/>
            <w:vAlign w:val="center"/>
          </w:tcPr>
          <w:p w14:paraId="589C3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22.26 </w:t>
            </w:r>
          </w:p>
        </w:tc>
        <w:tc>
          <w:tcPr>
            <w:tcW w:w="819" w:type="dxa"/>
            <w:vAlign w:val="center"/>
          </w:tcPr>
          <w:p w14:paraId="7BF4E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-27.65%</w:t>
            </w:r>
          </w:p>
        </w:tc>
      </w:tr>
      <w:tr w:rsidR="008E67BA" w14:paraId="14C5D64B" w14:textId="77777777">
        <w:tc>
          <w:tcPr>
            <w:tcW w:w="1197" w:type="dxa"/>
            <w:vMerge/>
            <w:vAlign w:val="center"/>
          </w:tcPr>
          <w:p w14:paraId="09013F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FFFA1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5CD429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1077.35 </w:t>
            </w:r>
          </w:p>
        </w:tc>
        <w:tc>
          <w:tcPr>
            <w:tcW w:w="895" w:type="dxa"/>
            <w:vAlign w:val="center"/>
          </w:tcPr>
          <w:p w14:paraId="5236C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1118.81 </w:t>
            </w:r>
          </w:p>
        </w:tc>
        <w:tc>
          <w:tcPr>
            <w:tcW w:w="968" w:type="dxa"/>
            <w:vAlign w:val="center"/>
          </w:tcPr>
          <w:p w14:paraId="1BC079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3.85%</w:t>
            </w:r>
          </w:p>
        </w:tc>
        <w:tc>
          <w:tcPr>
            <w:tcW w:w="821" w:type="dxa"/>
            <w:vAlign w:val="center"/>
          </w:tcPr>
          <w:p w14:paraId="41F9E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794.01 </w:t>
            </w:r>
          </w:p>
        </w:tc>
        <w:tc>
          <w:tcPr>
            <w:tcW w:w="821" w:type="dxa"/>
            <w:vAlign w:val="center"/>
          </w:tcPr>
          <w:p w14:paraId="2C02A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814.77 </w:t>
            </w:r>
          </w:p>
        </w:tc>
        <w:tc>
          <w:tcPr>
            <w:tcW w:w="808" w:type="dxa"/>
            <w:vAlign w:val="center"/>
          </w:tcPr>
          <w:p w14:paraId="7E123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2.61%</w:t>
            </w:r>
          </w:p>
        </w:tc>
        <w:tc>
          <w:tcPr>
            <w:tcW w:w="821" w:type="dxa"/>
            <w:vAlign w:val="center"/>
          </w:tcPr>
          <w:p w14:paraId="1BA05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464.72 </w:t>
            </w:r>
          </w:p>
        </w:tc>
        <w:tc>
          <w:tcPr>
            <w:tcW w:w="821" w:type="dxa"/>
            <w:vAlign w:val="center"/>
          </w:tcPr>
          <w:p w14:paraId="70B70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469.50 </w:t>
            </w:r>
          </w:p>
        </w:tc>
        <w:tc>
          <w:tcPr>
            <w:tcW w:w="819" w:type="dxa"/>
            <w:vAlign w:val="center"/>
          </w:tcPr>
          <w:p w14:paraId="39809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8E67BA" w14:paraId="2CFD3C4B" w14:textId="77777777">
        <w:tc>
          <w:tcPr>
            <w:tcW w:w="1197" w:type="dxa"/>
            <w:vMerge w:val="restart"/>
            <w:vAlign w:val="center"/>
          </w:tcPr>
          <w:p w14:paraId="04BAB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4" w:type="dxa"/>
            <w:vAlign w:val="center"/>
          </w:tcPr>
          <w:p w14:paraId="09BC56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1941A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315.39 </w:t>
            </w:r>
          </w:p>
        </w:tc>
        <w:tc>
          <w:tcPr>
            <w:tcW w:w="895" w:type="dxa"/>
            <w:vAlign w:val="center"/>
          </w:tcPr>
          <w:p w14:paraId="068C2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316.88 </w:t>
            </w:r>
          </w:p>
        </w:tc>
        <w:tc>
          <w:tcPr>
            <w:tcW w:w="968" w:type="dxa"/>
            <w:vAlign w:val="center"/>
          </w:tcPr>
          <w:p w14:paraId="4ACF36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0A6543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224.48 </w:t>
            </w:r>
          </w:p>
        </w:tc>
        <w:tc>
          <w:tcPr>
            <w:tcW w:w="821" w:type="dxa"/>
            <w:vAlign w:val="center"/>
          </w:tcPr>
          <w:p w14:paraId="69DBB5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808" w:type="dxa"/>
            <w:vAlign w:val="center"/>
          </w:tcPr>
          <w:p w14:paraId="2CC0A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6.36%</w:t>
            </w:r>
          </w:p>
        </w:tc>
        <w:tc>
          <w:tcPr>
            <w:tcW w:w="821" w:type="dxa"/>
            <w:vAlign w:val="center"/>
          </w:tcPr>
          <w:p w14:paraId="764E3F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87.45 </w:t>
            </w:r>
          </w:p>
        </w:tc>
        <w:tc>
          <w:tcPr>
            <w:tcW w:w="821" w:type="dxa"/>
            <w:vAlign w:val="center"/>
          </w:tcPr>
          <w:p w14:paraId="32F9C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105.53 </w:t>
            </w:r>
          </w:p>
        </w:tc>
        <w:tc>
          <w:tcPr>
            <w:tcW w:w="819" w:type="dxa"/>
            <w:vAlign w:val="center"/>
          </w:tcPr>
          <w:p w14:paraId="338C6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20.67%</w:t>
            </w:r>
          </w:p>
        </w:tc>
      </w:tr>
      <w:tr w:rsidR="008E67BA" w14:paraId="36FB345D" w14:textId="77777777">
        <w:tc>
          <w:tcPr>
            <w:tcW w:w="1197" w:type="dxa"/>
            <w:vMerge/>
            <w:vAlign w:val="center"/>
          </w:tcPr>
          <w:p w14:paraId="09FEE2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12439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45D2C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62.64 </w:t>
            </w:r>
          </w:p>
        </w:tc>
        <w:tc>
          <w:tcPr>
            <w:tcW w:w="895" w:type="dxa"/>
            <w:vAlign w:val="center"/>
          </w:tcPr>
          <w:p w14:paraId="42505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68" w:type="dxa"/>
            <w:vAlign w:val="center"/>
          </w:tcPr>
          <w:p w14:paraId="1F82D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24.34%</w:t>
            </w:r>
          </w:p>
        </w:tc>
        <w:tc>
          <w:tcPr>
            <w:tcW w:w="821" w:type="dxa"/>
            <w:vAlign w:val="center"/>
          </w:tcPr>
          <w:p w14:paraId="78DA4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25.33 </w:t>
            </w:r>
          </w:p>
        </w:tc>
        <w:tc>
          <w:tcPr>
            <w:tcW w:w="821" w:type="dxa"/>
            <w:vAlign w:val="center"/>
          </w:tcPr>
          <w:p w14:paraId="680114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33.44 </w:t>
            </w:r>
          </w:p>
        </w:tc>
        <w:tc>
          <w:tcPr>
            <w:tcW w:w="808" w:type="dxa"/>
            <w:vAlign w:val="center"/>
          </w:tcPr>
          <w:p w14:paraId="0C6F30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32.04%</w:t>
            </w:r>
          </w:p>
        </w:tc>
        <w:tc>
          <w:tcPr>
            <w:tcW w:w="821" w:type="dxa"/>
            <w:vAlign w:val="center"/>
          </w:tcPr>
          <w:p w14:paraId="20B3D6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vAlign w:val="center"/>
          </w:tcPr>
          <w:p w14:paraId="2E424C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8.12 </w:t>
            </w:r>
          </w:p>
        </w:tc>
        <w:tc>
          <w:tcPr>
            <w:tcW w:w="819" w:type="dxa"/>
            <w:vAlign w:val="center"/>
          </w:tcPr>
          <w:p w14:paraId="407DD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360.03%</w:t>
            </w:r>
          </w:p>
        </w:tc>
      </w:tr>
      <w:tr w:rsidR="008E67BA" w14:paraId="0136D65F" w14:textId="77777777">
        <w:tc>
          <w:tcPr>
            <w:tcW w:w="1197" w:type="dxa"/>
            <w:vMerge/>
            <w:vAlign w:val="center"/>
          </w:tcPr>
          <w:p w14:paraId="5E1499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574AA7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6615E7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284.26 </w:t>
            </w:r>
          </w:p>
        </w:tc>
        <w:tc>
          <w:tcPr>
            <w:tcW w:w="895" w:type="dxa"/>
            <w:vAlign w:val="center"/>
          </w:tcPr>
          <w:p w14:paraId="7150B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290.40 </w:t>
            </w:r>
          </w:p>
        </w:tc>
        <w:tc>
          <w:tcPr>
            <w:tcW w:w="968" w:type="dxa"/>
            <w:vAlign w:val="center"/>
          </w:tcPr>
          <w:p w14:paraId="40CD71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2.16%</w:t>
            </w:r>
          </w:p>
        </w:tc>
        <w:tc>
          <w:tcPr>
            <w:tcW w:w="821" w:type="dxa"/>
            <w:vAlign w:val="center"/>
          </w:tcPr>
          <w:p w14:paraId="24815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204.40 </w:t>
            </w:r>
          </w:p>
        </w:tc>
        <w:tc>
          <w:tcPr>
            <w:tcW w:w="821" w:type="dxa"/>
            <w:vAlign w:val="center"/>
          </w:tcPr>
          <w:p w14:paraId="121293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205.08 </w:t>
            </w:r>
          </w:p>
        </w:tc>
        <w:tc>
          <w:tcPr>
            <w:tcW w:w="808" w:type="dxa"/>
            <w:vAlign w:val="center"/>
          </w:tcPr>
          <w:p w14:paraId="6D9EBD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  <w:tc>
          <w:tcPr>
            <w:tcW w:w="821" w:type="dxa"/>
            <w:vAlign w:val="center"/>
          </w:tcPr>
          <w:p w14:paraId="7DD3B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821" w:type="dxa"/>
            <w:vAlign w:val="center"/>
          </w:tcPr>
          <w:p w14:paraId="3D80A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83.88 </w:t>
            </w:r>
          </w:p>
        </w:tc>
        <w:tc>
          <w:tcPr>
            <w:tcW w:w="819" w:type="dxa"/>
            <w:vAlign w:val="center"/>
          </w:tcPr>
          <w:p w14:paraId="0B9228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16.40%</w:t>
            </w:r>
          </w:p>
        </w:tc>
      </w:tr>
      <w:tr w:rsidR="008E67BA" w14:paraId="089AB36A" w14:textId="77777777">
        <w:tc>
          <w:tcPr>
            <w:tcW w:w="1197" w:type="dxa"/>
            <w:vMerge w:val="restart"/>
            <w:vAlign w:val="center"/>
          </w:tcPr>
          <w:p w14:paraId="2FCAA8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4" w:type="dxa"/>
            <w:vAlign w:val="center"/>
          </w:tcPr>
          <w:p w14:paraId="0CACDE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5ED36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895" w:type="dxa"/>
            <w:vAlign w:val="center"/>
          </w:tcPr>
          <w:p w14:paraId="6E415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68" w:type="dxa"/>
            <w:vAlign w:val="center"/>
          </w:tcPr>
          <w:p w14:paraId="5BA76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21" w:type="dxa"/>
            <w:vAlign w:val="center"/>
          </w:tcPr>
          <w:p w14:paraId="3F6C24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8.96 </w:t>
            </w:r>
          </w:p>
        </w:tc>
        <w:tc>
          <w:tcPr>
            <w:tcW w:w="821" w:type="dxa"/>
            <w:vAlign w:val="center"/>
          </w:tcPr>
          <w:p w14:paraId="32C0B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8.94 </w:t>
            </w:r>
          </w:p>
        </w:tc>
        <w:tc>
          <w:tcPr>
            <w:tcW w:w="808" w:type="dxa"/>
            <w:vAlign w:val="center"/>
          </w:tcPr>
          <w:p w14:paraId="26715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21" w:type="dxa"/>
            <w:vAlign w:val="center"/>
          </w:tcPr>
          <w:p w14:paraId="64A3A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30.06 </w:t>
            </w:r>
          </w:p>
        </w:tc>
        <w:tc>
          <w:tcPr>
            <w:tcW w:w="821" w:type="dxa"/>
            <w:vAlign w:val="center"/>
          </w:tcPr>
          <w:p w14:paraId="756E23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37.73 </w:t>
            </w:r>
          </w:p>
        </w:tc>
        <w:tc>
          <w:tcPr>
            <w:tcW w:w="819" w:type="dxa"/>
            <w:vAlign w:val="center"/>
          </w:tcPr>
          <w:p w14:paraId="1D420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25.52%</w:t>
            </w:r>
          </w:p>
        </w:tc>
      </w:tr>
      <w:tr w:rsidR="008E67BA" w14:paraId="70F0203C" w14:textId="77777777">
        <w:tc>
          <w:tcPr>
            <w:tcW w:w="1197" w:type="dxa"/>
            <w:vMerge/>
            <w:vAlign w:val="center"/>
          </w:tcPr>
          <w:p w14:paraId="31E1AE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39F3C2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57860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895" w:type="dxa"/>
            <w:vAlign w:val="center"/>
          </w:tcPr>
          <w:p w14:paraId="4CFBCC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68" w:type="dxa"/>
            <w:vAlign w:val="center"/>
          </w:tcPr>
          <w:p w14:paraId="72D49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FAAC5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21" w:type="dxa"/>
            <w:vAlign w:val="center"/>
          </w:tcPr>
          <w:p w14:paraId="35608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08" w:type="dxa"/>
            <w:vAlign w:val="center"/>
          </w:tcPr>
          <w:p w14:paraId="524A6E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C8C7B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21" w:type="dxa"/>
            <w:vAlign w:val="center"/>
          </w:tcPr>
          <w:p w14:paraId="04629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19" w:type="dxa"/>
            <w:vAlign w:val="center"/>
          </w:tcPr>
          <w:p w14:paraId="56936E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29C0F76" w14:textId="77777777">
        <w:tc>
          <w:tcPr>
            <w:tcW w:w="1197" w:type="dxa"/>
            <w:vMerge/>
            <w:vAlign w:val="center"/>
          </w:tcPr>
          <w:p w14:paraId="471192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81B4C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1A504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95" w:type="dxa"/>
            <w:vAlign w:val="center"/>
          </w:tcPr>
          <w:p w14:paraId="15899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68" w:type="dxa"/>
            <w:vAlign w:val="center"/>
          </w:tcPr>
          <w:p w14:paraId="5B0E0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-2.93%</w:t>
            </w:r>
          </w:p>
        </w:tc>
        <w:tc>
          <w:tcPr>
            <w:tcW w:w="821" w:type="dxa"/>
            <w:vAlign w:val="center"/>
          </w:tcPr>
          <w:p w14:paraId="436A4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5.34 </w:t>
            </w:r>
          </w:p>
        </w:tc>
        <w:tc>
          <w:tcPr>
            <w:tcW w:w="821" w:type="dxa"/>
            <w:vAlign w:val="center"/>
          </w:tcPr>
          <w:p w14:paraId="5E59A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08" w:type="dxa"/>
            <w:vAlign w:val="center"/>
          </w:tcPr>
          <w:p w14:paraId="2F6CC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21" w:type="dxa"/>
            <w:vAlign w:val="center"/>
          </w:tcPr>
          <w:p w14:paraId="7C6F2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8.59 </w:t>
            </w:r>
          </w:p>
        </w:tc>
        <w:tc>
          <w:tcPr>
            <w:tcW w:w="821" w:type="dxa"/>
            <w:vAlign w:val="center"/>
          </w:tcPr>
          <w:p w14:paraId="50859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8.84 </w:t>
            </w:r>
          </w:p>
        </w:tc>
        <w:tc>
          <w:tcPr>
            <w:tcW w:w="819" w:type="dxa"/>
            <w:vAlign w:val="center"/>
          </w:tcPr>
          <w:p w14:paraId="2F9B4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</w:tr>
      <w:tr w:rsidR="008E67BA" w14:paraId="622BBCE7" w14:textId="77777777">
        <w:tc>
          <w:tcPr>
            <w:tcW w:w="1197" w:type="dxa"/>
            <w:vMerge w:val="restart"/>
            <w:vAlign w:val="center"/>
          </w:tcPr>
          <w:p w14:paraId="680A1F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4" w:type="dxa"/>
            <w:vAlign w:val="center"/>
          </w:tcPr>
          <w:p w14:paraId="675CA3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67EDB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5.12 </w:t>
            </w:r>
          </w:p>
        </w:tc>
        <w:tc>
          <w:tcPr>
            <w:tcW w:w="895" w:type="dxa"/>
            <w:vAlign w:val="center"/>
          </w:tcPr>
          <w:p w14:paraId="26C67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4.64 </w:t>
            </w:r>
          </w:p>
        </w:tc>
        <w:tc>
          <w:tcPr>
            <w:tcW w:w="968" w:type="dxa"/>
            <w:vAlign w:val="center"/>
          </w:tcPr>
          <w:p w14:paraId="26FBB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-9.30%</w:t>
            </w:r>
          </w:p>
        </w:tc>
        <w:tc>
          <w:tcPr>
            <w:tcW w:w="821" w:type="dxa"/>
            <w:vAlign w:val="center"/>
          </w:tcPr>
          <w:p w14:paraId="2171A0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7.56 </w:t>
            </w:r>
          </w:p>
        </w:tc>
        <w:tc>
          <w:tcPr>
            <w:tcW w:w="821" w:type="dxa"/>
            <w:vAlign w:val="center"/>
          </w:tcPr>
          <w:p w14:paraId="1F2AB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08" w:type="dxa"/>
            <w:vAlign w:val="center"/>
          </w:tcPr>
          <w:p w14:paraId="45099B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-4.78%</w:t>
            </w:r>
          </w:p>
        </w:tc>
        <w:tc>
          <w:tcPr>
            <w:tcW w:w="821" w:type="dxa"/>
            <w:vAlign w:val="center"/>
          </w:tcPr>
          <w:p w14:paraId="1CB0F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821" w:type="dxa"/>
            <w:vAlign w:val="center"/>
          </w:tcPr>
          <w:p w14:paraId="4B4E3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819" w:type="dxa"/>
            <w:vAlign w:val="center"/>
          </w:tcPr>
          <w:p w14:paraId="120EF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-13.82%</w:t>
            </w:r>
          </w:p>
        </w:tc>
      </w:tr>
      <w:tr w:rsidR="008E67BA" w14:paraId="68BB78BA" w14:textId="77777777">
        <w:tc>
          <w:tcPr>
            <w:tcW w:w="1197" w:type="dxa"/>
            <w:vMerge/>
            <w:vAlign w:val="center"/>
          </w:tcPr>
          <w:p w14:paraId="42FAC2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8F85D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5B35C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895" w:type="dxa"/>
            <w:vAlign w:val="center"/>
          </w:tcPr>
          <w:p w14:paraId="39A60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68" w:type="dxa"/>
            <w:vAlign w:val="center"/>
          </w:tcPr>
          <w:p w14:paraId="31DF83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21" w:type="dxa"/>
            <w:vAlign w:val="center"/>
          </w:tcPr>
          <w:p w14:paraId="66BE2A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1" w:type="dxa"/>
            <w:vAlign w:val="center"/>
          </w:tcPr>
          <w:p w14:paraId="28740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05A1E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FBEB7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821" w:type="dxa"/>
            <w:vAlign w:val="center"/>
          </w:tcPr>
          <w:p w14:paraId="429954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2.13 </w:t>
            </w:r>
          </w:p>
        </w:tc>
        <w:tc>
          <w:tcPr>
            <w:tcW w:w="819" w:type="dxa"/>
            <w:vAlign w:val="center"/>
          </w:tcPr>
          <w:p w14:paraId="0F486E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-31.21%</w:t>
            </w:r>
          </w:p>
        </w:tc>
      </w:tr>
      <w:tr w:rsidR="008E67BA" w14:paraId="598AEC9A" w14:textId="77777777">
        <w:tc>
          <w:tcPr>
            <w:tcW w:w="1197" w:type="dxa"/>
            <w:vMerge/>
            <w:vAlign w:val="center"/>
          </w:tcPr>
          <w:p w14:paraId="7B1356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FF311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1AF85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895" w:type="dxa"/>
            <w:vAlign w:val="center"/>
          </w:tcPr>
          <w:p w14:paraId="44DFF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68" w:type="dxa"/>
            <w:vAlign w:val="center"/>
          </w:tcPr>
          <w:p w14:paraId="5F5D29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21" w:type="dxa"/>
            <w:vAlign w:val="center"/>
          </w:tcPr>
          <w:p w14:paraId="140E4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21" w:type="dxa"/>
            <w:vAlign w:val="center"/>
          </w:tcPr>
          <w:p w14:paraId="03CA6D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808" w:type="dxa"/>
            <w:vAlign w:val="center"/>
          </w:tcPr>
          <w:p w14:paraId="07E47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-2.75%</w:t>
            </w:r>
          </w:p>
        </w:tc>
        <w:tc>
          <w:tcPr>
            <w:tcW w:w="821" w:type="dxa"/>
            <w:vAlign w:val="center"/>
          </w:tcPr>
          <w:p w14:paraId="633B0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13.48 </w:t>
            </w:r>
          </w:p>
        </w:tc>
        <w:tc>
          <w:tcPr>
            <w:tcW w:w="821" w:type="dxa"/>
            <w:vAlign w:val="center"/>
          </w:tcPr>
          <w:p w14:paraId="6B2BCF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819" w:type="dxa"/>
            <w:vAlign w:val="center"/>
          </w:tcPr>
          <w:p w14:paraId="0AC8E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-5.56%</w:t>
            </w:r>
          </w:p>
        </w:tc>
      </w:tr>
      <w:tr w:rsidR="008E67BA" w14:paraId="5926A72B" w14:textId="77777777">
        <w:tc>
          <w:tcPr>
            <w:tcW w:w="1197" w:type="dxa"/>
            <w:vAlign w:val="center"/>
          </w:tcPr>
          <w:p w14:paraId="41A3B6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4" w:type="dxa"/>
            <w:vAlign w:val="center"/>
          </w:tcPr>
          <w:p w14:paraId="409B1F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6" w:type="dxa"/>
            <w:vAlign w:val="center"/>
          </w:tcPr>
          <w:p w14:paraId="1A2128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8.32%</w:t>
            </w:r>
          </w:p>
        </w:tc>
        <w:tc>
          <w:tcPr>
            <w:tcW w:w="895" w:type="dxa"/>
            <w:vAlign w:val="center"/>
          </w:tcPr>
          <w:p w14:paraId="05108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8.37%</w:t>
            </w:r>
          </w:p>
        </w:tc>
        <w:tc>
          <w:tcPr>
            <w:tcW w:w="968" w:type="dxa"/>
            <w:vAlign w:val="center"/>
          </w:tcPr>
          <w:p w14:paraId="660FF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DAFE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33.85%</w:t>
            </w:r>
          </w:p>
        </w:tc>
        <w:tc>
          <w:tcPr>
            <w:tcW w:w="821" w:type="dxa"/>
            <w:vAlign w:val="center"/>
          </w:tcPr>
          <w:p w14:paraId="30E1C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33.54%</w:t>
            </w:r>
          </w:p>
        </w:tc>
        <w:tc>
          <w:tcPr>
            <w:tcW w:w="808" w:type="dxa"/>
            <w:vAlign w:val="center"/>
          </w:tcPr>
          <w:p w14:paraId="609B4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06ED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73.40%</w:t>
            </w:r>
          </w:p>
        </w:tc>
        <w:tc>
          <w:tcPr>
            <w:tcW w:w="821" w:type="dxa"/>
            <w:vAlign w:val="center"/>
          </w:tcPr>
          <w:p w14:paraId="77549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73.55%</w:t>
            </w:r>
          </w:p>
        </w:tc>
        <w:tc>
          <w:tcPr>
            <w:tcW w:w="819" w:type="dxa"/>
            <w:vAlign w:val="center"/>
          </w:tcPr>
          <w:p w14:paraId="022B7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30C8D27" w14:textId="77777777">
        <w:tc>
          <w:tcPr>
            <w:tcW w:w="1197" w:type="dxa"/>
            <w:vAlign w:val="center"/>
          </w:tcPr>
          <w:p w14:paraId="3AE807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4" w:type="dxa"/>
            <w:vAlign w:val="center"/>
          </w:tcPr>
          <w:p w14:paraId="7267F8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6" w:type="dxa"/>
            <w:vAlign w:val="center"/>
          </w:tcPr>
          <w:p w14:paraId="19BCE3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895" w:type="dxa"/>
            <w:vAlign w:val="center"/>
          </w:tcPr>
          <w:p w14:paraId="7E6E1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968" w:type="dxa"/>
            <w:vAlign w:val="center"/>
          </w:tcPr>
          <w:p w14:paraId="6040A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B8AC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21" w:type="dxa"/>
            <w:vAlign w:val="center"/>
          </w:tcPr>
          <w:p w14:paraId="050FA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7.96%</w:t>
            </w:r>
          </w:p>
        </w:tc>
        <w:tc>
          <w:tcPr>
            <w:tcW w:w="808" w:type="dxa"/>
            <w:vAlign w:val="center"/>
          </w:tcPr>
          <w:p w14:paraId="44BD8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69DC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12.40%</w:t>
            </w:r>
          </w:p>
        </w:tc>
        <w:tc>
          <w:tcPr>
            <w:tcW w:w="821" w:type="dxa"/>
            <w:vAlign w:val="center"/>
          </w:tcPr>
          <w:p w14:paraId="5D7ED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12.79%</w:t>
            </w:r>
          </w:p>
        </w:tc>
        <w:tc>
          <w:tcPr>
            <w:tcW w:w="819" w:type="dxa"/>
            <w:vAlign w:val="center"/>
          </w:tcPr>
          <w:p w14:paraId="66F65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CE84B06" w14:textId="77777777">
        <w:tc>
          <w:tcPr>
            <w:tcW w:w="0" w:type="auto"/>
            <w:gridSpan w:val="11"/>
            <w:vAlign w:val="center"/>
          </w:tcPr>
          <w:p w14:paraId="638FC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D7A9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B82E9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452D52" w14:textId="41F9B570" w:rsidR="007B4CE9" w:rsidRDefault="007B4CE9">
            <w:pPr>
              <w:contextualSpacing/>
              <w:rPr>
                <w:strike/>
                <w:highlight w:val="yellow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69313C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736A70AA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2 (Qualcomm)</w:t>
      </w:r>
    </w:p>
    <w:p w14:paraId="55710C83" w14:textId="77777777" w:rsidR="008E67BA" w:rsidRDefault="003C1940">
      <w:pPr>
        <w:spacing w:after="0"/>
        <w:rPr>
          <w:b/>
          <w:bCs/>
          <w:u w:val="single"/>
        </w:rPr>
      </w:pPr>
      <w:bookmarkStart w:id="26" w:name="_Hlk142594568"/>
      <w:r>
        <w:rPr>
          <w:b/>
          <w:bCs/>
          <w:u w:val="single"/>
        </w:rPr>
        <w:t>Indoor Office (FR1)</w:t>
      </w:r>
    </w:p>
    <w:bookmarkEnd w:id="26"/>
    <w:p w14:paraId="6CF9E70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A204DBC" w14:textId="77777777" w:rsidR="008E67BA" w:rsidRDefault="003C194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718640DA" w14:textId="77777777">
        <w:tc>
          <w:tcPr>
            <w:tcW w:w="1970" w:type="dxa"/>
            <w:gridSpan w:val="2"/>
            <w:vMerge w:val="restart"/>
            <w:vAlign w:val="center"/>
          </w:tcPr>
          <w:p w14:paraId="5452F1A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0D0D4AA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51F6420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6F502AC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4B5824E" w14:textId="77777777">
        <w:tc>
          <w:tcPr>
            <w:tcW w:w="1970" w:type="dxa"/>
            <w:gridSpan w:val="2"/>
            <w:vMerge/>
            <w:vAlign w:val="center"/>
          </w:tcPr>
          <w:p w14:paraId="4672D1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3DD526C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353E9BE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3DEEE7E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14412C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B90AE5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787DF2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2C7A5D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031EAA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6604797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199AC78" w14:textId="77777777">
        <w:tc>
          <w:tcPr>
            <w:tcW w:w="1203" w:type="dxa"/>
            <w:vMerge w:val="restart"/>
            <w:vAlign w:val="center"/>
          </w:tcPr>
          <w:p w14:paraId="5254D8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1C0780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6E1B9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C90BF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581C3E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21" w:type="dxa"/>
            <w:vAlign w:val="center"/>
          </w:tcPr>
          <w:p w14:paraId="4E89F8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1E00A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808" w:type="dxa"/>
            <w:vAlign w:val="center"/>
          </w:tcPr>
          <w:p w14:paraId="1AA59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21" w:type="dxa"/>
            <w:vAlign w:val="center"/>
          </w:tcPr>
          <w:p w14:paraId="5C962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0810E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40.77 </w:t>
            </w:r>
          </w:p>
        </w:tc>
        <w:tc>
          <w:tcPr>
            <w:tcW w:w="820" w:type="dxa"/>
            <w:vAlign w:val="center"/>
          </w:tcPr>
          <w:p w14:paraId="0B186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-1.51%</w:t>
            </w:r>
          </w:p>
        </w:tc>
      </w:tr>
      <w:tr w:rsidR="008E67BA" w14:paraId="1CB27F8E" w14:textId="77777777">
        <w:tc>
          <w:tcPr>
            <w:tcW w:w="1203" w:type="dxa"/>
            <w:vMerge/>
            <w:vAlign w:val="center"/>
          </w:tcPr>
          <w:p w14:paraId="3F7A526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2B83F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161D0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208C9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972" w:type="dxa"/>
            <w:vAlign w:val="center"/>
          </w:tcPr>
          <w:p w14:paraId="4D7F6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-0.96%</w:t>
            </w:r>
          </w:p>
        </w:tc>
        <w:tc>
          <w:tcPr>
            <w:tcW w:w="821" w:type="dxa"/>
            <w:vAlign w:val="center"/>
          </w:tcPr>
          <w:p w14:paraId="2B0A4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45612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41.09 </w:t>
            </w:r>
          </w:p>
        </w:tc>
        <w:tc>
          <w:tcPr>
            <w:tcW w:w="808" w:type="dxa"/>
            <w:vAlign w:val="center"/>
          </w:tcPr>
          <w:p w14:paraId="3B9FD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21" w:type="dxa"/>
            <w:vAlign w:val="center"/>
          </w:tcPr>
          <w:p w14:paraId="7D619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2477AD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38.55 </w:t>
            </w:r>
          </w:p>
        </w:tc>
        <w:tc>
          <w:tcPr>
            <w:tcW w:w="820" w:type="dxa"/>
            <w:vAlign w:val="center"/>
          </w:tcPr>
          <w:p w14:paraId="1E401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-5.48%</w:t>
            </w:r>
          </w:p>
        </w:tc>
      </w:tr>
      <w:tr w:rsidR="008E67BA" w14:paraId="565A02DF" w14:textId="77777777">
        <w:tc>
          <w:tcPr>
            <w:tcW w:w="1203" w:type="dxa"/>
            <w:vMerge/>
            <w:vAlign w:val="center"/>
          </w:tcPr>
          <w:p w14:paraId="06D422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32D56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D5C4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69173C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3B86B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3A41A6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03A78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41.62 </w:t>
            </w:r>
          </w:p>
        </w:tc>
        <w:tc>
          <w:tcPr>
            <w:tcW w:w="808" w:type="dxa"/>
            <w:vAlign w:val="center"/>
          </w:tcPr>
          <w:p w14:paraId="4BEC0E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39F7A5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C97A4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10819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</w:tr>
      <w:tr w:rsidR="008E67BA" w14:paraId="764A513C" w14:textId="77777777">
        <w:tc>
          <w:tcPr>
            <w:tcW w:w="1203" w:type="dxa"/>
            <w:vMerge w:val="restart"/>
            <w:vAlign w:val="center"/>
          </w:tcPr>
          <w:p w14:paraId="562C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67EEB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E14B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1B7628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1F0365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21" w:type="dxa"/>
            <w:vAlign w:val="center"/>
          </w:tcPr>
          <w:p w14:paraId="6060F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4464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164B7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6792A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F774A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1E6726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7.50%</w:t>
            </w:r>
          </w:p>
        </w:tc>
      </w:tr>
      <w:tr w:rsidR="008E67BA" w14:paraId="1ED514E2" w14:textId="77777777">
        <w:tc>
          <w:tcPr>
            <w:tcW w:w="1203" w:type="dxa"/>
            <w:vMerge/>
            <w:vAlign w:val="center"/>
          </w:tcPr>
          <w:p w14:paraId="1C1B55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F9A76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43C91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15835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6B45C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6F891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A7D13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2B706A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12A6B0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FC7F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54997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65.99%</w:t>
            </w:r>
          </w:p>
        </w:tc>
      </w:tr>
      <w:tr w:rsidR="008E67BA" w14:paraId="2BE9D851" w14:textId="77777777">
        <w:tc>
          <w:tcPr>
            <w:tcW w:w="1203" w:type="dxa"/>
            <w:vMerge/>
            <w:vAlign w:val="center"/>
          </w:tcPr>
          <w:p w14:paraId="6F8EEF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98133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CB2CC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02608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4D0D7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821" w:type="dxa"/>
            <w:vAlign w:val="center"/>
          </w:tcPr>
          <w:p w14:paraId="180AE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5561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03DFB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38F73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0009A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0DB676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4154C3F9" w14:textId="77777777">
        <w:tc>
          <w:tcPr>
            <w:tcW w:w="1203" w:type="dxa"/>
            <w:vMerge w:val="restart"/>
            <w:vAlign w:val="center"/>
          </w:tcPr>
          <w:p w14:paraId="451C5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6C1D65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ED509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DDF5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4CFF9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1.83%</w:t>
            </w:r>
          </w:p>
        </w:tc>
        <w:tc>
          <w:tcPr>
            <w:tcW w:w="821" w:type="dxa"/>
            <w:vAlign w:val="center"/>
          </w:tcPr>
          <w:p w14:paraId="04761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414B2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08" w:type="dxa"/>
            <w:vAlign w:val="center"/>
          </w:tcPr>
          <w:p w14:paraId="7B5EF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821" w:type="dxa"/>
            <w:vAlign w:val="center"/>
          </w:tcPr>
          <w:p w14:paraId="04D2C4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24D1B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0" w:type="dxa"/>
            <w:vAlign w:val="center"/>
          </w:tcPr>
          <w:p w14:paraId="1C108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1.70%</w:t>
            </w:r>
          </w:p>
        </w:tc>
      </w:tr>
      <w:tr w:rsidR="008E67BA" w14:paraId="201617E5" w14:textId="77777777">
        <w:tc>
          <w:tcPr>
            <w:tcW w:w="1203" w:type="dxa"/>
            <w:vMerge/>
            <w:vAlign w:val="center"/>
          </w:tcPr>
          <w:p w14:paraId="6BEF0D5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CE05D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66E4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5F80F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70E7CE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7D85C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12619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4533C0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-2.17%</w:t>
            </w:r>
          </w:p>
        </w:tc>
        <w:tc>
          <w:tcPr>
            <w:tcW w:w="821" w:type="dxa"/>
            <w:vAlign w:val="center"/>
          </w:tcPr>
          <w:p w14:paraId="6D5FFA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16265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58ADD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35CED020" w14:textId="77777777">
        <w:tc>
          <w:tcPr>
            <w:tcW w:w="1203" w:type="dxa"/>
            <w:vMerge/>
            <w:vAlign w:val="center"/>
          </w:tcPr>
          <w:p w14:paraId="0A9F60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F3734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3D36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FC29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66944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0C8AB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0D74B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50AD4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21EAE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4C1E35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3DF331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8E67BA" w14:paraId="3881EEDB" w14:textId="77777777">
        <w:tc>
          <w:tcPr>
            <w:tcW w:w="1203" w:type="dxa"/>
            <w:vMerge w:val="restart"/>
            <w:vAlign w:val="center"/>
          </w:tcPr>
          <w:p w14:paraId="5A1327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2BE31F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348D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5D414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2CAA32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-0.83%</w:t>
            </w:r>
          </w:p>
        </w:tc>
        <w:tc>
          <w:tcPr>
            <w:tcW w:w="821" w:type="dxa"/>
            <w:vAlign w:val="center"/>
          </w:tcPr>
          <w:p w14:paraId="18637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3BF81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08" w:type="dxa"/>
            <w:vAlign w:val="center"/>
          </w:tcPr>
          <w:p w14:paraId="372F52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-46.96%</w:t>
            </w:r>
          </w:p>
        </w:tc>
        <w:tc>
          <w:tcPr>
            <w:tcW w:w="821" w:type="dxa"/>
            <w:vAlign w:val="center"/>
          </w:tcPr>
          <w:p w14:paraId="2D78B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0BC45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2.16 </w:t>
            </w:r>
          </w:p>
        </w:tc>
        <w:tc>
          <w:tcPr>
            <w:tcW w:w="820" w:type="dxa"/>
            <w:vAlign w:val="center"/>
          </w:tcPr>
          <w:p w14:paraId="05D0D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-95.25%</w:t>
            </w:r>
          </w:p>
        </w:tc>
      </w:tr>
      <w:tr w:rsidR="008E67BA" w14:paraId="1D207B71" w14:textId="77777777">
        <w:tc>
          <w:tcPr>
            <w:tcW w:w="1203" w:type="dxa"/>
            <w:vMerge/>
            <w:vAlign w:val="center"/>
          </w:tcPr>
          <w:p w14:paraId="6BB51F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E7BBB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BD41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623E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0D72A1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19D8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12EB3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65BA1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2E279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4028F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7DF78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-2.36%</w:t>
            </w:r>
          </w:p>
        </w:tc>
      </w:tr>
      <w:tr w:rsidR="008E67BA" w14:paraId="1D221751" w14:textId="77777777">
        <w:tc>
          <w:tcPr>
            <w:tcW w:w="1203" w:type="dxa"/>
            <w:vMerge/>
            <w:vAlign w:val="center"/>
          </w:tcPr>
          <w:p w14:paraId="022C51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934FA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00709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79D02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09F49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9DC8F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5D738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343ACC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4EB9D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4A6C1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2FDF1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8E67BA" w14:paraId="524FFC57" w14:textId="77777777">
        <w:tc>
          <w:tcPr>
            <w:tcW w:w="1203" w:type="dxa"/>
            <w:vAlign w:val="center"/>
          </w:tcPr>
          <w:p w14:paraId="3FE537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57A112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5940C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252E0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3.62%</w:t>
            </w:r>
          </w:p>
        </w:tc>
        <w:tc>
          <w:tcPr>
            <w:tcW w:w="972" w:type="dxa"/>
            <w:vAlign w:val="center"/>
          </w:tcPr>
          <w:p w14:paraId="72CA22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F8DF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14546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25.56%</w:t>
            </w:r>
          </w:p>
        </w:tc>
        <w:tc>
          <w:tcPr>
            <w:tcW w:w="808" w:type="dxa"/>
            <w:vAlign w:val="center"/>
          </w:tcPr>
          <w:p w14:paraId="049C25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5442E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53ADD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56.15%</w:t>
            </w:r>
          </w:p>
        </w:tc>
        <w:tc>
          <w:tcPr>
            <w:tcW w:w="820" w:type="dxa"/>
            <w:vAlign w:val="center"/>
          </w:tcPr>
          <w:p w14:paraId="500B0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D89309" w14:textId="77777777">
        <w:tc>
          <w:tcPr>
            <w:tcW w:w="1203" w:type="dxa"/>
            <w:vAlign w:val="center"/>
          </w:tcPr>
          <w:p w14:paraId="61908A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01154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9094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64BEA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004362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421A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09F32F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8.14%</w:t>
            </w:r>
          </w:p>
        </w:tc>
        <w:tc>
          <w:tcPr>
            <w:tcW w:w="808" w:type="dxa"/>
            <w:vAlign w:val="center"/>
          </w:tcPr>
          <w:p w14:paraId="517EA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3B39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C075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17.22%</w:t>
            </w:r>
          </w:p>
        </w:tc>
        <w:tc>
          <w:tcPr>
            <w:tcW w:w="820" w:type="dxa"/>
            <w:vAlign w:val="center"/>
          </w:tcPr>
          <w:p w14:paraId="60892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DE2771A" w14:textId="77777777">
        <w:tc>
          <w:tcPr>
            <w:tcW w:w="0" w:type="auto"/>
            <w:gridSpan w:val="11"/>
            <w:vAlign w:val="center"/>
          </w:tcPr>
          <w:p w14:paraId="548D68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FE38B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6A37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77DBDAD" w14:textId="3C40917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40017CE" w14:textId="77777777" w:rsidR="008E67BA" w:rsidRDefault="008E67BA">
      <w:pPr>
        <w:rPr>
          <w:rFonts w:eastAsia="맑은 고딕"/>
          <w:lang w:eastAsia="ko-KR"/>
        </w:rPr>
      </w:pPr>
    </w:p>
    <w:p w14:paraId="229E213D" w14:textId="77777777" w:rsidR="008E67BA" w:rsidRDefault="003C194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arge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8E67BA" w14:paraId="7D0A863A" w14:textId="77777777">
        <w:tc>
          <w:tcPr>
            <w:tcW w:w="1967" w:type="dxa"/>
            <w:gridSpan w:val="2"/>
            <w:vMerge w:val="restart"/>
            <w:vAlign w:val="center"/>
          </w:tcPr>
          <w:p w14:paraId="276DEE1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3F5496E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2B2E7A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31253FB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0623C91" w14:textId="77777777">
        <w:tc>
          <w:tcPr>
            <w:tcW w:w="1967" w:type="dxa"/>
            <w:gridSpan w:val="2"/>
            <w:vMerge/>
            <w:vAlign w:val="center"/>
          </w:tcPr>
          <w:p w14:paraId="17CC60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168F70D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17E8556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7200D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3C5225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CC21F8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2E3FFD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7F0869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168F913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0327FE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6DC0DD6" w14:textId="77777777">
        <w:tc>
          <w:tcPr>
            <w:tcW w:w="1201" w:type="dxa"/>
            <w:vMerge w:val="restart"/>
            <w:vAlign w:val="center"/>
          </w:tcPr>
          <w:p w14:paraId="43BA5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F40DA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55FFA4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4B660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870.38 </w:t>
            </w:r>
          </w:p>
        </w:tc>
        <w:tc>
          <w:tcPr>
            <w:tcW w:w="970" w:type="dxa"/>
            <w:vAlign w:val="center"/>
          </w:tcPr>
          <w:p w14:paraId="24D82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-9.84%</w:t>
            </w:r>
          </w:p>
        </w:tc>
        <w:tc>
          <w:tcPr>
            <w:tcW w:w="821" w:type="dxa"/>
            <w:vAlign w:val="center"/>
          </w:tcPr>
          <w:p w14:paraId="12D32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AA865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505.21 </w:t>
            </w:r>
          </w:p>
        </w:tc>
        <w:tc>
          <w:tcPr>
            <w:tcW w:w="808" w:type="dxa"/>
            <w:vAlign w:val="center"/>
          </w:tcPr>
          <w:p w14:paraId="395D4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21" w:type="dxa"/>
            <w:vAlign w:val="center"/>
          </w:tcPr>
          <w:p w14:paraId="4A86C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FF84D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385.07 </w:t>
            </w:r>
          </w:p>
        </w:tc>
        <w:tc>
          <w:tcPr>
            <w:tcW w:w="820" w:type="dxa"/>
            <w:vAlign w:val="center"/>
          </w:tcPr>
          <w:p w14:paraId="63D0A8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-13.25%</w:t>
            </w:r>
          </w:p>
        </w:tc>
      </w:tr>
      <w:tr w:rsidR="008E67BA" w14:paraId="4F9804A2" w14:textId="77777777">
        <w:tc>
          <w:tcPr>
            <w:tcW w:w="1201" w:type="dxa"/>
            <w:vMerge/>
            <w:vAlign w:val="center"/>
          </w:tcPr>
          <w:p w14:paraId="530BA9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17091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686A9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072B3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520.01 </w:t>
            </w:r>
          </w:p>
        </w:tc>
        <w:tc>
          <w:tcPr>
            <w:tcW w:w="970" w:type="dxa"/>
            <w:vAlign w:val="center"/>
          </w:tcPr>
          <w:p w14:paraId="20045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-23.54%</w:t>
            </w:r>
          </w:p>
        </w:tc>
        <w:tc>
          <w:tcPr>
            <w:tcW w:w="821" w:type="dxa"/>
            <w:vAlign w:val="center"/>
          </w:tcPr>
          <w:p w14:paraId="61F58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23723E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257.95 </w:t>
            </w:r>
          </w:p>
        </w:tc>
        <w:tc>
          <w:tcPr>
            <w:tcW w:w="808" w:type="dxa"/>
            <w:vAlign w:val="center"/>
          </w:tcPr>
          <w:p w14:paraId="70C57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-29.12%</w:t>
            </w:r>
          </w:p>
        </w:tc>
        <w:tc>
          <w:tcPr>
            <w:tcW w:w="821" w:type="dxa"/>
            <w:vAlign w:val="center"/>
          </w:tcPr>
          <w:p w14:paraId="63BF0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339A11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180.51 </w:t>
            </w:r>
          </w:p>
        </w:tc>
        <w:tc>
          <w:tcPr>
            <w:tcW w:w="820" w:type="dxa"/>
            <w:vAlign w:val="center"/>
          </w:tcPr>
          <w:p w14:paraId="388E8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-30.24%</w:t>
            </w:r>
          </w:p>
        </w:tc>
      </w:tr>
      <w:tr w:rsidR="008E67BA" w14:paraId="37969367" w14:textId="77777777">
        <w:tc>
          <w:tcPr>
            <w:tcW w:w="1201" w:type="dxa"/>
            <w:vMerge/>
            <w:vAlign w:val="center"/>
          </w:tcPr>
          <w:p w14:paraId="15F69D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114AC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0119D9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57B5F3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887.50 </w:t>
            </w:r>
          </w:p>
        </w:tc>
        <w:tc>
          <w:tcPr>
            <w:tcW w:w="970" w:type="dxa"/>
            <w:vAlign w:val="center"/>
          </w:tcPr>
          <w:p w14:paraId="7A5E6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-6.71%</w:t>
            </w:r>
          </w:p>
        </w:tc>
        <w:tc>
          <w:tcPr>
            <w:tcW w:w="821" w:type="dxa"/>
            <w:vAlign w:val="center"/>
          </w:tcPr>
          <w:p w14:paraId="1245C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1A5C7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495.58 </w:t>
            </w:r>
          </w:p>
        </w:tc>
        <w:tc>
          <w:tcPr>
            <w:tcW w:w="808" w:type="dxa"/>
            <w:vAlign w:val="center"/>
          </w:tcPr>
          <w:p w14:paraId="69301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-11.09%</w:t>
            </w:r>
          </w:p>
        </w:tc>
        <w:tc>
          <w:tcPr>
            <w:tcW w:w="821" w:type="dxa"/>
            <w:vAlign w:val="center"/>
          </w:tcPr>
          <w:p w14:paraId="75E7CB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587D9D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366.81 </w:t>
            </w:r>
          </w:p>
        </w:tc>
        <w:tc>
          <w:tcPr>
            <w:tcW w:w="820" w:type="dxa"/>
            <w:vAlign w:val="center"/>
          </w:tcPr>
          <w:p w14:paraId="660DB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-10.76%</w:t>
            </w:r>
          </w:p>
        </w:tc>
      </w:tr>
      <w:tr w:rsidR="008E67BA" w14:paraId="66B0BEA0" w14:textId="77777777">
        <w:tc>
          <w:tcPr>
            <w:tcW w:w="1201" w:type="dxa"/>
            <w:vMerge w:val="restart"/>
            <w:vAlign w:val="center"/>
          </w:tcPr>
          <w:p w14:paraId="26A1A8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22C2F3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BFED2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69D607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319.06 </w:t>
            </w:r>
          </w:p>
        </w:tc>
        <w:tc>
          <w:tcPr>
            <w:tcW w:w="970" w:type="dxa"/>
            <w:vAlign w:val="center"/>
          </w:tcPr>
          <w:p w14:paraId="52E69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9.59%</w:t>
            </w:r>
          </w:p>
        </w:tc>
        <w:tc>
          <w:tcPr>
            <w:tcW w:w="821" w:type="dxa"/>
            <w:vAlign w:val="center"/>
          </w:tcPr>
          <w:p w14:paraId="7300E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04854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229.07 </w:t>
            </w:r>
          </w:p>
        </w:tc>
        <w:tc>
          <w:tcPr>
            <w:tcW w:w="808" w:type="dxa"/>
            <w:vAlign w:val="center"/>
          </w:tcPr>
          <w:p w14:paraId="091A6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73.07%</w:t>
            </w:r>
          </w:p>
        </w:tc>
        <w:tc>
          <w:tcPr>
            <w:tcW w:w="821" w:type="dxa"/>
            <w:vAlign w:val="center"/>
          </w:tcPr>
          <w:p w14:paraId="54F00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17525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199.44 </w:t>
            </w:r>
          </w:p>
        </w:tc>
        <w:tc>
          <w:tcPr>
            <w:tcW w:w="820" w:type="dxa"/>
            <w:vAlign w:val="center"/>
          </w:tcPr>
          <w:p w14:paraId="4C7CB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114.88%</w:t>
            </w:r>
          </w:p>
        </w:tc>
      </w:tr>
      <w:tr w:rsidR="008E67BA" w14:paraId="6751C0BC" w14:textId="77777777">
        <w:tc>
          <w:tcPr>
            <w:tcW w:w="1201" w:type="dxa"/>
            <w:vMerge/>
            <w:vAlign w:val="center"/>
          </w:tcPr>
          <w:p w14:paraId="258DFA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2C692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26F551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2C4B7C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270.18 </w:t>
            </w:r>
          </w:p>
        </w:tc>
        <w:tc>
          <w:tcPr>
            <w:tcW w:w="970" w:type="dxa"/>
            <w:vAlign w:val="center"/>
          </w:tcPr>
          <w:p w14:paraId="67003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0ECCC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61088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133.67 </w:t>
            </w:r>
          </w:p>
        </w:tc>
        <w:tc>
          <w:tcPr>
            <w:tcW w:w="808" w:type="dxa"/>
            <w:vAlign w:val="center"/>
          </w:tcPr>
          <w:p w14:paraId="1EBA6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97.95%</w:t>
            </w:r>
          </w:p>
        </w:tc>
        <w:tc>
          <w:tcPr>
            <w:tcW w:w="821" w:type="dxa"/>
            <w:vAlign w:val="center"/>
          </w:tcPr>
          <w:p w14:paraId="706F2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72B6A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110.95 </w:t>
            </w:r>
          </w:p>
        </w:tc>
        <w:tc>
          <w:tcPr>
            <w:tcW w:w="820" w:type="dxa"/>
            <w:vAlign w:val="center"/>
          </w:tcPr>
          <w:p w14:paraId="64D1F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311.71%</w:t>
            </w:r>
          </w:p>
        </w:tc>
      </w:tr>
      <w:tr w:rsidR="008E67BA" w14:paraId="7E21D943" w14:textId="77777777">
        <w:tc>
          <w:tcPr>
            <w:tcW w:w="1201" w:type="dxa"/>
            <w:vMerge/>
            <w:vAlign w:val="center"/>
          </w:tcPr>
          <w:p w14:paraId="465BEB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F619E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6EFB89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42C427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324.76 </w:t>
            </w:r>
          </w:p>
        </w:tc>
        <w:tc>
          <w:tcPr>
            <w:tcW w:w="970" w:type="dxa"/>
            <w:vAlign w:val="center"/>
          </w:tcPr>
          <w:p w14:paraId="7A1B44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11.04%</w:t>
            </w:r>
          </w:p>
        </w:tc>
        <w:tc>
          <w:tcPr>
            <w:tcW w:w="821" w:type="dxa"/>
            <w:vAlign w:val="center"/>
          </w:tcPr>
          <w:p w14:paraId="0328D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1844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224.75 </w:t>
            </w:r>
          </w:p>
        </w:tc>
        <w:tc>
          <w:tcPr>
            <w:tcW w:w="808" w:type="dxa"/>
            <w:vAlign w:val="center"/>
          </w:tcPr>
          <w:p w14:paraId="5AD742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74.05%</w:t>
            </w:r>
          </w:p>
        </w:tc>
        <w:tc>
          <w:tcPr>
            <w:tcW w:w="821" w:type="dxa"/>
            <w:vAlign w:val="center"/>
          </w:tcPr>
          <w:p w14:paraId="0F15F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58E48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193.72 </w:t>
            </w:r>
          </w:p>
        </w:tc>
        <w:tc>
          <w:tcPr>
            <w:tcW w:w="820" w:type="dxa"/>
            <w:vAlign w:val="center"/>
          </w:tcPr>
          <w:p w14:paraId="53585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123.57%</w:t>
            </w:r>
          </w:p>
        </w:tc>
      </w:tr>
      <w:tr w:rsidR="008E67BA" w14:paraId="5C8B0F3D" w14:textId="77777777">
        <w:tc>
          <w:tcPr>
            <w:tcW w:w="1201" w:type="dxa"/>
            <w:vMerge w:val="restart"/>
            <w:vAlign w:val="center"/>
          </w:tcPr>
          <w:p w14:paraId="7398D0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4871A3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4AAB1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1FAD3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5.41 </w:t>
            </w:r>
          </w:p>
        </w:tc>
        <w:tc>
          <w:tcPr>
            <w:tcW w:w="970" w:type="dxa"/>
            <w:vAlign w:val="center"/>
          </w:tcPr>
          <w:p w14:paraId="532C00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15.51%</w:t>
            </w:r>
          </w:p>
        </w:tc>
        <w:tc>
          <w:tcPr>
            <w:tcW w:w="821" w:type="dxa"/>
            <w:vAlign w:val="center"/>
          </w:tcPr>
          <w:p w14:paraId="5A2333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13724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10.07 </w:t>
            </w:r>
          </w:p>
        </w:tc>
        <w:tc>
          <w:tcPr>
            <w:tcW w:w="808" w:type="dxa"/>
            <w:vAlign w:val="center"/>
          </w:tcPr>
          <w:p w14:paraId="21AFD8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22.26%</w:t>
            </w:r>
          </w:p>
        </w:tc>
        <w:tc>
          <w:tcPr>
            <w:tcW w:w="821" w:type="dxa"/>
            <w:vAlign w:val="center"/>
          </w:tcPr>
          <w:p w14:paraId="72169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670C5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14.96 </w:t>
            </w:r>
          </w:p>
        </w:tc>
        <w:tc>
          <w:tcPr>
            <w:tcW w:w="820" w:type="dxa"/>
            <w:vAlign w:val="center"/>
          </w:tcPr>
          <w:p w14:paraId="5FE7D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31.41%</w:t>
            </w:r>
          </w:p>
        </w:tc>
      </w:tr>
      <w:tr w:rsidR="008E67BA" w14:paraId="2B049BD9" w14:textId="77777777">
        <w:tc>
          <w:tcPr>
            <w:tcW w:w="1201" w:type="dxa"/>
            <w:vMerge/>
            <w:vAlign w:val="center"/>
          </w:tcPr>
          <w:p w14:paraId="5DD48F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E8EEA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BBA3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01A2A2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970" w:type="dxa"/>
            <w:vAlign w:val="center"/>
          </w:tcPr>
          <w:p w14:paraId="57511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5E32A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594ADB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4.36 </w:t>
            </w:r>
          </w:p>
        </w:tc>
        <w:tc>
          <w:tcPr>
            <w:tcW w:w="808" w:type="dxa"/>
            <w:vAlign w:val="center"/>
          </w:tcPr>
          <w:p w14:paraId="27D07D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6.80%</w:t>
            </w:r>
          </w:p>
        </w:tc>
        <w:tc>
          <w:tcPr>
            <w:tcW w:w="821" w:type="dxa"/>
            <w:vAlign w:val="center"/>
          </w:tcPr>
          <w:p w14:paraId="04679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1423B9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20" w:type="dxa"/>
            <w:vAlign w:val="center"/>
          </w:tcPr>
          <w:p w14:paraId="39988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9.25%</w:t>
            </w:r>
          </w:p>
        </w:tc>
      </w:tr>
      <w:tr w:rsidR="008E67BA" w14:paraId="71597225" w14:textId="77777777">
        <w:tc>
          <w:tcPr>
            <w:tcW w:w="1201" w:type="dxa"/>
            <w:vMerge/>
            <w:vAlign w:val="center"/>
          </w:tcPr>
          <w:p w14:paraId="6ADBA7E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7C51B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FAE0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42F8C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4.43 </w:t>
            </w:r>
          </w:p>
        </w:tc>
        <w:tc>
          <w:tcPr>
            <w:tcW w:w="970" w:type="dxa"/>
            <w:vAlign w:val="center"/>
          </w:tcPr>
          <w:p w14:paraId="5BF2E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12.22%</w:t>
            </w:r>
          </w:p>
        </w:tc>
        <w:tc>
          <w:tcPr>
            <w:tcW w:w="821" w:type="dxa"/>
            <w:vAlign w:val="center"/>
          </w:tcPr>
          <w:p w14:paraId="11B83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6421C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8.27 </w:t>
            </w:r>
          </w:p>
        </w:tc>
        <w:tc>
          <w:tcPr>
            <w:tcW w:w="808" w:type="dxa"/>
            <w:vAlign w:val="center"/>
          </w:tcPr>
          <w:p w14:paraId="7F3CC0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58ABBF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4FD76E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11.14 </w:t>
            </w:r>
          </w:p>
        </w:tc>
        <w:tc>
          <w:tcPr>
            <w:tcW w:w="820" w:type="dxa"/>
            <w:vAlign w:val="center"/>
          </w:tcPr>
          <w:p w14:paraId="16A5C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</w:tr>
      <w:tr w:rsidR="008E67BA" w14:paraId="49FB3E07" w14:textId="77777777">
        <w:tc>
          <w:tcPr>
            <w:tcW w:w="1201" w:type="dxa"/>
            <w:vMerge w:val="restart"/>
            <w:vAlign w:val="center"/>
          </w:tcPr>
          <w:p w14:paraId="0F7CE2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45000E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E2A1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2050CB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56945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-13.93%</w:t>
            </w:r>
          </w:p>
        </w:tc>
        <w:tc>
          <w:tcPr>
            <w:tcW w:w="821" w:type="dxa"/>
            <w:vAlign w:val="center"/>
          </w:tcPr>
          <w:p w14:paraId="1420D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4B57A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08" w:type="dxa"/>
            <w:vAlign w:val="center"/>
          </w:tcPr>
          <w:p w14:paraId="7DA24B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-58.68%</w:t>
            </w:r>
          </w:p>
        </w:tc>
        <w:tc>
          <w:tcPr>
            <w:tcW w:w="821" w:type="dxa"/>
            <w:vAlign w:val="center"/>
          </w:tcPr>
          <w:p w14:paraId="5644F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2F735F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6.44 </w:t>
            </w:r>
          </w:p>
        </w:tc>
        <w:tc>
          <w:tcPr>
            <w:tcW w:w="820" w:type="dxa"/>
            <w:vAlign w:val="center"/>
          </w:tcPr>
          <w:p w14:paraId="78149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-77.22%</w:t>
            </w:r>
          </w:p>
        </w:tc>
      </w:tr>
      <w:tr w:rsidR="008E67BA" w14:paraId="5C183EB2" w14:textId="77777777">
        <w:tc>
          <w:tcPr>
            <w:tcW w:w="1201" w:type="dxa"/>
            <w:vMerge/>
            <w:vAlign w:val="center"/>
          </w:tcPr>
          <w:p w14:paraId="46875D8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21C9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2DD51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633EE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2.62 </w:t>
            </w:r>
          </w:p>
        </w:tc>
        <w:tc>
          <w:tcPr>
            <w:tcW w:w="970" w:type="dxa"/>
            <w:vAlign w:val="center"/>
          </w:tcPr>
          <w:p w14:paraId="7E58A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  <w:tc>
          <w:tcPr>
            <w:tcW w:w="821" w:type="dxa"/>
            <w:vAlign w:val="center"/>
          </w:tcPr>
          <w:p w14:paraId="29D78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4BF99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808" w:type="dxa"/>
            <w:vAlign w:val="center"/>
          </w:tcPr>
          <w:p w14:paraId="425E90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-27.88%</w:t>
            </w:r>
          </w:p>
        </w:tc>
        <w:tc>
          <w:tcPr>
            <w:tcW w:w="821" w:type="dxa"/>
            <w:vAlign w:val="center"/>
          </w:tcPr>
          <w:p w14:paraId="40E0E2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0E4E4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820" w:type="dxa"/>
            <w:vAlign w:val="center"/>
          </w:tcPr>
          <w:p w14:paraId="6C88E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-37.56%</w:t>
            </w:r>
          </w:p>
        </w:tc>
      </w:tr>
      <w:tr w:rsidR="008E67BA" w14:paraId="11A5B135" w14:textId="77777777">
        <w:tc>
          <w:tcPr>
            <w:tcW w:w="1201" w:type="dxa"/>
            <w:vMerge/>
            <w:vAlign w:val="center"/>
          </w:tcPr>
          <w:p w14:paraId="292A0F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DA17D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47532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5C03C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2.95 </w:t>
            </w:r>
          </w:p>
        </w:tc>
        <w:tc>
          <w:tcPr>
            <w:tcW w:w="970" w:type="dxa"/>
            <w:vAlign w:val="center"/>
          </w:tcPr>
          <w:p w14:paraId="187211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-4.07%</w:t>
            </w:r>
          </w:p>
        </w:tc>
        <w:tc>
          <w:tcPr>
            <w:tcW w:w="821" w:type="dxa"/>
            <w:vAlign w:val="center"/>
          </w:tcPr>
          <w:p w14:paraId="6B20B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15A17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4.50 </w:t>
            </w:r>
          </w:p>
        </w:tc>
        <w:tc>
          <w:tcPr>
            <w:tcW w:w="808" w:type="dxa"/>
            <w:vAlign w:val="center"/>
          </w:tcPr>
          <w:p w14:paraId="583207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-39.84%</w:t>
            </w:r>
          </w:p>
        </w:tc>
        <w:tc>
          <w:tcPr>
            <w:tcW w:w="821" w:type="dxa"/>
            <w:vAlign w:val="center"/>
          </w:tcPr>
          <w:p w14:paraId="12694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6AFC64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820" w:type="dxa"/>
            <w:vAlign w:val="center"/>
          </w:tcPr>
          <w:p w14:paraId="6FAB17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-52.23%</w:t>
            </w:r>
          </w:p>
        </w:tc>
      </w:tr>
      <w:tr w:rsidR="008E67BA" w14:paraId="27F8D62E" w14:textId="77777777">
        <w:tc>
          <w:tcPr>
            <w:tcW w:w="1201" w:type="dxa"/>
            <w:vAlign w:val="center"/>
          </w:tcPr>
          <w:p w14:paraId="1C8C023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423DC8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573467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1078F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4.13%</w:t>
            </w:r>
          </w:p>
        </w:tc>
        <w:tc>
          <w:tcPr>
            <w:tcW w:w="970" w:type="dxa"/>
            <w:vAlign w:val="center"/>
          </w:tcPr>
          <w:p w14:paraId="0BEFF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06B92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09E1B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29.19%</w:t>
            </w:r>
          </w:p>
        </w:tc>
        <w:tc>
          <w:tcPr>
            <w:tcW w:w="808" w:type="dxa"/>
            <w:vAlign w:val="center"/>
          </w:tcPr>
          <w:p w14:paraId="32FC5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4DC0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59271D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52.45%</w:t>
            </w:r>
          </w:p>
        </w:tc>
        <w:tc>
          <w:tcPr>
            <w:tcW w:w="820" w:type="dxa"/>
            <w:vAlign w:val="center"/>
          </w:tcPr>
          <w:p w14:paraId="4CA66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F223598" w14:textId="77777777">
        <w:tc>
          <w:tcPr>
            <w:tcW w:w="1201" w:type="dxa"/>
            <w:vAlign w:val="center"/>
          </w:tcPr>
          <w:p w14:paraId="103D62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1E032B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7AA42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065A0C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970" w:type="dxa"/>
            <w:vAlign w:val="center"/>
          </w:tcPr>
          <w:p w14:paraId="47A25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92BE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4658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08" w:type="dxa"/>
            <w:vAlign w:val="center"/>
          </w:tcPr>
          <w:p w14:paraId="26DA8A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8FD4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78C1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0" w:type="dxa"/>
            <w:vAlign w:val="center"/>
          </w:tcPr>
          <w:p w14:paraId="74CD9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20826AA" w14:textId="77777777">
        <w:tc>
          <w:tcPr>
            <w:tcW w:w="0" w:type="auto"/>
            <w:gridSpan w:val="11"/>
            <w:vAlign w:val="center"/>
          </w:tcPr>
          <w:p w14:paraId="2E6EB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48F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15BBC22" w14:textId="77777777" w:rsidR="008E67BA" w:rsidRDefault="003C1940">
            <w:pPr>
              <w:spacing w:after="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23EE5F1" w14:textId="4383E8C9" w:rsidR="007B4CE9" w:rsidRDefault="007B4CE9">
            <w:pPr>
              <w:spacing w:after="60"/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DC038FA" w14:textId="77777777" w:rsidR="008E67BA" w:rsidRDefault="008E67BA">
      <w:pPr>
        <w:rPr>
          <w:rFonts w:eastAsia="맑은 고딕"/>
          <w:lang w:eastAsia="ko-KR"/>
        </w:rPr>
      </w:pPr>
    </w:p>
    <w:p w14:paraId="725693E7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3 (China Telecom, ZTE):</w:t>
      </w:r>
    </w:p>
    <w:p w14:paraId="7E74F0E3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Urban Macro + indoor (FR1)</w:t>
      </w:r>
    </w:p>
    <w:p w14:paraId="674A2AED" w14:textId="77777777" w:rsidR="008E67BA" w:rsidRDefault="003C1940">
      <w:pPr>
        <w:spacing w:after="0"/>
        <w:rPr>
          <w:b/>
          <w:bCs/>
          <w:u w:val="single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field test is conducted under 2-layer Scenario B, where the </w:t>
      </w:r>
      <w:r>
        <w:rPr>
          <w:rFonts w:eastAsiaTheme="minorEastAsia" w:hint="eastAsia"/>
          <w:lang w:val="en-US" w:eastAsia="zh-CN"/>
        </w:rPr>
        <w:t xml:space="preserve">layer1 </w:t>
      </w:r>
      <w:r>
        <w:rPr>
          <w:rFonts w:eastAsiaTheme="minorEastAsia"/>
          <w:lang w:eastAsia="zh-CN"/>
        </w:rPr>
        <w:t>urban macro is configured with DDDSU</w:t>
      </w:r>
      <w:r>
        <w:rPr>
          <w:rFonts w:eastAsiaTheme="minorEastAsia" w:hint="eastAsia"/>
          <w:lang w:val="en-US" w:eastAsia="zh-CN"/>
        </w:rPr>
        <w:t>DDSUU</w:t>
      </w:r>
      <w:r>
        <w:rPr>
          <w:rFonts w:eastAsiaTheme="minorEastAsia"/>
          <w:lang w:eastAsia="zh-CN"/>
        </w:rPr>
        <w:t xml:space="preserve"> pattern and </w:t>
      </w:r>
      <w:r>
        <w:rPr>
          <w:rFonts w:eastAsiaTheme="minorEastAsia" w:hint="eastAsia"/>
          <w:lang w:val="en-US" w:eastAsia="zh-CN"/>
        </w:rPr>
        <w:t xml:space="preserve">layer2 </w:t>
      </w:r>
      <w:r>
        <w:rPr>
          <w:rFonts w:eastAsiaTheme="minorEastAsia"/>
          <w:lang w:eastAsia="zh-CN"/>
        </w:rPr>
        <w:t xml:space="preserve">indoor (gymnasium 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eastAsia="zh-CN"/>
        </w:rPr>
        <w:t>factory) is configured with DSUUU</w:t>
      </w:r>
      <w:r>
        <w:rPr>
          <w:rFonts w:eastAsiaTheme="minorEastAsia" w:hint="eastAsia"/>
          <w:lang w:val="en-US" w:eastAsia="zh-CN"/>
        </w:rPr>
        <w:t>DSUUU</w:t>
      </w:r>
      <w:r>
        <w:rPr>
          <w:rFonts w:eastAsiaTheme="minorEastAsia"/>
          <w:lang w:eastAsia="zh-CN"/>
        </w:rPr>
        <w:t xml:space="preserve"> pattern.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345"/>
        <w:gridCol w:w="1616"/>
        <w:gridCol w:w="6670"/>
      </w:tblGrid>
      <w:tr w:rsidR="008E67BA" w14:paraId="75A928D8" w14:textId="77777777">
        <w:trPr>
          <w:trHeight w:val="1715"/>
        </w:trPr>
        <w:tc>
          <w:tcPr>
            <w:tcW w:w="1362" w:type="dxa"/>
            <w:vMerge w:val="restart"/>
          </w:tcPr>
          <w:p w14:paraId="235DA6AF" w14:textId="77777777" w:rsidR="008E67BA" w:rsidRDefault="003C1940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Results of the field test</w:t>
            </w:r>
          </w:p>
        </w:tc>
        <w:tc>
          <w:tcPr>
            <w:tcW w:w="1640" w:type="dxa"/>
          </w:tcPr>
          <w:p w14:paraId="5AD04038" w14:textId="77777777" w:rsidR="008E67BA" w:rsidRDefault="003C194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Layer1: Urban</w:t>
            </w:r>
          </w:p>
        </w:tc>
        <w:tc>
          <w:tcPr>
            <w:tcW w:w="6855" w:type="dxa"/>
          </w:tcPr>
          <w:p w14:paraId="023C8A7A" w14:textId="77777777" w:rsidR="008E67BA" w:rsidRDefault="003C1940">
            <w:pPr>
              <w:numPr>
                <w:ilvl w:val="0"/>
                <w:numId w:val="33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gymnasium (layer2) scenario, compared with the case where Tx-Beam nulling is not performed, Tx-Beam nulling shows 5.7% average DL throughput loss for urban macro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67990D89" w14:textId="1D135C96" w:rsidR="008E67BA" w:rsidRDefault="003C1940">
            <w:pPr>
              <w:numPr>
                <w:ilvl w:val="0"/>
                <w:numId w:val="33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factory (layer2) scenario, compared with the case where Tx-beam nulling is not performed, Tx-beam nulling shows 4.9% average DL throughput loss for urban macro</w:t>
            </w:r>
            <w:r w:rsidR="00292CE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8E67BA" w14:paraId="4CD6D006" w14:textId="77777777">
        <w:trPr>
          <w:trHeight w:val="1650"/>
        </w:trPr>
        <w:tc>
          <w:tcPr>
            <w:tcW w:w="1362" w:type="dxa"/>
            <w:vMerge/>
          </w:tcPr>
          <w:p w14:paraId="7590E2C6" w14:textId="77777777" w:rsidR="008E67BA" w:rsidRDefault="008E67BA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640" w:type="dxa"/>
          </w:tcPr>
          <w:p w14:paraId="5258ACF5" w14:textId="77777777" w:rsidR="008E67BA" w:rsidRDefault="003C194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Layer2: Indoor</w:t>
            </w:r>
          </w:p>
        </w:tc>
        <w:tc>
          <w:tcPr>
            <w:tcW w:w="6855" w:type="dxa"/>
          </w:tcPr>
          <w:p w14:paraId="2EF0038E" w14:textId="77777777" w:rsidR="008E67BA" w:rsidRDefault="003C1940">
            <w:pPr>
              <w:numPr>
                <w:ilvl w:val="0"/>
                <w:numId w:val="34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gymnasium (layer2) scenario, compared with the case where Tx-Beam nulling is not performed, Tx-Beam nulling shows 28.0% average UL throughput gain for gymnasium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8C51C2D" w14:textId="77777777" w:rsidR="008E67BA" w:rsidRDefault="003C1940">
            <w:pPr>
              <w:numPr>
                <w:ilvl w:val="0"/>
                <w:numId w:val="34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factory (layer2) scenario, compared with the case where Tx-beam nulling is not performed, Tx-beam nulling shows 21.0% average UL throughput gain for factory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67F762AC" w14:textId="77777777" w:rsidR="008E67BA" w:rsidRDefault="008E67BA">
      <w:pPr>
        <w:rPr>
          <w:rFonts w:eastAsiaTheme="minorEastAsia"/>
          <w:lang w:val="en-US" w:eastAsia="zh-CN"/>
        </w:rPr>
      </w:pPr>
    </w:p>
    <w:p w14:paraId="1891614A" w14:textId="77777777" w:rsidR="008E67BA" w:rsidRDefault="008E67BA">
      <w:pPr>
        <w:rPr>
          <w:rFonts w:eastAsiaTheme="minorEastAsia"/>
          <w:lang w:val="en-US" w:eastAsia="zh-CN"/>
        </w:rPr>
      </w:pPr>
    </w:p>
    <w:p w14:paraId="1C4E1094" w14:textId="77777777" w:rsidR="008E67BA" w:rsidRDefault="008E67BA">
      <w:pPr>
        <w:rPr>
          <w:rFonts w:eastAsia="맑은 고딕"/>
          <w:lang w:eastAsia="ko-KR"/>
        </w:rPr>
      </w:pPr>
    </w:p>
    <w:p w14:paraId="79DEB62F" w14:textId="77777777" w:rsidR="008E67BA" w:rsidRDefault="003C1940">
      <w:pPr>
        <w:pStyle w:val="31"/>
        <w:rPr>
          <w:lang w:val="en-US" w:eastAsia="zh-CN"/>
        </w:rPr>
      </w:pPr>
      <w:bookmarkStart w:id="27" w:name="_Toc29107"/>
      <w:bookmarkStart w:id="28" w:name="_Toc12765"/>
      <w:r>
        <w:t>B.4.</w:t>
      </w:r>
      <w:r>
        <w:rPr>
          <w:lang w:val="en-US"/>
        </w:rPr>
        <w:t>5A</w:t>
      </w:r>
      <w:r>
        <w:tab/>
        <w:t xml:space="preserve">Inter-gNB CLI scheme 5A: </w:t>
      </w:r>
      <w:r>
        <w:rPr>
          <w:lang w:val="en-US" w:eastAsia="zh-CN"/>
        </w:rPr>
        <w:t>Power Control scheme based on gNB Tx Power Adjustment</w:t>
      </w:r>
      <w:bookmarkEnd w:id="27"/>
      <w:bookmarkEnd w:id="28"/>
    </w:p>
    <w:p w14:paraId="700020A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4FF1C956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09C5CF46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04AD5A8B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09773D1F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3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305A365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E7091B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7F9245C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298C0DF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D0127A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69F046E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FE35B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04C84C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8D88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A92D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4136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CBD6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CDF0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34A61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D4DA6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CBB3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7CF7580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D79CC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A14A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BD6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4FFB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702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3EF6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7DA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6196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EC4D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F44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DAD9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8E67BA" w14:paraId="2389797A" w14:textId="77777777">
        <w:tc>
          <w:tcPr>
            <w:tcW w:w="839" w:type="dxa"/>
            <w:vMerge/>
            <w:shd w:val="clear" w:color="auto" w:fill="auto"/>
            <w:vAlign w:val="center"/>
          </w:tcPr>
          <w:p w14:paraId="1CDBAC8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77A3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C805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9321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7CD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56D4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25EA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9BC4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2CA71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628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6C1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8E67BA" w14:paraId="3D607401" w14:textId="77777777">
        <w:tc>
          <w:tcPr>
            <w:tcW w:w="839" w:type="dxa"/>
            <w:vMerge/>
            <w:shd w:val="clear" w:color="auto" w:fill="auto"/>
            <w:vAlign w:val="center"/>
          </w:tcPr>
          <w:p w14:paraId="6C0604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D652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2987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2DB3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4E9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4F2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C81E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52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831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1AD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143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</w:tr>
      <w:tr w:rsidR="008E67BA" w14:paraId="7DC96E9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84F1A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E61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E95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37E5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71E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6DE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33F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783A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6736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98F7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4A19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02F7ED34" w14:textId="77777777">
        <w:tc>
          <w:tcPr>
            <w:tcW w:w="839" w:type="dxa"/>
            <w:vMerge/>
            <w:shd w:val="clear" w:color="auto" w:fill="auto"/>
            <w:vAlign w:val="center"/>
          </w:tcPr>
          <w:p w14:paraId="33A3E9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3718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A978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747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8733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BF52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C5D5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93D5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6C4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0EA9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8E4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8E67BA" w14:paraId="492299A6" w14:textId="77777777">
        <w:tc>
          <w:tcPr>
            <w:tcW w:w="839" w:type="dxa"/>
            <w:vMerge/>
            <w:shd w:val="clear" w:color="auto" w:fill="auto"/>
            <w:vAlign w:val="center"/>
          </w:tcPr>
          <w:p w14:paraId="7C53A0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4452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2DC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A7A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F22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7832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369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448C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C8CD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8D31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AA52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</w:tr>
      <w:tr w:rsidR="008E67BA" w14:paraId="4BBBAE6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F6D4F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9BEE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2ABA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528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316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6BC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C194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612A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B1D6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8D2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5F01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-0.54%</w:t>
            </w:r>
          </w:p>
        </w:tc>
      </w:tr>
      <w:tr w:rsidR="008E67BA" w14:paraId="209E6279" w14:textId="77777777">
        <w:tc>
          <w:tcPr>
            <w:tcW w:w="839" w:type="dxa"/>
            <w:vMerge/>
            <w:shd w:val="clear" w:color="auto" w:fill="auto"/>
            <w:vAlign w:val="center"/>
          </w:tcPr>
          <w:p w14:paraId="7A1F581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83A2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F94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49F2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F06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F098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115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EAD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B84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AEE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2626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8E67BA" w14:paraId="6B4761D6" w14:textId="77777777">
        <w:tc>
          <w:tcPr>
            <w:tcW w:w="839" w:type="dxa"/>
            <w:vMerge/>
            <w:shd w:val="clear" w:color="auto" w:fill="auto"/>
            <w:vAlign w:val="center"/>
          </w:tcPr>
          <w:p w14:paraId="77347B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6432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FE85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45C0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E90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1808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0DE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7A7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670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F799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D76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8E67BA" w14:paraId="1631068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C8140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8545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BF2C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173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CED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10D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AC0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DD56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518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6450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715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8E67BA" w14:paraId="0A5C4DE1" w14:textId="77777777">
        <w:tc>
          <w:tcPr>
            <w:tcW w:w="839" w:type="dxa"/>
            <w:vMerge/>
            <w:shd w:val="clear" w:color="auto" w:fill="auto"/>
            <w:vAlign w:val="center"/>
          </w:tcPr>
          <w:p w14:paraId="71D3C2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CF27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37B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060D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49C4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056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C61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8A27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11FB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799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5F4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4FE1AA92" w14:textId="77777777">
        <w:tc>
          <w:tcPr>
            <w:tcW w:w="839" w:type="dxa"/>
            <w:vMerge/>
            <w:shd w:val="clear" w:color="auto" w:fill="auto"/>
            <w:vAlign w:val="center"/>
          </w:tcPr>
          <w:p w14:paraId="12246F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E2EF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0EF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B7B8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1EA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F1A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F0D9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D711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DA5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189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B8C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0E316F90" w14:textId="77777777">
        <w:tc>
          <w:tcPr>
            <w:tcW w:w="839" w:type="dxa"/>
            <w:shd w:val="clear" w:color="auto" w:fill="auto"/>
            <w:vAlign w:val="center"/>
          </w:tcPr>
          <w:p w14:paraId="1F597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85FC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219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BB7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36E1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7879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C9C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3167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675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972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3E5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08BC52C" w14:textId="77777777">
        <w:tc>
          <w:tcPr>
            <w:tcW w:w="839" w:type="dxa"/>
            <w:shd w:val="clear" w:color="auto" w:fill="auto"/>
            <w:vAlign w:val="center"/>
          </w:tcPr>
          <w:p w14:paraId="1991AA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47AD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E71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0AD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AB9F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037C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C6E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820F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A60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9A95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5888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E5AAD7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D18077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1DE3624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373F30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E3E8E4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6F6399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5D7BA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1C48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1366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613A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1183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6E24A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5AE6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44D21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023BE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C176C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83FAA3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F0BF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1173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79B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066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BBD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A93F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F6D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194.57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5D5B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7E5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7177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F5F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8E67BA" w14:paraId="7A2754E4" w14:textId="77777777">
        <w:tc>
          <w:tcPr>
            <w:tcW w:w="839" w:type="dxa"/>
            <w:vMerge/>
            <w:shd w:val="clear" w:color="auto" w:fill="auto"/>
            <w:vAlign w:val="center"/>
          </w:tcPr>
          <w:p w14:paraId="2D72238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CA9F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5DA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FCD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6674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8600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6C88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BF85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833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6A5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261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8E67BA" w14:paraId="0BDB8B81" w14:textId="77777777">
        <w:tc>
          <w:tcPr>
            <w:tcW w:w="839" w:type="dxa"/>
            <w:vMerge/>
            <w:shd w:val="clear" w:color="auto" w:fill="auto"/>
            <w:vAlign w:val="center"/>
          </w:tcPr>
          <w:p w14:paraId="51F0AC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271B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4E2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248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F42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996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D3DE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218.33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0FD7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C62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3B14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7DB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8E67BA" w14:paraId="76976BA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08389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47E2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BB4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B9EA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5C8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83C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08E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1475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F3C0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1D4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1D3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7.90%</w:t>
            </w:r>
          </w:p>
        </w:tc>
      </w:tr>
      <w:tr w:rsidR="008E67BA" w14:paraId="4F38D373" w14:textId="77777777">
        <w:tc>
          <w:tcPr>
            <w:tcW w:w="839" w:type="dxa"/>
            <w:vMerge/>
            <w:shd w:val="clear" w:color="auto" w:fill="auto"/>
            <w:vAlign w:val="center"/>
          </w:tcPr>
          <w:p w14:paraId="2A0A37C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A40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52C6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945E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FD3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833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20313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1D2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609E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B7DE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D18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</w:tr>
      <w:tr w:rsidR="008E67BA" w14:paraId="1A472C01" w14:textId="77777777">
        <w:tc>
          <w:tcPr>
            <w:tcW w:w="839" w:type="dxa"/>
            <w:vMerge/>
            <w:shd w:val="clear" w:color="auto" w:fill="auto"/>
            <w:vAlign w:val="center"/>
          </w:tcPr>
          <w:p w14:paraId="5214B9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1EF0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F85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F18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236D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3DC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B238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1EB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820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493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686D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8.75%</w:t>
            </w:r>
          </w:p>
        </w:tc>
      </w:tr>
      <w:tr w:rsidR="008E67BA" w14:paraId="17F22787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76FE0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FAF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27A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10E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605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972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74EF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1CF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FD6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866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0668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8E67BA" w14:paraId="498F06CB" w14:textId="77777777">
        <w:tc>
          <w:tcPr>
            <w:tcW w:w="839" w:type="dxa"/>
            <w:vMerge/>
            <w:shd w:val="clear" w:color="auto" w:fill="auto"/>
            <w:vAlign w:val="center"/>
          </w:tcPr>
          <w:p w14:paraId="3FE32A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EED7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BF54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80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42FD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04A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8EF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1659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766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F54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5511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8E67BA" w14:paraId="1F85E7C3" w14:textId="77777777">
        <w:tc>
          <w:tcPr>
            <w:tcW w:w="839" w:type="dxa"/>
            <w:vMerge/>
            <w:shd w:val="clear" w:color="auto" w:fill="auto"/>
            <w:vAlign w:val="center"/>
          </w:tcPr>
          <w:p w14:paraId="0F0478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F29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1A69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5CE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D3C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ADA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DB7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51E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47C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D66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C22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</w:tr>
      <w:tr w:rsidR="008E67BA" w14:paraId="5662B18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F18E4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0E78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3DDC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51D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81F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087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5228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0472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B962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0F82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0C4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</w:tr>
      <w:tr w:rsidR="008E67BA" w14:paraId="198FC668" w14:textId="77777777">
        <w:tc>
          <w:tcPr>
            <w:tcW w:w="839" w:type="dxa"/>
            <w:vMerge/>
            <w:shd w:val="clear" w:color="auto" w:fill="auto"/>
            <w:vAlign w:val="center"/>
          </w:tcPr>
          <w:p w14:paraId="23425D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097A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AD3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36B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202F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C32B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57BD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2036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E05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48374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177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-6.03%</w:t>
            </w:r>
          </w:p>
        </w:tc>
      </w:tr>
      <w:tr w:rsidR="008E67BA" w14:paraId="7AEF8F3C" w14:textId="77777777">
        <w:tc>
          <w:tcPr>
            <w:tcW w:w="839" w:type="dxa"/>
            <w:vMerge/>
            <w:shd w:val="clear" w:color="auto" w:fill="auto"/>
            <w:vAlign w:val="center"/>
          </w:tcPr>
          <w:p w14:paraId="3BBB333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A877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0253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4DF4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BA8B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8C78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EA8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0A9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5C1B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561D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C8A8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</w:tr>
      <w:tr w:rsidR="008E67BA" w14:paraId="3EA599D9" w14:textId="77777777">
        <w:tc>
          <w:tcPr>
            <w:tcW w:w="839" w:type="dxa"/>
            <w:shd w:val="clear" w:color="auto" w:fill="auto"/>
            <w:vAlign w:val="center"/>
          </w:tcPr>
          <w:p w14:paraId="5356EB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90C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63C0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CC7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26F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E25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52AF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259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7CB9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F1C6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6520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A64A5E" w14:textId="77777777">
        <w:tc>
          <w:tcPr>
            <w:tcW w:w="839" w:type="dxa"/>
            <w:shd w:val="clear" w:color="auto" w:fill="auto"/>
            <w:vAlign w:val="center"/>
          </w:tcPr>
          <w:p w14:paraId="720BF3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8CFF4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2A71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41E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460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2CE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E1A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73D4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ABF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3A5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200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09A584F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157FDB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52317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DA88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E49CF17" w14:textId="3C78453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C3A95F4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6E97A7E0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4B102E7E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6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64006EFA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6D463D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5D067D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5D098E4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52A3765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D5AF6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FAE58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E8894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A8A8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5565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1978C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3A42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0E7B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92D3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D416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71BFB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3FFE5B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CB77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22CD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38E9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5DA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338.86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3FF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B9D0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74C8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3276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071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24B5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5975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</w:tr>
      <w:tr w:rsidR="008E67BA" w14:paraId="61977ECF" w14:textId="77777777">
        <w:tc>
          <w:tcPr>
            <w:tcW w:w="839" w:type="dxa"/>
            <w:vMerge/>
            <w:shd w:val="clear" w:color="auto" w:fill="auto"/>
            <w:vAlign w:val="center"/>
          </w:tcPr>
          <w:p w14:paraId="3B1DBD1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EB3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435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6F4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3FA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A922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A5F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6F6C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5A25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385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7BF5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-4.63%</w:t>
            </w:r>
          </w:p>
        </w:tc>
      </w:tr>
      <w:tr w:rsidR="008E67BA" w14:paraId="087A71D4" w14:textId="77777777">
        <w:tc>
          <w:tcPr>
            <w:tcW w:w="839" w:type="dxa"/>
            <w:vMerge/>
            <w:shd w:val="clear" w:color="auto" w:fill="auto"/>
            <w:vAlign w:val="center"/>
          </w:tcPr>
          <w:p w14:paraId="0BE8BD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CD77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6441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2A9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27F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4DF2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6BDA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996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EB87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B55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75A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-0.67%</w:t>
            </w:r>
          </w:p>
        </w:tc>
      </w:tr>
      <w:tr w:rsidR="008E67BA" w14:paraId="71B436F2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C6D7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5C73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C0D1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2D3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F8F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09D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B7C0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57E3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B69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C4B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112B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8E67BA" w14:paraId="67CE5204" w14:textId="77777777">
        <w:tc>
          <w:tcPr>
            <w:tcW w:w="839" w:type="dxa"/>
            <w:vMerge/>
            <w:shd w:val="clear" w:color="auto" w:fill="auto"/>
            <w:vAlign w:val="center"/>
          </w:tcPr>
          <w:p w14:paraId="29ACCA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ED72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599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39A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CD57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A00A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CE0D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DAE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211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8F25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9D6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-0.72%</w:t>
            </w:r>
          </w:p>
        </w:tc>
      </w:tr>
      <w:tr w:rsidR="008E67BA" w14:paraId="26D64D3A" w14:textId="77777777">
        <w:tc>
          <w:tcPr>
            <w:tcW w:w="839" w:type="dxa"/>
            <w:vMerge/>
            <w:shd w:val="clear" w:color="auto" w:fill="auto"/>
            <w:vAlign w:val="center"/>
          </w:tcPr>
          <w:p w14:paraId="712D427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5B8E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899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5784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6FDC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5D8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86E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510F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CD8B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755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B2F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-2.69%</w:t>
            </w:r>
          </w:p>
        </w:tc>
      </w:tr>
      <w:tr w:rsidR="008E67BA" w14:paraId="0C4F35A6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65D7D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B45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7A0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40C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1C71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3747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B32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EAD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208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2D2F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80BF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</w:tr>
      <w:tr w:rsidR="008E67BA" w14:paraId="2A22FB4B" w14:textId="77777777">
        <w:tc>
          <w:tcPr>
            <w:tcW w:w="839" w:type="dxa"/>
            <w:vMerge/>
            <w:shd w:val="clear" w:color="auto" w:fill="auto"/>
            <w:vAlign w:val="center"/>
          </w:tcPr>
          <w:p w14:paraId="55C9D9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A146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1D17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156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69F8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6080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305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D4E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4D03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1DE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2E4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</w:tr>
      <w:tr w:rsidR="008E67BA" w14:paraId="0D8746E3" w14:textId="77777777">
        <w:tc>
          <w:tcPr>
            <w:tcW w:w="839" w:type="dxa"/>
            <w:vMerge/>
            <w:shd w:val="clear" w:color="auto" w:fill="auto"/>
            <w:vAlign w:val="center"/>
          </w:tcPr>
          <w:p w14:paraId="1B0F46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178A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2E2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BF4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C61B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1E1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56C1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54D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E26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19A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5A62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</w:tr>
      <w:tr w:rsidR="008E67BA" w14:paraId="4E6E057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9B718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20B8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4A54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95F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E1C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4874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AAF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C80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E8702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7B62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8F0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8E67BA" w14:paraId="71A2179F" w14:textId="77777777">
        <w:tc>
          <w:tcPr>
            <w:tcW w:w="839" w:type="dxa"/>
            <w:vMerge/>
            <w:shd w:val="clear" w:color="auto" w:fill="auto"/>
            <w:vAlign w:val="center"/>
          </w:tcPr>
          <w:p w14:paraId="6DD49C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8932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73F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CE09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3F0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E36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0BD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377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9BC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7388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563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</w:tr>
      <w:tr w:rsidR="008E67BA" w14:paraId="04415833" w14:textId="77777777">
        <w:tc>
          <w:tcPr>
            <w:tcW w:w="839" w:type="dxa"/>
            <w:vMerge/>
            <w:shd w:val="clear" w:color="auto" w:fill="auto"/>
            <w:vAlign w:val="center"/>
          </w:tcPr>
          <w:p w14:paraId="7271196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E7B0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738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182D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A45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AC2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579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69C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8F95E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A0B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6498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</w:tr>
      <w:tr w:rsidR="008E67BA" w14:paraId="716CDFBD" w14:textId="77777777">
        <w:tc>
          <w:tcPr>
            <w:tcW w:w="839" w:type="dxa"/>
            <w:shd w:val="clear" w:color="auto" w:fill="auto"/>
            <w:vAlign w:val="center"/>
          </w:tcPr>
          <w:p w14:paraId="59E156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D25C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209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A0B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854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881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E37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4DDE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5D2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5D41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D60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D8BCE32" w14:textId="77777777">
        <w:tc>
          <w:tcPr>
            <w:tcW w:w="839" w:type="dxa"/>
            <w:shd w:val="clear" w:color="auto" w:fill="auto"/>
            <w:vAlign w:val="center"/>
          </w:tcPr>
          <w:p w14:paraId="78D038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05A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82A9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B1E4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875F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77F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FF5A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470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7ED8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464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8F1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C2898C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772198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0F4AF15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49197C8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1CA624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F663C2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C79EE9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CC42B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D88E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D186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2354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696EA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C5B1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B4A03C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801D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03E4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8CF1DF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01E1A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EB90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05A7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FD4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F6A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D06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D05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5CDA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23E4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06A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387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1.27%</w:t>
            </w:r>
          </w:p>
        </w:tc>
      </w:tr>
      <w:tr w:rsidR="008E67BA" w14:paraId="4D59D8D9" w14:textId="77777777">
        <w:tc>
          <w:tcPr>
            <w:tcW w:w="839" w:type="dxa"/>
            <w:vMerge/>
            <w:shd w:val="clear" w:color="auto" w:fill="auto"/>
            <w:vAlign w:val="center"/>
          </w:tcPr>
          <w:p w14:paraId="3CBEAC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E9EE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66C6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C6C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EA4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0E96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9FAC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AEF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6DD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7049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CD5C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8E67BA" w14:paraId="5CC6A52C" w14:textId="77777777">
        <w:tc>
          <w:tcPr>
            <w:tcW w:w="839" w:type="dxa"/>
            <w:vMerge/>
            <w:shd w:val="clear" w:color="auto" w:fill="auto"/>
            <w:vAlign w:val="center"/>
          </w:tcPr>
          <w:p w14:paraId="0AE0DA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2AEF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D352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3FC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CDAC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705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B206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C05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AE0A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8B03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0116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6.16%</w:t>
            </w:r>
          </w:p>
        </w:tc>
      </w:tr>
      <w:tr w:rsidR="008E67BA" w14:paraId="734C3CE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BBB64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15C6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7EAC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B42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4BA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7C9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071F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86C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4768C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30362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DBD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</w:tr>
      <w:tr w:rsidR="008E67BA" w14:paraId="27325CDD" w14:textId="77777777">
        <w:tc>
          <w:tcPr>
            <w:tcW w:w="839" w:type="dxa"/>
            <w:vMerge/>
            <w:shd w:val="clear" w:color="auto" w:fill="auto"/>
            <w:vAlign w:val="center"/>
          </w:tcPr>
          <w:p w14:paraId="4EC8ED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526F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B7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F9F9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D9A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958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FC5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29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680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AAA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F258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26DFA30F" w14:textId="77777777">
        <w:tc>
          <w:tcPr>
            <w:tcW w:w="839" w:type="dxa"/>
            <w:vMerge/>
            <w:shd w:val="clear" w:color="auto" w:fill="auto"/>
            <w:vAlign w:val="center"/>
          </w:tcPr>
          <w:p w14:paraId="52214A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33DD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C65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7A0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003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F58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E3E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3AE0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CC6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689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F054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18.02%</w:t>
            </w:r>
          </w:p>
        </w:tc>
      </w:tr>
      <w:tr w:rsidR="008E67BA" w14:paraId="1173267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C7F45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88CB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52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1AA9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946F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906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C768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F94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260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D8A9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EB5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854687E" w14:textId="77777777">
        <w:tc>
          <w:tcPr>
            <w:tcW w:w="839" w:type="dxa"/>
            <w:vMerge/>
            <w:shd w:val="clear" w:color="auto" w:fill="auto"/>
            <w:vAlign w:val="center"/>
          </w:tcPr>
          <w:p w14:paraId="0997239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3DC7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202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C0A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6729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BBE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D18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1FE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31E2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1B1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5D3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8E67BA" w14:paraId="1D37D1B6" w14:textId="77777777">
        <w:tc>
          <w:tcPr>
            <w:tcW w:w="839" w:type="dxa"/>
            <w:vMerge/>
            <w:shd w:val="clear" w:color="auto" w:fill="auto"/>
            <w:vAlign w:val="center"/>
          </w:tcPr>
          <w:p w14:paraId="493978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C603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7BEC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36D6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DD0C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405F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9F5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76B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FAF90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566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E654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59C5F76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174EF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1AF7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8BDE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F670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4C3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F14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916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6D0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957CE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9858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7EE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8E67BA" w14:paraId="6417B00F" w14:textId="77777777">
        <w:tc>
          <w:tcPr>
            <w:tcW w:w="839" w:type="dxa"/>
            <w:vMerge/>
            <w:shd w:val="clear" w:color="auto" w:fill="auto"/>
            <w:vAlign w:val="center"/>
          </w:tcPr>
          <w:p w14:paraId="1AB08B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EEF9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EA7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041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86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5794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CF616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D3E6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46FD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707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D40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-15.12%</w:t>
            </w:r>
          </w:p>
        </w:tc>
      </w:tr>
      <w:tr w:rsidR="008E67BA" w14:paraId="684851A1" w14:textId="77777777">
        <w:tc>
          <w:tcPr>
            <w:tcW w:w="839" w:type="dxa"/>
            <w:vMerge/>
            <w:shd w:val="clear" w:color="auto" w:fill="auto"/>
            <w:vAlign w:val="center"/>
          </w:tcPr>
          <w:p w14:paraId="7BCA1C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AD4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648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16CD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D85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0108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B26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CD6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D650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79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C46A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8E67BA" w14:paraId="6B9985AC" w14:textId="77777777">
        <w:tc>
          <w:tcPr>
            <w:tcW w:w="839" w:type="dxa"/>
            <w:shd w:val="clear" w:color="auto" w:fill="auto"/>
            <w:vAlign w:val="center"/>
          </w:tcPr>
          <w:p w14:paraId="39708D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FE50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6B4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8DE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1BE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B7A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120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CB46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629E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74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D3A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3F4B1AC" w14:textId="77777777">
        <w:tc>
          <w:tcPr>
            <w:tcW w:w="839" w:type="dxa"/>
            <w:shd w:val="clear" w:color="auto" w:fill="auto"/>
            <w:vAlign w:val="center"/>
          </w:tcPr>
          <w:p w14:paraId="7BA9F6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6AC5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2AF6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30A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DA05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034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7B2E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BD3B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A9A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718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5AC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A25024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D50EB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571E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18DF1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D41C153" w14:textId="4BC5A07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3E93764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34FEC7A7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2D3E20B8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2B411D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379FE8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3A261FB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639A87F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3A5DFCB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58B69A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11CD1B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9A598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CA8E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C1BE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BD78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BBF1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BF8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81E48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CCD54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3B99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9569DDC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607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2F0E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5DD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DDE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E0F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FE5C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3912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7B6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80A8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0EBF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211.15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CA4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-1.63%</w:t>
            </w:r>
          </w:p>
        </w:tc>
      </w:tr>
      <w:tr w:rsidR="008E67BA" w14:paraId="42DE6AE3" w14:textId="77777777">
        <w:tc>
          <w:tcPr>
            <w:tcW w:w="839" w:type="dxa"/>
            <w:vMerge/>
            <w:shd w:val="clear" w:color="auto" w:fill="auto"/>
            <w:vAlign w:val="center"/>
          </w:tcPr>
          <w:p w14:paraId="1AF2E6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8568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F6A1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A65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C52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9C564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4B2B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2EBD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2B41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879B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5BE1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</w:tr>
      <w:tr w:rsidR="008E67BA" w14:paraId="679BCDBA" w14:textId="77777777">
        <w:tc>
          <w:tcPr>
            <w:tcW w:w="839" w:type="dxa"/>
            <w:vMerge/>
            <w:shd w:val="clear" w:color="auto" w:fill="auto"/>
            <w:vAlign w:val="center"/>
          </w:tcPr>
          <w:p w14:paraId="69B757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A91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9D2B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372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838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8AA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F86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96B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793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7C91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F63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8E67BA" w14:paraId="41C42B3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F304F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6045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6650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1C2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1A71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8E9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540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957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796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890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5227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</w:tr>
      <w:tr w:rsidR="008E67BA" w14:paraId="301B5780" w14:textId="77777777">
        <w:tc>
          <w:tcPr>
            <w:tcW w:w="839" w:type="dxa"/>
            <w:vMerge/>
            <w:shd w:val="clear" w:color="auto" w:fill="auto"/>
            <w:vAlign w:val="center"/>
          </w:tcPr>
          <w:p w14:paraId="1DBB5C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DAC9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8017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21D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56F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CF8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FFD8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1E2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6C8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8F14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EA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-2.05%</w:t>
            </w:r>
          </w:p>
        </w:tc>
      </w:tr>
      <w:tr w:rsidR="008E67BA" w14:paraId="793FC8BC" w14:textId="77777777">
        <w:tc>
          <w:tcPr>
            <w:tcW w:w="839" w:type="dxa"/>
            <w:vMerge/>
            <w:shd w:val="clear" w:color="auto" w:fill="auto"/>
            <w:vAlign w:val="center"/>
          </w:tcPr>
          <w:p w14:paraId="23F8A2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7114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2668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9461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5C33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3CE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B8A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429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AB8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C1F6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1F2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-0.86%</w:t>
            </w:r>
          </w:p>
        </w:tc>
      </w:tr>
      <w:tr w:rsidR="008E67BA" w14:paraId="165143C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F04DE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CBD3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7D4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3DC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D1D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6A6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E89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CF3E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B034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E82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33C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2CC2A213" w14:textId="77777777">
        <w:tc>
          <w:tcPr>
            <w:tcW w:w="839" w:type="dxa"/>
            <w:vMerge/>
            <w:shd w:val="clear" w:color="auto" w:fill="auto"/>
            <w:vAlign w:val="center"/>
          </w:tcPr>
          <w:p w14:paraId="46A20C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C650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18D0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1304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A4B4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B07E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FCC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D9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C1A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5EE3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524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</w:tr>
      <w:tr w:rsidR="008E67BA" w14:paraId="1BF9152D" w14:textId="77777777">
        <w:tc>
          <w:tcPr>
            <w:tcW w:w="839" w:type="dxa"/>
            <w:vMerge/>
            <w:shd w:val="clear" w:color="auto" w:fill="auto"/>
            <w:vAlign w:val="center"/>
          </w:tcPr>
          <w:p w14:paraId="41D082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21B8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BB6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128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04C0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479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346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8B8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E099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5B1B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313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2.32%</w:t>
            </w:r>
          </w:p>
        </w:tc>
      </w:tr>
      <w:tr w:rsidR="008E67BA" w14:paraId="0B7EA0A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DAE20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1783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102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8D8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5B29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411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3FA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7CB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B650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24BC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168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1CEAC8FD" w14:textId="77777777">
        <w:tc>
          <w:tcPr>
            <w:tcW w:w="839" w:type="dxa"/>
            <w:vMerge/>
            <w:shd w:val="clear" w:color="auto" w:fill="auto"/>
            <w:vAlign w:val="center"/>
          </w:tcPr>
          <w:p w14:paraId="13E571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4A6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CEF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55FB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AC6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0E0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D2C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508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206C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360E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D4DB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</w:tr>
      <w:tr w:rsidR="008E67BA" w14:paraId="35299F13" w14:textId="77777777">
        <w:tc>
          <w:tcPr>
            <w:tcW w:w="839" w:type="dxa"/>
            <w:vMerge/>
            <w:shd w:val="clear" w:color="auto" w:fill="auto"/>
            <w:vAlign w:val="center"/>
          </w:tcPr>
          <w:p w14:paraId="762D5C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552F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1B6A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C77E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443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A48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378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407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4DD72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714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6524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8E67BA" w14:paraId="7FF111E2" w14:textId="77777777">
        <w:tc>
          <w:tcPr>
            <w:tcW w:w="839" w:type="dxa"/>
            <w:shd w:val="clear" w:color="auto" w:fill="auto"/>
            <w:vAlign w:val="center"/>
          </w:tcPr>
          <w:p w14:paraId="18C875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59CB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845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ADF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1BE0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8C7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C6E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B777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832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92A2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6EE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5A5155" w14:textId="77777777">
        <w:tc>
          <w:tcPr>
            <w:tcW w:w="839" w:type="dxa"/>
            <w:shd w:val="clear" w:color="auto" w:fill="auto"/>
            <w:vAlign w:val="center"/>
          </w:tcPr>
          <w:p w14:paraId="5E4809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A463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9C7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D92F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FE9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2FB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B43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EDA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A90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1CCA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9DF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2AA6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3EED1B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2BF131C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5F0F6B5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6D95F6D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A52AC67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84984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75AF56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8664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CDB0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F328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6DBAE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A872F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24F0A9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55A6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F3D5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3AD806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ACA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63B1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96A7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AF42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A94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34CB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823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C6D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572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9E0AA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096D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</w:tr>
      <w:tr w:rsidR="008E67BA" w14:paraId="65D865A3" w14:textId="77777777">
        <w:tc>
          <w:tcPr>
            <w:tcW w:w="839" w:type="dxa"/>
            <w:vMerge/>
            <w:shd w:val="clear" w:color="auto" w:fill="auto"/>
            <w:vAlign w:val="center"/>
          </w:tcPr>
          <w:p w14:paraId="3224E13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DFD7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5AA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342F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0C36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862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F59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BEA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07A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1CF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57E4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8E67BA" w14:paraId="24A6A27F" w14:textId="77777777">
        <w:tc>
          <w:tcPr>
            <w:tcW w:w="839" w:type="dxa"/>
            <w:vMerge/>
            <w:shd w:val="clear" w:color="auto" w:fill="auto"/>
            <w:vAlign w:val="center"/>
          </w:tcPr>
          <w:p w14:paraId="39C01B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E305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690E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5D43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E6DB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81B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7C6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0352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27D7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C62A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6AB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</w:tr>
      <w:tr w:rsidR="008E67BA" w14:paraId="3ED78BB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7B49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747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016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29A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F814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3624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325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FBC1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1336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3B7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AF01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26.68%</w:t>
            </w:r>
          </w:p>
        </w:tc>
      </w:tr>
      <w:tr w:rsidR="008E67BA" w14:paraId="0064CE40" w14:textId="77777777">
        <w:tc>
          <w:tcPr>
            <w:tcW w:w="839" w:type="dxa"/>
            <w:vMerge/>
            <w:shd w:val="clear" w:color="auto" w:fill="auto"/>
            <w:vAlign w:val="center"/>
          </w:tcPr>
          <w:p w14:paraId="6E17DDE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A882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91B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2EA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129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A5F3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76A2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481F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7FE5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514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9B6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</w:tr>
      <w:tr w:rsidR="008E67BA" w14:paraId="10E547FF" w14:textId="77777777">
        <w:tc>
          <w:tcPr>
            <w:tcW w:w="839" w:type="dxa"/>
            <w:vMerge/>
            <w:shd w:val="clear" w:color="auto" w:fill="auto"/>
            <w:vAlign w:val="center"/>
          </w:tcPr>
          <w:p w14:paraId="364917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1D80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E692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902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3C7B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6A60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030E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52B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F6C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9DC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898C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30.51%</w:t>
            </w:r>
          </w:p>
        </w:tc>
      </w:tr>
      <w:tr w:rsidR="008E67BA" w14:paraId="3BC4B9D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707C2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AA54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8A4E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FF50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AE8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EAE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BD6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7E2A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33388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175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6EE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</w:tr>
      <w:tr w:rsidR="008E67BA" w14:paraId="09873628" w14:textId="77777777">
        <w:tc>
          <w:tcPr>
            <w:tcW w:w="839" w:type="dxa"/>
            <w:vMerge/>
            <w:shd w:val="clear" w:color="auto" w:fill="auto"/>
            <w:vAlign w:val="center"/>
          </w:tcPr>
          <w:p w14:paraId="051ACDF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5C5A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0A4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C03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C27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EB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253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818F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4780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7C68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BED1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</w:tr>
      <w:tr w:rsidR="008E67BA" w14:paraId="2FE1780A" w14:textId="77777777">
        <w:tc>
          <w:tcPr>
            <w:tcW w:w="839" w:type="dxa"/>
            <w:vMerge/>
            <w:shd w:val="clear" w:color="auto" w:fill="auto"/>
            <w:vAlign w:val="center"/>
          </w:tcPr>
          <w:p w14:paraId="2335489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E9B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04E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DC57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82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4B7F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567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861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90C87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B8D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B5B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8E67BA" w14:paraId="33422E7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7C6D3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A414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BCC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219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9A8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6D5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4646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FF5E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CEB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A1D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D1F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-5.20%</w:t>
            </w:r>
          </w:p>
        </w:tc>
      </w:tr>
      <w:tr w:rsidR="008E67BA" w14:paraId="6B32C0CE" w14:textId="77777777">
        <w:tc>
          <w:tcPr>
            <w:tcW w:w="839" w:type="dxa"/>
            <w:vMerge/>
            <w:shd w:val="clear" w:color="auto" w:fill="auto"/>
            <w:vAlign w:val="center"/>
          </w:tcPr>
          <w:p w14:paraId="0CFD068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F98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72F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B8E5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385C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49E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C22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E9F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4800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3B15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C09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-23.63%</w:t>
            </w:r>
          </w:p>
        </w:tc>
      </w:tr>
      <w:tr w:rsidR="008E67BA" w14:paraId="299936E4" w14:textId="77777777">
        <w:tc>
          <w:tcPr>
            <w:tcW w:w="839" w:type="dxa"/>
            <w:vMerge/>
            <w:shd w:val="clear" w:color="auto" w:fill="auto"/>
            <w:vAlign w:val="center"/>
          </w:tcPr>
          <w:p w14:paraId="151B93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FF07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DC5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31D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3F2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341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B25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094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48A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5150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9484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-6.87%</w:t>
            </w:r>
          </w:p>
        </w:tc>
      </w:tr>
      <w:tr w:rsidR="008E67BA" w14:paraId="56BFDE25" w14:textId="77777777">
        <w:tc>
          <w:tcPr>
            <w:tcW w:w="839" w:type="dxa"/>
            <w:shd w:val="clear" w:color="auto" w:fill="auto"/>
            <w:vAlign w:val="center"/>
          </w:tcPr>
          <w:p w14:paraId="75DB8D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CED0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1D7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2437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6F5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13F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694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3D9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02457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422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2544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B4AC11B" w14:textId="77777777">
        <w:tc>
          <w:tcPr>
            <w:tcW w:w="839" w:type="dxa"/>
            <w:shd w:val="clear" w:color="auto" w:fill="auto"/>
            <w:vAlign w:val="center"/>
          </w:tcPr>
          <w:p w14:paraId="19BA20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82D5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577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7ECFD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D14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ACA2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F0F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6E2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A54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D97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A61A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01AFCF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1DDEDB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9A46E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6F98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41EBDA" w14:textId="02CE61CB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BC27916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EABEF39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  <w:rPr>
          <w:lang w:val="en-US" w:eastAsia="ko-KR"/>
        </w:rPr>
      </w:pPr>
      <w:r>
        <w:t>Source 2 (Qualcomm):</w:t>
      </w:r>
      <w:r>
        <w:rPr>
          <w:lang w:eastAsia="zh-CN"/>
        </w:rPr>
        <w:t xml:space="preserve"> </w:t>
      </w:r>
    </w:p>
    <w:p w14:paraId="65053A51" w14:textId="77777777" w:rsidR="008E67BA" w:rsidRDefault="003C1940">
      <w:pPr>
        <w:spacing w:after="0"/>
        <w:rPr>
          <w:b/>
          <w:bCs/>
          <w:u w:val="single"/>
        </w:rPr>
      </w:pPr>
      <w:bookmarkStart w:id="29" w:name="_Hlk142594637"/>
      <w:r>
        <w:rPr>
          <w:b/>
          <w:bCs/>
          <w:u w:val="single"/>
        </w:rPr>
        <w:t>Indoor Office (FR1)</w:t>
      </w:r>
    </w:p>
    <w:bookmarkEnd w:id="29"/>
    <w:p w14:paraId="149B22C0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1E90D3C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4AC8CDFE" w14:textId="77777777">
        <w:tc>
          <w:tcPr>
            <w:tcW w:w="1970" w:type="dxa"/>
            <w:gridSpan w:val="2"/>
            <w:vMerge w:val="restart"/>
            <w:vAlign w:val="center"/>
          </w:tcPr>
          <w:p w14:paraId="351848D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7FAF1CA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BEADD2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C32FAB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19FD86D" w14:textId="77777777">
        <w:tc>
          <w:tcPr>
            <w:tcW w:w="1970" w:type="dxa"/>
            <w:gridSpan w:val="2"/>
            <w:vMerge/>
            <w:vAlign w:val="center"/>
          </w:tcPr>
          <w:p w14:paraId="149353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7303BB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714065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E93E9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B8025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E19FB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5D9E0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28C9D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7718D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A4203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5FBD31E" w14:textId="77777777">
        <w:tc>
          <w:tcPr>
            <w:tcW w:w="1203" w:type="dxa"/>
            <w:vMerge w:val="restart"/>
            <w:vAlign w:val="center"/>
          </w:tcPr>
          <w:p w14:paraId="7C3EAD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0B903B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734C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F64D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43.10 </w:t>
            </w:r>
          </w:p>
        </w:tc>
        <w:tc>
          <w:tcPr>
            <w:tcW w:w="972" w:type="dxa"/>
            <w:vAlign w:val="center"/>
          </w:tcPr>
          <w:p w14:paraId="59A932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4B00C0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6ECF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808" w:type="dxa"/>
            <w:vAlign w:val="center"/>
          </w:tcPr>
          <w:p w14:paraId="7CB87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21" w:type="dxa"/>
            <w:vAlign w:val="center"/>
          </w:tcPr>
          <w:p w14:paraId="4B263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13638D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6D3A70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</w:tr>
      <w:tr w:rsidR="008E67BA" w14:paraId="61020770" w14:textId="77777777">
        <w:tc>
          <w:tcPr>
            <w:tcW w:w="1203" w:type="dxa"/>
            <w:vMerge/>
            <w:vAlign w:val="center"/>
          </w:tcPr>
          <w:p w14:paraId="58DF0B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FC073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51B7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59498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41.77 </w:t>
            </w:r>
          </w:p>
        </w:tc>
        <w:tc>
          <w:tcPr>
            <w:tcW w:w="972" w:type="dxa"/>
            <w:vAlign w:val="center"/>
          </w:tcPr>
          <w:p w14:paraId="75760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4B389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5766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41.18 </w:t>
            </w:r>
          </w:p>
        </w:tc>
        <w:tc>
          <w:tcPr>
            <w:tcW w:w="808" w:type="dxa"/>
            <w:vAlign w:val="center"/>
          </w:tcPr>
          <w:p w14:paraId="3B2C21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21" w:type="dxa"/>
            <w:vAlign w:val="center"/>
          </w:tcPr>
          <w:p w14:paraId="26FE6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89AA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40.74 </w:t>
            </w:r>
          </w:p>
        </w:tc>
        <w:tc>
          <w:tcPr>
            <w:tcW w:w="820" w:type="dxa"/>
            <w:vAlign w:val="center"/>
          </w:tcPr>
          <w:p w14:paraId="2F72C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8E67BA" w14:paraId="317F3F0C" w14:textId="77777777">
        <w:tc>
          <w:tcPr>
            <w:tcW w:w="1203" w:type="dxa"/>
            <w:vMerge/>
            <w:vAlign w:val="center"/>
          </w:tcPr>
          <w:p w14:paraId="25E43C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FE6CC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43B09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37E5F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43.03 </w:t>
            </w:r>
          </w:p>
        </w:tc>
        <w:tc>
          <w:tcPr>
            <w:tcW w:w="972" w:type="dxa"/>
            <w:vAlign w:val="center"/>
          </w:tcPr>
          <w:p w14:paraId="0D73A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21" w:type="dxa"/>
            <w:vAlign w:val="center"/>
          </w:tcPr>
          <w:p w14:paraId="2A167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3B1F4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41.93 </w:t>
            </w:r>
          </w:p>
        </w:tc>
        <w:tc>
          <w:tcPr>
            <w:tcW w:w="808" w:type="dxa"/>
            <w:vAlign w:val="center"/>
          </w:tcPr>
          <w:p w14:paraId="3A34F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1D043E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46E64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41.34 </w:t>
            </w:r>
          </w:p>
        </w:tc>
        <w:tc>
          <w:tcPr>
            <w:tcW w:w="820" w:type="dxa"/>
            <w:vAlign w:val="center"/>
          </w:tcPr>
          <w:p w14:paraId="0AE94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60F7D48C" w14:textId="77777777">
        <w:tc>
          <w:tcPr>
            <w:tcW w:w="1203" w:type="dxa"/>
            <w:vMerge w:val="restart"/>
            <w:vAlign w:val="center"/>
          </w:tcPr>
          <w:p w14:paraId="79A28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6BA439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6308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5F5D8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21B6F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0483A6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984D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09845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21" w:type="dxa"/>
            <w:vAlign w:val="center"/>
          </w:tcPr>
          <w:p w14:paraId="351F3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09537C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820" w:type="dxa"/>
            <w:vAlign w:val="center"/>
          </w:tcPr>
          <w:p w14:paraId="62D00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5.05%</w:t>
            </w:r>
          </w:p>
        </w:tc>
      </w:tr>
      <w:tr w:rsidR="008E67BA" w14:paraId="6C3CEEA0" w14:textId="77777777">
        <w:tc>
          <w:tcPr>
            <w:tcW w:w="1203" w:type="dxa"/>
            <w:vMerge/>
            <w:vAlign w:val="center"/>
          </w:tcPr>
          <w:p w14:paraId="1EA1D7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1C6BF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0AA28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1AE8B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6D5493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21" w:type="dxa"/>
            <w:vAlign w:val="center"/>
          </w:tcPr>
          <w:p w14:paraId="609B95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4BB71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08" w:type="dxa"/>
            <w:vAlign w:val="center"/>
          </w:tcPr>
          <w:p w14:paraId="4A89CF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23F2F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3A1C4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3.83 </w:t>
            </w:r>
          </w:p>
        </w:tc>
        <w:tc>
          <w:tcPr>
            <w:tcW w:w="820" w:type="dxa"/>
            <w:vAlign w:val="center"/>
          </w:tcPr>
          <w:p w14:paraId="690B2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50.87%</w:t>
            </w:r>
          </w:p>
        </w:tc>
      </w:tr>
      <w:tr w:rsidR="008E67BA" w14:paraId="795476A4" w14:textId="77777777">
        <w:tc>
          <w:tcPr>
            <w:tcW w:w="1203" w:type="dxa"/>
            <w:vMerge/>
            <w:vAlign w:val="center"/>
          </w:tcPr>
          <w:p w14:paraId="789B67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CCA8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26158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B867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719A1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3F83CB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E355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1F6E1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5E31B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33EA54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3FBAB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</w:tr>
      <w:tr w:rsidR="008E67BA" w14:paraId="44BBA3F3" w14:textId="77777777">
        <w:tc>
          <w:tcPr>
            <w:tcW w:w="1203" w:type="dxa"/>
            <w:vMerge w:val="restart"/>
            <w:vAlign w:val="center"/>
          </w:tcPr>
          <w:p w14:paraId="385874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346813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7C1D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1DB8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5D763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21" w:type="dxa"/>
            <w:vAlign w:val="center"/>
          </w:tcPr>
          <w:p w14:paraId="1B58D9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AA583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08" w:type="dxa"/>
            <w:vAlign w:val="center"/>
          </w:tcPr>
          <w:p w14:paraId="7AABB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  <w:tc>
          <w:tcPr>
            <w:tcW w:w="821" w:type="dxa"/>
            <w:vAlign w:val="center"/>
          </w:tcPr>
          <w:p w14:paraId="2896A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3717AD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20" w:type="dxa"/>
            <w:vAlign w:val="center"/>
          </w:tcPr>
          <w:p w14:paraId="22702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</w:tr>
      <w:tr w:rsidR="008E67BA" w14:paraId="05602D29" w14:textId="77777777">
        <w:tc>
          <w:tcPr>
            <w:tcW w:w="1203" w:type="dxa"/>
            <w:vMerge/>
            <w:vAlign w:val="center"/>
          </w:tcPr>
          <w:p w14:paraId="6D8D79D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78821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C845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2BCB9F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3DB700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0A6D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0B828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08" w:type="dxa"/>
            <w:vAlign w:val="center"/>
          </w:tcPr>
          <w:p w14:paraId="28E55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03DFF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58E5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0" w:type="dxa"/>
            <w:vAlign w:val="center"/>
          </w:tcPr>
          <w:p w14:paraId="214C4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</w:tr>
      <w:tr w:rsidR="008E67BA" w14:paraId="1E3E06AA" w14:textId="77777777">
        <w:tc>
          <w:tcPr>
            <w:tcW w:w="1203" w:type="dxa"/>
            <w:vMerge/>
            <w:vAlign w:val="center"/>
          </w:tcPr>
          <w:p w14:paraId="55B122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77575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02C1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5B281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5C0F3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4EBD1D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4812C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08" w:type="dxa"/>
            <w:vAlign w:val="center"/>
          </w:tcPr>
          <w:p w14:paraId="13FE2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86F2A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7BC2B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820" w:type="dxa"/>
            <w:vAlign w:val="center"/>
          </w:tcPr>
          <w:p w14:paraId="79110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4D789CED" w14:textId="77777777">
        <w:tc>
          <w:tcPr>
            <w:tcW w:w="1203" w:type="dxa"/>
            <w:vMerge w:val="restart"/>
            <w:vAlign w:val="center"/>
          </w:tcPr>
          <w:p w14:paraId="4C9274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2988B3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7C487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02ED27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5F209A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21" w:type="dxa"/>
            <w:vAlign w:val="center"/>
          </w:tcPr>
          <w:p w14:paraId="00DA4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51A6F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08" w:type="dxa"/>
            <w:vAlign w:val="center"/>
          </w:tcPr>
          <w:p w14:paraId="0E1E9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-6.31%</w:t>
            </w:r>
          </w:p>
        </w:tc>
        <w:tc>
          <w:tcPr>
            <w:tcW w:w="821" w:type="dxa"/>
            <w:vAlign w:val="center"/>
          </w:tcPr>
          <w:p w14:paraId="474B6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330CD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13.88 </w:t>
            </w:r>
          </w:p>
        </w:tc>
        <w:tc>
          <w:tcPr>
            <w:tcW w:w="820" w:type="dxa"/>
            <w:vAlign w:val="center"/>
          </w:tcPr>
          <w:p w14:paraId="0F410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-69.44%</w:t>
            </w:r>
          </w:p>
        </w:tc>
      </w:tr>
      <w:tr w:rsidR="008E67BA" w14:paraId="10ABF4BD" w14:textId="77777777">
        <w:tc>
          <w:tcPr>
            <w:tcW w:w="1203" w:type="dxa"/>
            <w:vMerge/>
            <w:vAlign w:val="center"/>
          </w:tcPr>
          <w:p w14:paraId="2729052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BB716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9D911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4779E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29A203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477C18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EB44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08" w:type="dxa"/>
            <w:vAlign w:val="center"/>
          </w:tcPr>
          <w:p w14:paraId="6514A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21" w:type="dxa"/>
            <w:vAlign w:val="center"/>
          </w:tcPr>
          <w:p w14:paraId="64D954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00833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20" w:type="dxa"/>
            <w:vAlign w:val="center"/>
          </w:tcPr>
          <w:p w14:paraId="43E70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8E67BA" w14:paraId="7D537382" w14:textId="77777777">
        <w:tc>
          <w:tcPr>
            <w:tcW w:w="1203" w:type="dxa"/>
            <w:vMerge/>
            <w:vAlign w:val="center"/>
          </w:tcPr>
          <w:p w14:paraId="2FD8ADF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6966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3B21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1160E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C9632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21" w:type="dxa"/>
            <w:vAlign w:val="center"/>
          </w:tcPr>
          <w:p w14:paraId="390F5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DCFC7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08" w:type="dxa"/>
            <w:vAlign w:val="center"/>
          </w:tcPr>
          <w:p w14:paraId="4722B2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928EB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51DF2E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0" w:type="dxa"/>
            <w:vAlign w:val="center"/>
          </w:tcPr>
          <w:p w14:paraId="7A17C7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8E67BA" w14:paraId="5C8A484C" w14:textId="77777777">
        <w:tc>
          <w:tcPr>
            <w:tcW w:w="1203" w:type="dxa"/>
            <w:vAlign w:val="center"/>
          </w:tcPr>
          <w:p w14:paraId="05834F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199230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186C97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190B0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972" w:type="dxa"/>
            <w:vAlign w:val="center"/>
          </w:tcPr>
          <w:p w14:paraId="56D82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E5C13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6D6E43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23.36%</w:t>
            </w:r>
          </w:p>
        </w:tc>
        <w:tc>
          <w:tcPr>
            <w:tcW w:w="808" w:type="dxa"/>
            <w:vAlign w:val="center"/>
          </w:tcPr>
          <w:p w14:paraId="3A1035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AD005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95D6D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50475B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8A37D6" w14:textId="77777777">
        <w:tc>
          <w:tcPr>
            <w:tcW w:w="1203" w:type="dxa"/>
            <w:vAlign w:val="center"/>
          </w:tcPr>
          <w:p w14:paraId="400469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044477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51BBC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2C35B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2" w:type="dxa"/>
            <w:vAlign w:val="center"/>
          </w:tcPr>
          <w:p w14:paraId="240677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7116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17AE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  <w:tc>
          <w:tcPr>
            <w:tcW w:w="808" w:type="dxa"/>
            <w:vAlign w:val="center"/>
          </w:tcPr>
          <w:p w14:paraId="432AC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A877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A9F1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31.35%</w:t>
            </w:r>
          </w:p>
        </w:tc>
        <w:tc>
          <w:tcPr>
            <w:tcW w:w="820" w:type="dxa"/>
            <w:vAlign w:val="center"/>
          </w:tcPr>
          <w:p w14:paraId="640C72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3AA70A3" w14:textId="77777777">
        <w:tc>
          <w:tcPr>
            <w:tcW w:w="0" w:type="auto"/>
            <w:gridSpan w:val="11"/>
            <w:vAlign w:val="center"/>
          </w:tcPr>
          <w:p w14:paraId="6D8CD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05D0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1023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AE80F94" w14:textId="75E5549C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CB00F2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9433C1E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=6dB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741D3A58" w14:textId="77777777">
        <w:tc>
          <w:tcPr>
            <w:tcW w:w="1970" w:type="dxa"/>
            <w:gridSpan w:val="2"/>
            <w:vMerge w:val="restart"/>
            <w:vAlign w:val="center"/>
          </w:tcPr>
          <w:p w14:paraId="43660DA9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3D26E02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177287F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1FD61CD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BDEF70C" w14:textId="77777777">
        <w:tc>
          <w:tcPr>
            <w:tcW w:w="1970" w:type="dxa"/>
            <w:gridSpan w:val="2"/>
            <w:vMerge/>
            <w:vAlign w:val="center"/>
          </w:tcPr>
          <w:p w14:paraId="205444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5BDFFF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3B51375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35C4B1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5D41A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51A5C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1F5009C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C9353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AFC46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5B37846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E4F3F8B" w14:textId="77777777">
        <w:tc>
          <w:tcPr>
            <w:tcW w:w="1203" w:type="dxa"/>
            <w:vMerge w:val="restart"/>
            <w:vAlign w:val="center"/>
          </w:tcPr>
          <w:p w14:paraId="33B877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46D9CC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C7C4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380D0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972" w:type="dxa"/>
            <w:vAlign w:val="center"/>
          </w:tcPr>
          <w:p w14:paraId="65E18F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195D2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262DE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42.19 </w:t>
            </w:r>
          </w:p>
        </w:tc>
        <w:tc>
          <w:tcPr>
            <w:tcW w:w="808" w:type="dxa"/>
            <w:vAlign w:val="center"/>
          </w:tcPr>
          <w:p w14:paraId="4A21A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0764B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CF52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41.38 </w:t>
            </w:r>
          </w:p>
        </w:tc>
        <w:tc>
          <w:tcPr>
            <w:tcW w:w="820" w:type="dxa"/>
            <w:vAlign w:val="center"/>
          </w:tcPr>
          <w:p w14:paraId="253D5E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</w:tr>
      <w:tr w:rsidR="008E67BA" w14:paraId="03B09C9C" w14:textId="77777777">
        <w:tc>
          <w:tcPr>
            <w:tcW w:w="1203" w:type="dxa"/>
            <w:vMerge/>
            <w:vAlign w:val="center"/>
          </w:tcPr>
          <w:p w14:paraId="0145914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4E282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0A3BD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04A9F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972" w:type="dxa"/>
            <w:vAlign w:val="center"/>
          </w:tcPr>
          <w:p w14:paraId="08708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5FA1A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8E94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08" w:type="dxa"/>
            <w:vAlign w:val="center"/>
          </w:tcPr>
          <w:p w14:paraId="088FAD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0B12D2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6C1E6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40.68 </w:t>
            </w:r>
          </w:p>
        </w:tc>
        <w:tc>
          <w:tcPr>
            <w:tcW w:w="820" w:type="dxa"/>
            <w:vAlign w:val="center"/>
          </w:tcPr>
          <w:p w14:paraId="655B89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8E67BA" w14:paraId="1DB361B8" w14:textId="77777777">
        <w:tc>
          <w:tcPr>
            <w:tcW w:w="1203" w:type="dxa"/>
            <w:vMerge/>
            <w:vAlign w:val="center"/>
          </w:tcPr>
          <w:p w14:paraId="2974C3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F7D9D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1161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174EC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972" w:type="dxa"/>
            <w:vAlign w:val="center"/>
          </w:tcPr>
          <w:p w14:paraId="440013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51E856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59551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42.05 </w:t>
            </w:r>
          </w:p>
        </w:tc>
        <w:tc>
          <w:tcPr>
            <w:tcW w:w="808" w:type="dxa"/>
            <w:vAlign w:val="center"/>
          </w:tcPr>
          <w:p w14:paraId="2FD2B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42EE97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56252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6AA02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8E67BA" w14:paraId="578C76EB" w14:textId="77777777">
        <w:tc>
          <w:tcPr>
            <w:tcW w:w="1203" w:type="dxa"/>
            <w:vMerge w:val="restart"/>
            <w:vAlign w:val="center"/>
          </w:tcPr>
          <w:p w14:paraId="05B88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3AF45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61025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478E0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5C40CC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21" w:type="dxa"/>
            <w:vAlign w:val="center"/>
          </w:tcPr>
          <w:p w14:paraId="3CE59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50308A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7135F4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21" w:type="dxa"/>
            <w:vAlign w:val="center"/>
          </w:tcPr>
          <w:p w14:paraId="3DEA0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5676E5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2A4FEE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6.91%</w:t>
            </w:r>
          </w:p>
        </w:tc>
      </w:tr>
      <w:tr w:rsidR="008E67BA" w14:paraId="249743E5" w14:textId="77777777">
        <w:tc>
          <w:tcPr>
            <w:tcW w:w="1203" w:type="dxa"/>
            <w:vMerge/>
            <w:vAlign w:val="center"/>
          </w:tcPr>
          <w:p w14:paraId="42BB0A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C856D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45CA8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06D530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3BC00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50FF6B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1C13C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1D325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2E36D2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08356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4.12 </w:t>
            </w:r>
          </w:p>
        </w:tc>
        <w:tc>
          <w:tcPr>
            <w:tcW w:w="820" w:type="dxa"/>
            <w:vAlign w:val="center"/>
          </w:tcPr>
          <w:p w14:paraId="041E9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62.50%</w:t>
            </w:r>
          </w:p>
        </w:tc>
      </w:tr>
      <w:tr w:rsidR="008E67BA" w14:paraId="25EA63D0" w14:textId="77777777">
        <w:tc>
          <w:tcPr>
            <w:tcW w:w="1203" w:type="dxa"/>
            <w:vMerge/>
            <w:vAlign w:val="center"/>
          </w:tcPr>
          <w:p w14:paraId="5A14694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C18A9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9220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6A62A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650E0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21" w:type="dxa"/>
            <w:vAlign w:val="center"/>
          </w:tcPr>
          <w:p w14:paraId="6773F7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6E288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1B8A67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27AF1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0258F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0" w:type="dxa"/>
            <w:vAlign w:val="center"/>
          </w:tcPr>
          <w:p w14:paraId="2B097C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0.49%</w:t>
            </w:r>
          </w:p>
        </w:tc>
      </w:tr>
      <w:tr w:rsidR="008E67BA" w14:paraId="6B93347E" w14:textId="77777777">
        <w:tc>
          <w:tcPr>
            <w:tcW w:w="1203" w:type="dxa"/>
            <w:vMerge w:val="restart"/>
            <w:vAlign w:val="center"/>
          </w:tcPr>
          <w:p w14:paraId="2C03EA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D534B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F839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25490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7CDD1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21" w:type="dxa"/>
            <w:vAlign w:val="center"/>
          </w:tcPr>
          <w:p w14:paraId="498DB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5D0763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808" w:type="dxa"/>
            <w:vAlign w:val="center"/>
          </w:tcPr>
          <w:p w14:paraId="7F903E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-6.19%</w:t>
            </w:r>
          </w:p>
        </w:tc>
        <w:tc>
          <w:tcPr>
            <w:tcW w:w="821" w:type="dxa"/>
            <w:vAlign w:val="center"/>
          </w:tcPr>
          <w:p w14:paraId="5BAC4E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7C3C4A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820" w:type="dxa"/>
            <w:vAlign w:val="center"/>
          </w:tcPr>
          <w:p w14:paraId="2FF881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</w:tr>
      <w:tr w:rsidR="008E67BA" w14:paraId="5CF6A98C" w14:textId="77777777">
        <w:tc>
          <w:tcPr>
            <w:tcW w:w="1203" w:type="dxa"/>
            <w:vMerge/>
            <w:vAlign w:val="center"/>
          </w:tcPr>
          <w:p w14:paraId="0951A8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CBB2C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3A5C0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18E51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28AC8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DA4C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67E06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1BD69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12F58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70B028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310662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2BB0084E" w14:textId="77777777">
        <w:tc>
          <w:tcPr>
            <w:tcW w:w="1203" w:type="dxa"/>
            <w:vMerge/>
            <w:vAlign w:val="center"/>
          </w:tcPr>
          <w:p w14:paraId="7DD33D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BF772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EF3C1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8524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08B21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4368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2A6D1A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369CF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3F228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A5E3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820" w:type="dxa"/>
            <w:vAlign w:val="center"/>
          </w:tcPr>
          <w:p w14:paraId="7C1E2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8E67BA" w14:paraId="0B092EA3" w14:textId="77777777">
        <w:tc>
          <w:tcPr>
            <w:tcW w:w="1203" w:type="dxa"/>
            <w:vMerge w:val="restart"/>
            <w:vAlign w:val="center"/>
          </w:tcPr>
          <w:p w14:paraId="1B3B51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4DC3F1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71198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7C71E7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38C2D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821" w:type="dxa"/>
            <w:vAlign w:val="center"/>
          </w:tcPr>
          <w:p w14:paraId="27151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6E7BA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2.42 </w:t>
            </w:r>
          </w:p>
        </w:tc>
        <w:tc>
          <w:tcPr>
            <w:tcW w:w="808" w:type="dxa"/>
            <w:vAlign w:val="center"/>
          </w:tcPr>
          <w:p w14:paraId="1A1703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-41.94%</w:t>
            </w:r>
          </w:p>
        </w:tc>
        <w:tc>
          <w:tcPr>
            <w:tcW w:w="821" w:type="dxa"/>
            <w:vAlign w:val="center"/>
          </w:tcPr>
          <w:p w14:paraId="7FEC8C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30DD95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820" w:type="dxa"/>
            <w:vAlign w:val="center"/>
          </w:tcPr>
          <w:p w14:paraId="3FB48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-90.07%</w:t>
            </w:r>
          </w:p>
        </w:tc>
      </w:tr>
      <w:tr w:rsidR="008E67BA" w14:paraId="0A738A21" w14:textId="77777777">
        <w:tc>
          <w:tcPr>
            <w:tcW w:w="1203" w:type="dxa"/>
            <w:vMerge/>
            <w:vAlign w:val="center"/>
          </w:tcPr>
          <w:p w14:paraId="7A4ED4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D4459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22409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3B948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4D5CE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0EDFE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4541C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0701D5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6C6304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2DB88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1C5BD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8E67BA" w14:paraId="5A7B83E6" w14:textId="77777777">
        <w:tc>
          <w:tcPr>
            <w:tcW w:w="1203" w:type="dxa"/>
            <w:vMerge/>
            <w:vAlign w:val="center"/>
          </w:tcPr>
          <w:p w14:paraId="0D86CA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717AC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24063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B3E4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E615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846F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264A9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16E50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6C03A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269C5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0EBBE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8E67BA" w14:paraId="79B7AEE5" w14:textId="77777777">
        <w:tc>
          <w:tcPr>
            <w:tcW w:w="1203" w:type="dxa"/>
            <w:vAlign w:val="center"/>
          </w:tcPr>
          <w:p w14:paraId="4F7FFA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7BC09C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274C82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3D371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3.57%</w:t>
            </w:r>
          </w:p>
        </w:tc>
        <w:tc>
          <w:tcPr>
            <w:tcW w:w="972" w:type="dxa"/>
            <w:vAlign w:val="center"/>
          </w:tcPr>
          <w:p w14:paraId="06B1D2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ED47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67AF3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23.51%</w:t>
            </w:r>
          </w:p>
        </w:tc>
        <w:tc>
          <w:tcPr>
            <w:tcW w:w="808" w:type="dxa"/>
            <w:vAlign w:val="center"/>
          </w:tcPr>
          <w:p w14:paraId="493711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0A52D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BC63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3F429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BEF773E" w14:textId="77777777">
        <w:tc>
          <w:tcPr>
            <w:tcW w:w="1203" w:type="dxa"/>
            <w:vAlign w:val="center"/>
          </w:tcPr>
          <w:p w14:paraId="16BD7F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7ED22D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6018B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3026B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2" w:type="dxa"/>
            <w:vAlign w:val="center"/>
          </w:tcPr>
          <w:p w14:paraId="584F85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DC38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51B2A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808" w:type="dxa"/>
            <w:vAlign w:val="center"/>
          </w:tcPr>
          <w:p w14:paraId="4DC1B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B68C1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CE0D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23.54%</w:t>
            </w:r>
          </w:p>
        </w:tc>
        <w:tc>
          <w:tcPr>
            <w:tcW w:w="820" w:type="dxa"/>
            <w:vAlign w:val="center"/>
          </w:tcPr>
          <w:p w14:paraId="78A42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1D258D3" w14:textId="77777777">
        <w:tc>
          <w:tcPr>
            <w:tcW w:w="0" w:type="auto"/>
            <w:gridSpan w:val="11"/>
            <w:vAlign w:val="center"/>
          </w:tcPr>
          <w:p w14:paraId="3CBE68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FB63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25F0F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C19B8C6" w14:textId="2192963F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DA668C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40E50C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=10dB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409714A4" w14:textId="77777777">
        <w:tc>
          <w:tcPr>
            <w:tcW w:w="1970" w:type="dxa"/>
            <w:gridSpan w:val="2"/>
            <w:vMerge w:val="restart"/>
            <w:vAlign w:val="center"/>
          </w:tcPr>
          <w:p w14:paraId="243D4B11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5E75992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082308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D8DB64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12B48B2" w14:textId="77777777">
        <w:tc>
          <w:tcPr>
            <w:tcW w:w="1970" w:type="dxa"/>
            <w:gridSpan w:val="2"/>
            <w:vMerge/>
            <w:vAlign w:val="center"/>
          </w:tcPr>
          <w:p w14:paraId="7EFFB6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33151E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4C35A1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07499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41F9A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B733A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EA105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25EE87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E08C2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311F19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F0C6783" w14:textId="77777777">
        <w:tc>
          <w:tcPr>
            <w:tcW w:w="1203" w:type="dxa"/>
            <w:vMerge w:val="restart"/>
            <w:vAlign w:val="center"/>
          </w:tcPr>
          <w:p w14:paraId="44909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790E2F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04F96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8500B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31DAA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2D8C7C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0199A5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42.25 </w:t>
            </w:r>
          </w:p>
        </w:tc>
        <w:tc>
          <w:tcPr>
            <w:tcW w:w="808" w:type="dxa"/>
            <w:vAlign w:val="center"/>
          </w:tcPr>
          <w:p w14:paraId="7E65F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21" w:type="dxa"/>
            <w:vAlign w:val="center"/>
          </w:tcPr>
          <w:p w14:paraId="28A69E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1B10C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6D1D7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8E67BA" w14:paraId="532454BD" w14:textId="77777777">
        <w:tc>
          <w:tcPr>
            <w:tcW w:w="1203" w:type="dxa"/>
            <w:vMerge/>
            <w:vAlign w:val="center"/>
          </w:tcPr>
          <w:p w14:paraId="39EBDC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8786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EEF15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251F5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41.67 </w:t>
            </w:r>
          </w:p>
        </w:tc>
        <w:tc>
          <w:tcPr>
            <w:tcW w:w="972" w:type="dxa"/>
            <w:vAlign w:val="center"/>
          </w:tcPr>
          <w:p w14:paraId="3D72A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21" w:type="dxa"/>
            <w:vAlign w:val="center"/>
          </w:tcPr>
          <w:p w14:paraId="72029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6788D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41.24 </w:t>
            </w:r>
          </w:p>
        </w:tc>
        <w:tc>
          <w:tcPr>
            <w:tcW w:w="808" w:type="dxa"/>
            <w:vAlign w:val="center"/>
          </w:tcPr>
          <w:p w14:paraId="0750D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442DE2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2F4A2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40.75 </w:t>
            </w:r>
          </w:p>
        </w:tc>
        <w:tc>
          <w:tcPr>
            <w:tcW w:w="820" w:type="dxa"/>
            <w:vAlign w:val="center"/>
          </w:tcPr>
          <w:p w14:paraId="4A41A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6B03EBAA" w14:textId="77777777">
        <w:tc>
          <w:tcPr>
            <w:tcW w:w="1203" w:type="dxa"/>
            <w:vMerge/>
            <w:vAlign w:val="center"/>
          </w:tcPr>
          <w:p w14:paraId="33D3B4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BBF49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46C8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63804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42.96 </w:t>
            </w:r>
          </w:p>
        </w:tc>
        <w:tc>
          <w:tcPr>
            <w:tcW w:w="972" w:type="dxa"/>
            <w:vAlign w:val="center"/>
          </w:tcPr>
          <w:p w14:paraId="4B777D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42203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68B30C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42.08 </w:t>
            </w:r>
          </w:p>
        </w:tc>
        <w:tc>
          <w:tcPr>
            <w:tcW w:w="808" w:type="dxa"/>
            <w:vAlign w:val="center"/>
          </w:tcPr>
          <w:p w14:paraId="3803F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0AD458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0F48D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78A19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</w:tr>
      <w:tr w:rsidR="008E67BA" w14:paraId="40F41F92" w14:textId="77777777">
        <w:tc>
          <w:tcPr>
            <w:tcW w:w="1203" w:type="dxa"/>
            <w:vMerge w:val="restart"/>
            <w:vAlign w:val="center"/>
          </w:tcPr>
          <w:p w14:paraId="1074C4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6AAC0A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509B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40817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426D94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00D7B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FD5B1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740642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21" w:type="dxa"/>
            <w:vAlign w:val="center"/>
          </w:tcPr>
          <w:p w14:paraId="2F3222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31591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42EAB3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7.44%</w:t>
            </w:r>
          </w:p>
        </w:tc>
      </w:tr>
      <w:tr w:rsidR="008E67BA" w14:paraId="3B0194DC" w14:textId="77777777">
        <w:tc>
          <w:tcPr>
            <w:tcW w:w="1203" w:type="dxa"/>
            <w:vMerge/>
            <w:vAlign w:val="center"/>
          </w:tcPr>
          <w:p w14:paraId="706BEC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74E31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DBCF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257098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6BA601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21" w:type="dxa"/>
            <w:vAlign w:val="center"/>
          </w:tcPr>
          <w:p w14:paraId="5A9C0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2E41E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312B5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21" w:type="dxa"/>
            <w:vAlign w:val="center"/>
          </w:tcPr>
          <w:p w14:paraId="6624F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32F65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0" w:type="dxa"/>
            <w:vAlign w:val="center"/>
          </w:tcPr>
          <w:p w14:paraId="2F070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65.43%</w:t>
            </w:r>
          </w:p>
        </w:tc>
      </w:tr>
      <w:tr w:rsidR="008E67BA" w14:paraId="13D53BAB" w14:textId="77777777">
        <w:tc>
          <w:tcPr>
            <w:tcW w:w="1203" w:type="dxa"/>
            <w:vMerge/>
            <w:vAlign w:val="center"/>
          </w:tcPr>
          <w:p w14:paraId="46B881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F428E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772C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8D3A8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6B0184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21" w:type="dxa"/>
            <w:vAlign w:val="center"/>
          </w:tcPr>
          <w:p w14:paraId="345032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3A44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514DD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326D41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24788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3F5AA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0.74%</w:t>
            </w:r>
          </w:p>
        </w:tc>
      </w:tr>
      <w:tr w:rsidR="008E67BA" w14:paraId="73168DA5" w14:textId="77777777">
        <w:tc>
          <w:tcPr>
            <w:tcW w:w="1203" w:type="dxa"/>
            <w:vMerge w:val="restart"/>
            <w:vAlign w:val="center"/>
          </w:tcPr>
          <w:p w14:paraId="765EBE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BBB40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9A62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57DC4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44FA73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21" w:type="dxa"/>
            <w:vAlign w:val="center"/>
          </w:tcPr>
          <w:p w14:paraId="57367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5F64FF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08" w:type="dxa"/>
            <w:vAlign w:val="center"/>
          </w:tcPr>
          <w:p w14:paraId="40A20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21" w:type="dxa"/>
            <w:vAlign w:val="center"/>
          </w:tcPr>
          <w:p w14:paraId="23DC7A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5C4BD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820" w:type="dxa"/>
            <w:vAlign w:val="center"/>
          </w:tcPr>
          <w:p w14:paraId="638EA9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-3.91%</w:t>
            </w:r>
          </w:p>
        </w:tc>
      </w:tr>
      <w:tr w:rsidR="008E67BA" w14:paraId="184930F6" w14:textId="77777777">
        <w:tc>
          <w:tcPr>
            <w:tcW w:w="1203" w:type="dxa"/>
            <w:vMerge/>
            <w:vAlign w:val="center"/>
          </w:tcPr>
          <w:p w14:paraId="4344EC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62DEF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B566B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6D6C1A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67534B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1966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02B9D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2E4539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30BFFC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505548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820" w:type="dxa"/>
            <w:vAlign w:val="center"/>
          </w:tcPr>
          <w:p w14:paraId="72BEA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-7.26%</w:t>
            </w:r>
          </w:p>
        </w:tc>
      </w:tr>
      <w:tr w:rsidR="008E67BA" w14:paraId="2BF81131" w14:textId="77777777">
        <w:tc>
          <w:tcPr>
            <w:tcW w:w="1203" w:type="dxa"/>
            <w:vMerge/>
            <w:vAlign w:val="center"/>
          </w:tcPr>
          <w:p w14:paraId="4AE7FA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08F3A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1C39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578CEF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54D099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19E74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16E69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08" w:type="dxa"/>
            <w:vAlign w:val="center"/>
          </w:tcPr>
          <w:p w14:paraId="2654DD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-4.26%</w:t>
            </w:r>
          </w:p>
        </w:tc>
        <w:tc>
          <w:tcPr>
            <w:tcW w:w="821" w:type="dxa"/>
            <w:vAlign w:val="center"/>
          </w:tcPr>
          <w:p w14:paraId="20B9B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107F18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20" w:type="dxa"/>
            <w:vAlign w:val="center"/>
          </w:tcPr>
          <w:p w14:paraId="76CCD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-8.16%</w:t>
            </w:r>
          </w:p>
        </w:tc>
      </w:tr>
      <w:tr w:rsidR="008E67BA" w14:paraId="477D36D5" w14:textId="77777777">
        <w:tc>
          <w:tcPr>
            <w:tcW w:w="1203" w:type="dxa"/>
            <w:vMerge w:val="restart"/>
            <w:vAlign w:val="center"/>
          </w:tcPr>
          <w:p w14:paraId="66B83C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450045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67EF9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402599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7D714B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21" w:type="dxa"/>
            <w:vAlign w:val="center"/>
          </w:tcPr>
          <w:p w14:paraId="7E75E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B4A4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2.22 </w:t>
            </w:r>
          </w:p>
        </w:tc>
        <w:tc>
          <w:tcPr>
            <w:tcW w:w="808" w:type="dxa"/>
            <w:vAlign w:val="center"/>
          </w:tcPr>
          <w:p w14:paraId="3A9CF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-46.78%</w:t>
            </w:r>
          </w:p>
        </w:tc>
        <w:tc>
          <w:tcPr>
            <w:tcW w:w="821" w:type="dxa"/>
            <w:vAlign w:val="center"/>
          </w:tcPr>
          <w:p w14:paraId="3366A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032BE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2.36 </w:t>
            </w:r>
          </w:p>
        </w:tc>
        <w:tc>
          <w:tcPr>
            <w:tcW w:w="820" w:type="dxa"/>
            <w:vAlign w:val="center"/>
          </w:tcPr>
          <w:p w14:paraId="475CA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-94.79%</w:t>
            </w:r>
          </w:p>
        </w:tc>
      </w:tr>
      <w:tr w:rsidR="008E67BA" w14:paraId="422B7C73" w14:textId="77777777">
        <w:tc>
          <w:tcPr>
            <w:tcW w:w="1203" w:type="dxa"/>
            <w:vMerge/>
            <w:vAlign w:val="center"/>
          </w:tcPr>
          <w:p w14:paraId="29AD69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C6E1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4C10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2C101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015C6E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20AB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015580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08" w:type="dxa"/>
            <w:vAlign w:val="center"/>
          </w:tcPr>
          <w:p w14:paraId="483797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21" w:type="dxa"/>
            <w:vAlign w:val="center"/>
          </w:tcPr>
          <w:p w14:paraId="17AD1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66EF41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03B49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8E67BA" w14:paraId="5A9A6589" w14:textId="77777777">
        <w:tc>
          <w:tcPr>
            <w:tcW w:w="1203" w:type="dxa"/>
            <w:vMerge/>
            <w:vAlign w:val="center"/>
          </w:tcPr>
          <w:p w14:paraId="19520EE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11DC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4412F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3BF0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3198E0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0E22F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0475A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08" w:type="dxa"/>
            <w:vAlign w:val="center"/>
          </w:tcPr>
          <w:p w14:paraId="1C5EA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21" w:type="dxa"/>
            <w:vAlign w:val="center"/>
          </w:tcPr>
          <w:p w14:paraId="76AB12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1BE7A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1.86 </w:t>
            </w:r>
          </w:p>
        </w:tc>
        <w:tc>
          <w:tcPr>
            <w:tcW w:w="820" w:type="dxa"/>
            <w:vAlign w:val="center"/>
          </w:tcPr>
          <w:p w14:paraId="1FF6D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-5.45%</w:t>
            </w:r>
          </w:p>
        </w:tc>
      </w:tr>
      <w:tr w:rsidR="008E67BA" w14:paraId="1F206025" w14:textId="77777777">
        <w:tc>
          <w:tcPr>
            <w:tcW w:w="1203" w:type="dxa"/>
            <w:vAlign w:val="center"/>
          </w:tcPr>
          <w:p w14:paraId="70362E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69AD8B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41D5D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44750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3.60%</w:t>
            </w:r>
          </w:p>
        </w:tc>
        <w:tc>
          <w:tcPr>
            <w:tcW w:w="972" w:type="dxa"/>
            <w:vAlign w:val="center"/>
          </w:tcPr>
          <w:p w14:paraId="583F6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E8A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5F0182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23.85%</w:t>
            </w:r>
          </w:p>
        </w:tc>
        <w:tc>
          <w:tcPr>
            <w:tcW w:w="808" w:type="dxa"/>
            <w:vAlign w:val="center"/>
          </w:tcPr>
          <w:p w14:paraId="57F059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A971C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5239B7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49.72%</w:t>
            </w:r>
          </w:p>
        </w:tc>
        <w:tc>
          <w:tcPr>
            <w:tcW w:w="820" w:type="dxa"/>
            <w:vAlign w:val="center"/>
          </w:tcPr>
          <w:p w14:paraId="0B3F8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527E15" w14:textId="77777777">
        <w:tc>
          <w:tcPr>
            <w:tcW w:w="1203" w:type="dxa"/>
            <w:vAlign w:val="center"/>
          </w:tcPr>
          <w:p w14:paraId="381525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1E4723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A39E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0A125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7DEB7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CB2A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7C118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7.62%</w:t>
            </w:r>
          </w:p>
        </w:tc>
        <w:tc>
          <w:tcPr>
            <w:tcW w:w="808" w:type="dxa"/>
            <w:vAlign w:val="center"/>
          </w:tcPr>
          <w:p w14:paraId="47FA5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951B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7DFF6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17.41%</w:t>
            </w:r>
          </w:p>
        </w:tc>
        <w:tc>
          <w:tcPr>
            <w:tcW w:w="820" w:type="dxa"/>
            <w:vAlign w:val="center"/>
          </w:tcPr>
          <w:p w14:paraId="49FAC4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22A0D32" w14:textId="77777777">
        <w:tc>
          <w:tcPr>
            <w:tcW w:w="0" w:type="auto"/>
            <w:gridSpan w:val="11"/>
            <w:vAlign w:val="center"/>
          </w:tcPr>
          <w:p w14:paraId="5BBBB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C264E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1910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4A5A7FA" w14:textId="5380C52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248F5E0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40D93D9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C4019A2" w14:textId="77777777">
        <w:tc>
          <w:tcPr>
            <w:tcW w:w="1964" w:type="dxa"/>
            <w:gridSpan w:val="2"/>
            <w:vMerge w:val="restart"/>
            <w:vAlign w:val="center"/>
          </w:tcPr>
          <w:p w14:paraId="47EDE73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0CCCEF4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2D04EBC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30D73CB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4866B57" w14:textId="77777777">
        <w:tc>
          <w:tcPr>
            <w:tcW w:w="1964" w:type="dxa"/>
            <w:gridSpan w:val="2"/>
            <w:vMerge/>
            <w:vAlign w:val="center"/>
          </w:tcPr>
          <w:p w14:paraId="522432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51B99E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58F4D6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3CB07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EFCB4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FA331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2B310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A872F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F22F8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2BB0B1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B27B598" w14:textId="77777777">
        <w:tc>
          <w:tcPr>
            <w:tcW w:w="1198" w:type="dxa"/>
            <w:vMerge w:val="restart"/>
            <w:vAlign w:val="center"/>
          </w:tcPr>
          <w:p w14:paraId="23D0B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18959A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3E438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4097A0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939.80 </w:t>
            </w:r>
          </w:p>
        </w:tc>
        <w:tc>
          <w:tcPr>
            <w:tcW w:w="970" w:type="dxa"/>
            <w:vAlign w:val="center"/>
          </w:tcPr>
          <w:p w14:paraId="13FC8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-2.65%</w:t>
            </w:r>
          </w:p>
        </w:tc>
        <w:tc>
          <w:tcPr>
            <w:tcW w:w="821" w:type="dxa"/>
            <w:vAlign w:val="center"/>
          </w:tcPr>
          <w:p w14:paraId="5ACF3F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5BC7C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557.20 </w:t>
            </w:r>
          </w:p>
        </w:tc>
        <w:tc>
          <w:tcPr>
            <w:tcW w:w="808" w:type="dxa"/>
            <w:vAlign w:val="center"/>
          </w:tcPr>
          <w:p w14:paraId="1A3FF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21" w:type="dxa"/>
            <w:vAlign w:val="center"/>
          </w:tcPr>
          <w:p w14:paraId="21FDF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831CE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421.75 </w:t>
            </w:r>
          </w:p>
        </w:tc>
        <w:tc>
          <w:tcPr>
            <w:tcW w:w="819" w:type="dxa"/>
            <w:vAlign w:val="center"/>
          </w:tcPr>
          <w:p w14:paraId="19CF2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-4.98%</w:t>
            </w:r>
          </w:p>
        </w:tc>
      </w:tr>
      <w:tr w:rsidR="008E67BA" w14:paraId="4B6E26AE" w14:textId="77777777">
        <w:tc>
          <w:tcPr>
            <w:tcW w:w="1198" w:type="dxa"/>
            <w:vMerge/>
            <w:vAlign w:val="center"/>
          </w:tcPr>
          <w:p w14:paraId="7D6E68D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FBA3F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771D4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38714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636.69 </w:t>
            </w:r>
          </w:p>
        </w:tc>
        <w:tc>
          <w:tcPr>
            <w:tcW w:w="970" w:type="dxa"/>
            <w:vAlign w:val="center"/>
          </w:tcPr>
          <w:p w14:paraId="6BB95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-6.38%</w:t>
            </w:r>
          </w:p>
        </w:tc>
        <w:tc>
          <w:tcPr>
            <w:tcW w:w="821" w:type="dxa"/>
            <w:vAlign w:val="center"/>
          </w:tcPr>
          <w:p w14:paraId="4167D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4812F1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347.68 </w:t>
            </w:r>
          </w:p>
        </w:tc>
        <w:tc>
          <w:tcPr>
            <w:tcW w:w="808" w:type="dxa"/>
            <w:vAlign w:val="center"/>
          </w:tcPr>
          <w:p w14:paraId="19BF5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-4.46%</w:t>
            </w:r>
          </w:p>
        </w:tc>
        <w:tc>
          <w:tcPr>
            <w:tcW w:w="821" w:type="dxa"/>
            <w:vAlign w:val="center"/>
          </w:tcPr>
          <w:p w14:paraId="5C115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20EC1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240.20 </w:t>
            </w:r>
          </w:p>
        </w:tc>
        <w:tc>
          <w:tcPr>
            <w:tcW w:w="819" w:type="dxa"/>
            <w:vAlign w:val="center"/>
          </w:tcPr>
          <w:p w14:paraId="1CC4F8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-7.17%</w:t>
            </w:r>
          </w:p>
        </w:tc>
      </w:tr>
      <w:tr w:rsidR="008E67BA" w14:paraId="5596DE6E" w14:textId="77777777">
        <w:tc>
          <w:tcPr>
            <w:tcW w:w="1198" w:type="dxa"/>
            <w:vMerge/>
            <w:vAlign w:val="center"/>
          </w:tcPr>
          <w:p w14:paraId="5BCEAE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2F689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7150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2D318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930.05 </w:t>
            </w:r>
          </w:p>
        </w:tc>
        <w:tc>
          <w:tcPr>
            <w:tcW w:w="970" w:type="dxa"/>
            <w:vAlign w:val="center"/>
          </w:tcPr>
          <w:p w14:paraId="602ADD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-2.24%</w:t>
            </w:r>
          </w:p>
        </w:tc>
        <w:tc>
          <w:tcPr>
            <w:tcW w:w="821" w:type="dxa"/>
            <w:vAlign w:val="center"/>
          </w:tcPr>
          <w:p w14:paraId="677132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7CA441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533.19 </w:t>
            </w:r>
          </w:p>
        </w:tc>
        <w:tc>
          <w:tcPr>
            <w:tcW w:w="808" w:type="dxa"/>
            <w:vAlign w:val="center"/>
          </w:tcPr>
          <w:p w14:paraId="4476F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-4.35%</w:t>
            </w:r>
          </w:p>
        </w:tc>
        <w:tc>
          <w:tcPr>
            <w:tcW w:w="821" w:type="dxa"/>
            <w:vAlign w:val="center"/>
          </w:tcPr>
          <w:p w14:paraId="24422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1A0F2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391.85 </w:t>
            </w:r>
          </w:p>
        </w:tc>
        <w:tc>
          <w:tcPr>
            <w:tcW w:w="819" w:type="dxa"/>
            <w:vAlign w:val="center"/>
          </w:tcPr>
          <w:p w14:paraId="5259A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-4.67%</w:t>
            </w:r>
          </w:p>
        </w:tc>
      </w:tr>
      <w:tr w:rsidR="008E67BA" w14:paraId="2873DD2E" w14:textId="77777777">
        <w:tc>
          <w:tcPr>
            <w:tcW w:w="1198" w:type="dxa"/>
            <w:vMerge w:val="restart"/>
            <w:vAlign w:val="center"/>
          </w:tcPr>
          <w:p w14:paraId="17E00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07DFACB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AF24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2CDA62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299.16 </w:t>
            </w:r>
          </w:p>
        </w:tc>
        <w:tc>
          <w:tcPr>
            <w:tcW w:w="970" w:type="dxa"/>
            <w:vAlign w:val="center"/>
          </w:tcPr>
          <w:p w14:paraId="50F11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821" w:type="dxa"/>
            <w:vAlign w:val="center"/>
          </w:tcPr>
          <w:p w14:paraId="4D51B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52923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153.61 </w:t>
            </w:r>
          </w:p>
        </w:tc>
        <w:tc>
          <w:tcPr>
            <w:tcW w:w="808" w:type="dxa"/>
            <w:vAlign w:val="center"/>
          </w:tcPr>
          <w:p w14:paraId="4F64F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16.06%</w:t>
            </w:r>
          </w:p>
        </w:tc>
        <w:tc>
          <w:tcPr>
            <w:tcW w:w="821" w:type="dxa"/>
            <w:vAlign w:val="center"/>
          </w:tcPr>
          <w:p w14:paraId="6E784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16F9A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115.20 </w:t>
            </w:r>
          </w:p>
        </w:tc>
        <w:tc>
          <w:tcPr>
            <w:tcW w:w="819" w:type="dxa"/>
            <w:vAlign w:val="center"/>
          </w:tcPr>
          <w:p w14:paraId="037E8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24.11%</w:t>
            </w:r>
          </w:p>
        </w:tc>
      </w:tr>
      <w:tr w:rsidR="008E67BA" w14:paraId="1D5C3061" w14:textId="77777777">
        <w:tc>
          <w:tcPr>
            <w:tcW w:w="1198" w:type="dxa"/>
            <w:vMerge/>
            <w:vAlign w:val="center"/>
          </w:tcPr>
          <w:p w14:paraId="7FF8FD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E2DC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0E5FCD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0C66C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970" w:type="dxa"/>
            <w:vAlign w:val="center"/>
          </w:tcPr>
          <w:p w14:paraId="5F1FD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635B8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8FEC0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80.61 </w:t>
            </w:r>
          </w:p>
        </w:tc>
        <w:tc>
          <w:tcPr>
            <w:tcW w:w="808" w:type="dxa"/>
            <w:vAlign w:val="center"/>
          </w:tcPr>
          <w:p w14:paraId="703C7E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19.37%</w:t>
            </w:r>
          </w:p>
        </w:tc>
        <w:tc>
          <w:tcPr>
            <w:tcW w:w="821" w:type="dxa"/>
            <w:vAlign w:val="center"/>
          </w:tcPr>
          <w:p w14:paraId="5BDFC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363E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819" w:type="dxa"/>
            <w:vAlign w:val="center"/>
          </w:tcPr>
          <w:p w14:paraId="1A99E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50.71%</w:t>
            </w:r>
          </w:p>
        </w:tc>
      </w:tr>
      <w:tr w:rsidR="008E67BA" w14:paraId="28AA73F8" w14:textId="77777777">
        <w:tc>
          <w:tcPr>
            <w:tcW w:w="1198" w:type="dxa"/>
            <w:vMerge/>
            <w:vAlign w:val="center"/>
          </w:tcPr>
          <w:p w14:paraId="74B8B0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C4DD41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00CDB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6E922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305.19 </w:t>
            </w:r>
          </w:p>
        </w:tc>
        <w:tc>
          <w:tcPr>
            <w:tcW w:w="970" w:type="dxa"/>
            <w:vAlign w:val="center"/>
          </w:tcPr>
          <w:p w14:paraId="78C7C5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21" w:type="dxa"/>
            <w:vAlign w:val="center"/>
          </w:tcPr>
          <w:p w14:paraId="22E54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1BAB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151.10 </w:t>
            </w:r>
          </w:p>
        </w:tc>
        <w:tc>
          <w:tcPr>
            <w:tcW w:w="808" w:type="dxa"/>
            <w:vAlign w:val="center"/>
          </w:tcPr>
          <w:p w14:paraId="02293E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821" w:type="dxa"/>
            <w:vAlign w:val="center"/>
          </w:tcPr>
          <w:p w14:paraId="0340A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62812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109.18 </w:t>
            </w:r>
          </w:p>
        </w:tc>
        <w:tc>
          <w:tcPr>
            <w:tcW w:w="819" w:type="dxa"/>
            <w:vAlign w:val="center"/>
          </w:tcPr>
          <w:p w14:paraId="0FFAEE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26.00%</w:t>
            </w:r>
          </w:p>
        </w:tc>
      </w:tr>
      <w:tr w:rsidR="008E67BA" w14:paraId="45508620" w14:textId="77777777">
        <w:tc>
          <w:tcPr>
            <w:tcW w:w="1198" w:type="dxa"/>
            <w:vMerge w:val="restart"/>
            <w:vAlign w:val="center"/>
          </w:tcPr>
          <w:p w14:paraId="2E2FC9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7A46E7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D2AD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3EC8B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4.85 </w:t>
            </w:r>
          </w:p>
        </w:tc>
        <w:tc>
          <w:tcPr>
            <w:tcW w:w="970" w:type="dxa"/>
            <w:vAlign w:val="center"/>
          </w:tcPr>
          <w:p w14:paraId="34F18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821" w:type="dxa"/>
            <w:vAlign w:val="center"/>
          </w:tcPr>
          <w:p w14:paraId="317129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5D466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8.57 </w:t>
            </w:r>
          </w:p>
        </w:tc>
        <w:tc>
          <w:tcPr>
            <w:tcW w:w="808" w:type="dxa"/>
            <w:vAlign w:val="center"/>
          </w:tcPr>
          <w:p w14:paraId="70D4B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4.03%</w:t>
            </w:r>
          </w:p>
        </w:tc>
        <w:tc>
          <w:tcPr>
            <w:tcW w:w="821" w:type="dxa"/>
            <w:vAlign w:val="center"/>
          </w:tcPr>
          <w:p w14:paraId="2BDDE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7BE174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819" w:type="dxa"/>
            <w:vAlign w:val="center"/>
          </w:tcPr>
          <w:p w14:paraId="134E7E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</w:tr>
      <w:tr w:rsidR="008E67BA" w14:paraId="38F055BE" w14:textId="77777777">
        <w:tc>
          <w:tcPr>
            <w:tcW w:w="1198" w:type="dxa"/>
            <w:vMerge/>
            <w:vAlign w:val="center"/>
          </w:tcPr>
          <w:p w14:paraId="3D3642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5B18A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71A8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7FA59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70" w:type="dxa"/>
            <w:vAlign w:val="center"/>
          </w:tcPr>
          <w:p w14:paraId="0EC96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5F8CD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9E0BC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808" w:type="dxa"/>
            <w:vAlign w:val="center"/>
          </w:tcPr>
          <w:p w14:paraId="7DAB4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21" w:type="dxa"/>
            <w:vAlign w:val="center"/>
          </w:tcPr>
          <w:p w14:paraId="2F66E9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1A12E7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819" w:type="dxa"/>
            <w:vAlign w:val="center"/>
          </w:tcPr>
          <w:p w14:paraId="6246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8E67BA" w14:paraId="194DFBC7" w14:textId="77777777">
        <w:tc>
          <w:tcPr>
            <w:tcW w:w="1198" w:type="dxa"/>
            <w:vMerge/>
            <w:vAlign w:val="center"/>
          </w:tcPr>
          <w:p w14:paraId="771636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A4651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6B76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24839F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4.11 </w:t>
            </w:r>
          </w:p>
        </w:tc>
        <w:tc>
          <w:tcPr>
            <w:tcW w:w="970" w:type="dxa"/>
            <w:vAlign w:val="center"/>
          </w:tcPr>
          <w:p w14:paraId="687B79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4.07%</w:t>
            </w:r>
          </w:p>
        </w:tc>
        <w:tc>
          <w:tcPr>
            <w:tcW w:w="821" w:type="dxa"/>
            <w:vAlign w:val="center"/>
          </w:tcPr>
          <w:p w14:paraId="63E34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1E64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808" w:type="dxa"/>
            <w:vAlign w:val="center"/>
          </w:tcPr>
          <w:p w14:paraId="1A2C9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821" w:type="dxa"/>
            <w:vAlign w:val="center"/>
          </w:tcPr>
          <w:p w14:paraId="3B8E68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61434C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819" w:type="dxa"/>
            <w:vAlign w:val="center"/>
          </w:tcPr>
          <w:p w14:paraId="6DC77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</w:tr>
      <w:tr w:rsidR="008E67BA" w14:paraId="6CCD88D2" w14:textId="77777777">
        <w:tc>
          <w:tcPr>
            <w:tcW w:w="1198" w:type="dxa"/>
            <w:vMerge w:val="restart"/>
            <w:vAlign w:val="center"/>
          </w:tcPr>
          <w:p w14:paraId="5FC0C9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01F198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C636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7D9EE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70" w:type="dxa"/>
            <w:vAlign w:val="center"/>
          </w:tcPr>
          <w:p w14:paraId="536811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  <w:tc>
          <w:tcPr>
            <w:tcW w:w="821" w:type="dxa"/>
            <w:vAlign w:val="center"/>
          </w:tcPr>
          <w:p w14:paraId="5A838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360A5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808" w:type="dxa"/>
            <w:vAlign w:val="center"/>
          </w:tcPr>
          <w:p w14:paraId="2DC089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-18.72%</w:t>
            </w:r>
          </w:p>
        </w:tc>
        <w:tc>
          <w:tcPr>
            <w:tcW w:w="821" w:type="dxa"/>
            <w:vAlign w:val="center"/>
          </w:tcPr>
          <w:p w14:paraId="4E6EBC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92FB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19.60 </w:t>
            </w:r>
          </w:p>
        </w:tc>
        <w:tc>
          <w:tcPr>
            <w:tcW w:w="819" w:type="dxa"/>
            <w:vAlign w:val="center"/>
          </w:tcPr>
          <w:p w14:paraId="0779F5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-30.62%</w:t>
            </w:r>
          </w:p>
        </w:tc>
      </w:tr>
      <w:tr w:rsidR="008E67BA" w14:paraId="14B09B2C" w14:textId="77777777">
        <w:tc>
          <w:tcPr>
            <w:tcW w:w="1198" w:type="dxa"/>
            <w:vMerge/>
            <w:vAlign w:val="center"/>
          </w:tcPr>
          <w:p w14:paraId="2406CA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38F19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13D5D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0C9BA2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49AC19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6A633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7B71E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3.57 </w:t>
            </w:r>
          </w:p>
        </w:tc>
        <w:tc>
          <w:tcPr>
            <w:tcW w:w="808" w:type="dxa"/>
            <w:vAlign w:val="center"/>
          </w:tcPr>
          <w:p w14:paraId="5BB735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21" w:type="dxa"/>
            <w:vAlign w:val="center"/>
          </w:tcPr>
          <w:p w14:paraId="1E8975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1A690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819" w:type="dxa"/>
            <w:vAlign w:val="center"/>
          </w:tcPr>
          <w:p w14:paraId="4977D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-13.51%</w:t>
            </w:r>
          </w:p>
        </w:tc>
      </w:tr>
      <w:tr w:rsidR="008E67BA" w14:paraId="3FB26BAF" w14:textId="77777777">
        <w:tc>
          <w:tcPr>
            <w:tcW w:w="1198" w:type="dxa"/>
            <w:vMerge/>
            <w:vAlign w:val="center"/>
          </w:tcPr>
          <w:p w14:paraId="563DB0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7A88C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38238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46F38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970" w:type="dxa"/>
            <w:vAlign w:val="center"/>
          </w:tcPr>
          <w:p w14:paraId="083C3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-1.74%</w:t>
            </w:r>
          </w:p>
        </w:tc>
        <w:tc>
          <w:tcPr>
            <w:tcW w:w="821" w:type="dxa"/>
            <w:vAlign w:val="center"/>
          </w:tcPr>
          <w:p w14:paraId="09777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4679A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6.45 </w:t>
            </w:r>
          </w:p>
        </w:tc>
        <w:tc>
          <w:tcPr>
            <w:tcW w:w="808" w:type="dxa"/>
            <w:vAlign w:val="center"/>
          </w:tcPr>
          <w:p w14:paraId="44A8D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21" w:type="dxa"/>
            <w:vAlign w:val="center"/>
          </w:tcPr>
          <w:p w14:paraId="1CD26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4DE7A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8.88 </w:t>
            </w:r>
          </w:p>
        </w:tc>
        <w:tc>
          <w:tcPr>
            <w:tcW w:w="819" w:type="dxa"/>
            <w:vAlign w:val="center"/>
          </w:tcPr>
          <w:p w14:paraId="4A8DD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8E67BA" w14:paraId="50126F0E" w14:textId="77777777">
        <w:tc>
          <w:tcPr>
            <w:tcW w:w="1198" w:type="dxa"/>
            <w:vAlign w:val="center"/>
          </w:tcPr>
          <w:p w14:paraId="3AD9E5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44174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6E262B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95144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3.70%</w:t>
            </w:r>
          </w:p>
        </w:tc>
        <w:tc>
          <w:tcPr>
            <w:tcW w:w="970" w:type="dxa"/>
            <w:vAlign w:val="center"/>
          </w:tcPr>
          <w:p w14:paraId="4DB97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FB77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1D960D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26.22%</w:t>
            </w:r>
          </w:p>
        </w:tc>
        <w:tc>
          <w:tcPr>
            <w:tcW w:w="808" w:type="dxa"/>
            <w:vAlign w:val="center"/>
          </w:tcPr>
          <w:p w14:paraId="2090DD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09D27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57EE2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48.27%</w:t>
            </w:r>
          </w:p>
        </w:tc>
        <w:tc>
          <w:tcPr>
            <w:tcW w:w="819" w:type="dxa"/>
            <w:vAlign w:val="center"/>
          </w:tcPr>
          <w:p w14:paraId="67555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DD02A80" w14:textId="77777777">
        <w:tc>
          <w:tcPr>
            <w:tcW w:w="1198" w:type="dxa"/>
            <w:vAlign w:val="center"/>
          </w:tcPr>
          <w:p w14:paraId="6E3B3D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71BA34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0F8FE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1F834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970" w:type="dxa"/>
            <w:vAlign w:val="center"/>
          </w:tcPr>
          <w:p w14:paraId="0AE115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8016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8F02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18.82%</w:t>
            </w:r>
          </w:p>
        </w:tc>
        <w:tc>
          <w:tcPr>
            <w:tcW w:w="808" w:type="dxa"/>
            <w:vAlign w:val="center"/>
          </w:tcPr>
          <w:p w14:paraId="60C596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7323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7D2615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39.79%</w:t>
            </w:r>
          </w:p>
        </w:tc>
        <w:tc>
          <w:tcPr>
            <w:tcW w:w="819" w:type="dxa"/>
            <w:vAlign w:val="center"/>
          </w:tcPr>
          <w:p w14:paraId="390A5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1D96426" w14:textId="77777777">
        <w:tc>
          <w:tcPr>
            <w:tcW w:w="0" w:type="auto"/>
            <w:gridSpan w:val="11"/>
            <w:vAlign w:val="center"/>
          </w:tcPr>
          <w:p w14:paraId="15FB6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A12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59E0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A2BEABF" w14:textId="19162E60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BE3D99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F1EB918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=6dB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5F7E297" w14:textId="77777777">
        <w:tc>
          <w:tcPr>
            <w:tcW w:w="1964" w:type="dxa"/>
            <w:gridSpan w:val="2"/>
            <w:vMerge w:val="restart"/>
            <w:vAlign w:val="center"/>
          </w:tcPr>
          <w:p w14:paraId="28AF7548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6E33216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3A95228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65A017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5D2E208" w14:textId="77777777">
        <w:tc>
          <w:tcPr>
            <w:tcW w:w="1964" w:type="dxa"/>
            <w:gridSpan w:val="2"/>
            <w:vMerge/>
            <w:vAlign w:val="center"/>
          </w:tcPr>
          <w:p w14:paraId="51BC8DF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499E8D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62B97C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00E900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5D19A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52CD03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33CAB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98191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AA8AC2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73E0100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900CAE1" w14:textId="77777777">
        <w:tc>
          <w:tcPr>
            <w:tcW w:w="1198" w:type="dxa"/>
            <w:vMerge w:val="restart"/>
            <w:vAlign w:val="center"/>
          </w:tcPr>
          <w:p w14:paraId="36364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C55BB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600BC6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3ED02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908.74 </w:t>
            </w:r>
          </w:p>
        </w:tc>
        <w:tc>
          <w:tcPr>
            <w:tcW w:w="970" w:type="dxa"/>
            <w:vAlign w:val="center"/>
          </w:tcPr>
          <w:p w14:paraId="52C440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21" w:type="dxa"/>
            <w:vAlign w:val="center"/>
          </w:tcPr>
          <w:p w14:paraId="4DE95C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0C8914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533.42 </w:t>
            </w:r>
          </w:p>
        </w:tc>
        <w:tc>
          <w:tcPr>
            <w:tcW w:w="808" w:type="dxa"/>
            <w:vAlign w:val="center"/>
          </w:tcPr>
          <w:p w14:paraId="01E1A6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-7.89%</w:t>
            </w:r>
          </w:p>
        </w:tc>
        <w:tc>
          <w:tcPr>
            <w:tcW w:w="821" w:type="dxa"/>
            <w:vAlign w:val="center"/>
          </w:tcPr>
          <w:p w14:paraId="48AD8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4917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395.07 </w:t>
            </w:r>
          </w:p>
        </w:tc>
        <w:tc>
          <w:tcPr>
            <w:tcW w:w="819" w:type="dxa"/>
            <w:vAlign w:val="center"/>
          </w:tcPr>
          <w:p w14:paraId="1C97D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</w:tr>
      <w:tr w:rsidR="008E67BA" w14:paraId="1578ABE6" w14:textId="77777777">
        <w:tc>
          <w:tcPr>
            <w:tcW w:w="1198" w:type="dxa"/>
            <w:vMerge/>
            <w:vAlign w:val="center"/>
          </w:tcPr>
          <w:p w14:paraId="7E73BC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921E4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4551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301BE9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602.39 </w:t>
            </w:r>
          </w:p>
        </w:tc>
        <w:tc>
          <w:tcPr>
            <w:tcW w:w="970" w:type="dxa"/>
            <w:vAlign w:val="center"/>
          </w:tcPr>
          <w:p w14:paraId="39D89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-11.43%</w:t>
            </w:r>
          </w:p>
        </w:tc>
        <w:tc>
          <w:tcPr>
            <w:tcW w:w="821" w:type="dxa"/>
            <w:vAlign w:val="center"/>
          </w:tcPr>
          <w:p w14:paraId="44925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3DC620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329.69 </w:t>
            </w:r>
          </w:p>
        </w:tc>
        <w:tc>
          <w:tcPr>
            <w:tcW w:w="808" w:type="dxa"/>
            <w:vAlign w:val="center"/>
          </w:tcPr>
          <w:p w14:paraId="74EABA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-9.40%</w:t>
            </w:r>
          </w:p>
        </w:tc>
        <w:tc>
          <w:tcPr>
            <w:tcW w:w="821" w:type="dxa"/>
            <w:vAlign w:val="center"/>
          </w:tcPr>
          <w:p w14:paraId="6C088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1EF310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223.12 </w:t>
            </w:r>
          </w:p>
        </w:tc>
        <w:tc>
          <w:tcPr>
            <w:tcW w:w="819" w:type="dxa"/>
            <w:vAlign w:val="center"/>
          </w:tcPr>
          <w:p w14:paraId="6DDEC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-13.77%</w:t>
            </w:r>
          </w:p>
        </w:tc>
      </w:tr>
      <w:tr w:rsidR="008E67BA" w14:paraId="1C1A19E2" w14:textId="77777777">
        <w:tc>
          <w:tcPr>
            <w:tcW w:w="1198" w:type="dxa"/>
            <w:vMerge/>
            <w:vAlign w:val="center"/>
          </w:tcPr>
          <w:p w14:paraId="51675F9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5CBC1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74C4B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397A2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902.95 </w:t>
            </w:r>
          </w:p>
        </w:tc>
        <w:tc>
          <w:tcPr>
            <w:tcW w:w="970" w:type="dxa"/>
            <w:vAlign w:val="center"/>
          </w:tcPr>
          <w:p w14:paraId="1E6341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-5.09%</w:t>
            </w:r>
          </w:p>
        </w:tc>
        <w:tc>
          <w:tcPr>
            <w:tcW w:w="821" w:type="dxa"/>
            <w:vAlign w:val="center"/>
          </w:tcPr>
          <w:p w14:paraId="60D4A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588FE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513.33 </w:t>
            </w:r>
          </w:p>
        </w:tc>
        <w:tc>
          <w:tcPr>
            <w:tcW w:w="808" w:type="dxa"/>
            <w:vAlign w:val="center"/>
          </w:tcPr>
          <w:p w14:paraId="24E441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-7.91%</w:t>
            </w:r>
          </w:p>
        </w:tc>
        <w:tc>
          <w:tcPr>
            <w:tcW w:w="821" w:type="dxa"/>
            <w:vAlign w:val="center"/>
          </w:tcPr>
          <w:p w14:paraId="63C19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152043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361.06 </w:t>
            </w:r>
          </w:p>
        </w:tc>
        <w:tc>
          <w:tcPr>
            <w:tcW w:w="819" w:type="dxa"/>
            <w:vAlign w:val="center"/>
          </w:tcPr>
          <w:p w14:paraId="11CA6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-12.16%</w:t>
            </w:r>
          </w:p>
        </w:tc>
      </w:tr>
      <w:tr w:rsidR="008E67BA" w14:paraId="471C0577" w14:textId="77777777">
        <w:tc>
          <w:tcPr>
            <w:tcW w:w="1198" w:type="dxa"/>
            <w:vMerge w:val="restart"/>
            <w:vAlign w:val="center"/>
          </w:tcPr>
          <w:p w14:paraId="305FB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274B7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32A4C0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7570F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309.02 </w:t>
            </w:r>
          </w:p>
        </w:tc>
        <w:tc>
          <w:tcPr>
            <w:tcW w:w="970" w:type="dxa"/>
            <w:vAlign w:val="center"/>
          </w:tcPr>
          <w:p w14:paraId="0B018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6.15%</w:t>
            </w:r>
          </w:p>
        </w:tc>
        <w:tc>
          <w:tcPr>
            <w:tcW w:w="821" w:type="dxa"/>
            <w:vAlign w:val="center"/>
          </w:tcPr>
          <w:p w14:paraId="558AD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495A87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176.62 </w:t>
            </w:r>
          </w:p>
        </w:tc>
        <w:tc>
          <w:tcPr>
            <w:tcW w:w="808" w:type="dxa"/>
            <w:vAlign w:val="center"/>
          </w:tcPr>
          <w:p w14:paraId="30FF1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33.45%</w:t>
            </w:r>
          </w:p>
        </w:tc>
        <w:tc>
          <w:tcPr>
            <w:tcW w:w="821" w:type="dxa"/>
            <w:vAlign w:val="center"/>
          </w:tcPr>
          <w:p w14:paraId="45EA1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4164C4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138.02 </w:t>
            </w:r>
          </w:p>
        </w:tc>
        <w:tc>
          <w:tcPr>
            <w:tcW w:w="819" w:type="dxa"/>
            <w:vAlign w:val="center"/>
          </w:tcPr>
          <w:p w14:paraId="51C329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48.70%</w:t>
            </w:r>
          </w:p>
        </w:tc>
      </w:tr>
      <w:tr w:rsidR="008E67BA" w14:paraId="1C0C95D7" w14:textId="77777777">
        <w:tc>
          <w:tcPr>
            <w:tcW w:w="1198" w:type="dxa"/>
            <w:vMerge/>
            <w:vAlign w:val="center"/>
          </w:tcPr>
          <w:p w14:paraId="190A8A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47551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3D6B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3F4DF8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248.99 </w:t>
            </w:r>
          </w:p>
        </w:tc>
        <w:tc>
          <w:tcPr>
            <w:tcW w:w="970" w:type="dxa"/>
            <w:vAlign w:val="center"/>
          </w:tcPr>
          <w:p w14:paraId="2D44B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7.61%</w:t>
            </w:r>
          </w:p>
        </w:tc>
        <w:tc>
          <w:tcPr>
            <w:tcW w:w="821" w:type="dxa"/>
            <w:vAlign w:val="center"/>
          </w:tcPr>
          <w:p w14:paraId="40B09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1AFF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97.61 </w:t>
            </w:r>
          </w:p>
        </w:tc>
        <w:tc>
          <w:tcPr>
            <w:tcW w:w="808" w:type="dxa"/>
            <w:vAlign w:val="center"/>
          </w:tcPr>
          <w:p w14:paraId="67F47B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44.55%</w:t>
            </w:r>
          </w:p>
        </w:tc>
        <w:tc>
          <w:tcPr>
            <w:tcW w:w="821" w:type="dxa"/>
            <w:vAlign w:val="center"/>
          </w:tcPr>
          <w:p w14:paraId="29211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749F2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54.29 </w:t>
            </w:r>
          </w:p>
        </w:tc>
        <w:tc>
          <w:tcPr>
            <w:tcW w:w="819" w:type="dxa"/>
            <w:vAlign w:val="center"/>
          </w:tcPr>
          <w:p w14:paraId="197AE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101.46%</w:t>
            </w:r>
          </w:p>
        </w:tc>
      </w:tr>
      <w:tr w:rsidR="008E67BA" w14:paraId="0EF5035C" w14:textId="77777777">
        <w:tc>
          <w:tcPr>
            <w:tcW w:w="1198" w:type="dxa"/>
            <w:vMerge/>
            <w:vAlign w:val="center"/>
          </w:tcPr>
          <w:p w14:paraId="29DD16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1B110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20E09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642EE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316.71 </w:t>
            </w:r>
          </w:p>
        </w:tc>
        <w:tc>
          <w:tcPr>
            <w:tcW w:w="970" w:type="dxa"/>
            <w:vAlign w:val="center"/>
          </w:tcPr>
          <w:p w14:paraId="7749B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8.29%</w:t>
            </w:r>
          </w:p>
        </w:tc>
        <w:tc>
          <w:tcPr>
            <w:tcW w:w="821" w:type="dxa"/>
            <w:vAlign w:val="center"/>
          </w:tcPr>
          <w:p w14:paraId="62D843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1DA9A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171.34 </w:t>
            </w:r>
          </w:p>
        </w:tc>
        <w:tc>
          <w:tcPr>
            <w:tcW w:w="808" w:type="dxa"/>
            <w:vAlign w:val="center"/>
          </w:tcPr>
          <w:p w14:paraId="107C8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32.69%</w:t>
            </w:r>
          </w:p>
        </w:tc>
        <w:tc>
          <w:tcPr>
            <w:tcW w:w="821" w:type="dxa"/>
            <w:vAlign w:val="center"/>
          </w:tcPr>
          <w:p w14:paraId="154A67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6272E3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132.92 </w:t>
            </w:r>
          </w:p>
        </w:tc>
        <w:tc>
          <w:tcPr>
            <w:tcW w:w="819" w:type="dxa"/>
            <w:vAlign w:val="center"/>
          </w:tcPr>
          <w:p w14:paraId="6C9E4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53.40%</w:t>
            </w:r>
          </w:p>
        </w:tc>
      </w:tr>
      <w:tr w:rsidR="008E67BA" w14:paraId="6C08B271" w14:textId="77777777">
        <w:tc>
          <w:tcPr>
            <w:tcW w:w="1198" w:type="dxa"/>
            <w:vMerge w:val="restart"/>
            <w:vAlign w:val="center"/>
          </w:tcPr>
          <w:p w14:paraId="688E89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3F45C1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22939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32893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548A2D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8.65%</w:t>
            </w:r>
          </w:p>
        </w:tc>
        <w:tc>
          <w:tcPr>
            <w:tcW w:w="821" w:type="dxa"/>
            <w:vAlign w:val="center"/>
          </w:tcPr>
          <w:p w14:paraId="53F83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75624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8.93 </w:t>
            </w:r>
          </w:p>
        </w:tc>
        <w:tc>
          <w:tcPr>
            <w:tcW w:w="808" w:type="dxa"/>
            <w:vAlign w:val="center"/>
          </w:tcPr>
          <w:p w14:paraId="55F26B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  <w:tc>
          <w:tcPr>
            <w:tcW w:w="821" w:type="dxa"/>
            <w:vAlign w:val="center"/>
          </w:tcPr>
          <w:p w14:paraId="501BC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542A7B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12.87 </w:t>
            </w:r>
          </w:p>
        </w:tc>
        <w:tc>
          <w:tcPr>
            <w:tcW w:w="819" w:type="dxa"/>
            <w:vAlign w:val="center"/>
          </w:tcPr>
          <w:p w14:paraId="7CC9FD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13.07%</w:t>
            </w:r>
          </w:p>
        </w:tc>
      </w:tr>
      <w:tr w:rsidR="008E67BA" w14:paraId="3A2FCE36" w14:textId="77777777">
        <w:tc>
          <w:tcPr>
            <w:tcW w:w="1198" w:type="dxa"/>
            <w:vMerge/>
            <w:vAlign w:val="center"/>
          </w:tcPr>
          <w:p w14:paraId="24B28F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149B4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339A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47479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70" w:type="dxa"/>
            <w:vAlign w:val="center"/>
          </w:tcPr>
          <w:p w14:paraId="1FD65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5.16%</w:t>
            </w:r>
          </w:p>
        </w:tc>
        <w:tc>
          <w:tcPr>
            <w:tcW w:w="821" w:type="dxa"/>
            <w:vAlign w:val="center"/>
          </w:tcPr>
          <w:p w14:paraId="7C12D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797F9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30207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6921E2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53EEF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19" w:type="dxa"/>
            <w:vAlign w:val="center"/>
          </w:tcPr>
          <w:p w14:paraId="12574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</w:tr>
      <w:tr w:rsidR="008E67BA" w14:paraId="6036207A" w14:textId="77777777">
        <w:tc>
          <w:tcPr>
            <w:tcW w:w="1198" w:type="dxa"/>
            <w:vMerge/>
            <w:vAlign w:val="center"/>
          </w:tcPr>
          <w:p w14:paraId="5706AF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686CE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CAF2B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172D48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70" w:type="dxa"/>
            <w:vAlign w:val="center"/>
          </w:tcPr>
          <w:p w14:paraId="3F300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9.95%</w:t>
            </w:r>
          </w:p>
        </w:tc>
        <w:tc>
          <w:tcPr>
            <w:tcW w:w="821" w:type="dxa"/>
            <w:vAlign w:val="center"/>
          </w:tcPr>
          <w:p w14:paraId="2FCEE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F646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7.73 </w:t>
            </w:r>
          </w:p>
        </w:tc>
        <w:tc>
          <w:tcPr>
            <w:tcW w:w="808" w:type="dxa"/>
            <w:vAlign w:val="center"/>
          </w:tcPr>
          <w:p w14:paraId="38F37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9.21%</w:t>
            </w:r>
          </w:p>
        </w:tc>
        <w:tc>
          <w:tcPr>
            <w:tcW w:w="821" w:type="dxa"/>
            <w:vAlign w:val="center"/>
          </w:tcPr>
          <w:p w14:paraId="7026A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16E298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19" w:type="dxa"/>
            <w:vAlign w:val="center"/>
          </w:tcPr>
          <w:p w14:paraId="0E07E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10.82%</w:t>
            </w:r>
          </w:p>
        </w:tc>
      </w:tr>
      <w:tr w:rsidR="008E67BA" w14:paraId="19F6F74A" w14:textId="77777777">
        <w:tc>
          <w:tcPr>
            <w:tcW w:w="1198" w:type="dxa"/>
            <w:vMerge w:val="restart"/>
            <w:vAlign w:val="center"/>
          </w:tcPr>
          <w:p w14:paraId="1788BF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742BB4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4BCA33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27316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70" w:type="dxa"/>
            <w:vAlign w:val="center"/>
          </w:tcPr>
          <w:p w14:paraId="2D5F9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21" w:type="dxa"/>
            <w:vAlign w:val="center"/>
          </w:tcPr>
          <w:p w14:paraId="471D5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4BC719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8.81 </w:t>
            </w:r>
          </w:p>
        </w:tc>
        <w:tc>
          <w:tcPr>
            <w:tcW w:w="808" w:type="dxa"/>
            <w:vAlign w:val="center"/>
          </w:tcPr>
          <w:p w14:paraId="301EA1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-30.13%</w:t>
            </w:r>
          </w:p>
        </w:tc>
        <w:tc>
          <w:tcPr>
            <w:tcW w:w="821" w:type="dxa"/>
            <w:vAlign w:val="center"/>
          </w:tcPr>
          <w:p w14:paraId="223035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2E941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13.30 </w:t>
            </w:r>
          </w:p>
        </w:tc>
        <w:tc>
          <w:tcPr>
            <w:tcW w:w="819" w:type="dxa"/>
            <w:vAlign w:val="center"/>
          </w:tcPr>
          <w:p w14:paraId="019DB3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-52.94%</w:t>
            </w:r>
          </w:p>
        </w:tc>
      </w:tr>
      <w:tr w:rsidR="008E67BA" w14:paraId="5B5DF777" w14:textId="77777777">
        <w:tc>
          <w:tcPr>
            <w:tcW w:w="1198" w:type="dxa"/>
            <w:vMerge/>
            <w:vAlign w:val="center"/>
          </w:tcPr>
          <w:p w14:paraId="327999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DF1F5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46673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002F9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3D32F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67F70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0C208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808" w:type="dxa"/>
            <w:vAlign w:val="center"/>
          </w:tcPr>
          <w:p w14:paraId="5793B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-17.25%</w:t>
            </w:r>
          </w:p>
        </w:tc>
        <w:tc>
          <w:tcPr>
            <w:tcW w:w="821" w:type="dxa"/>
            <w:vAlign w:val="center"/>
          </w:tcPr>
          <w:p w14:paraId="58521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5FE07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19" w:type="dxa"/>
            <w:vAlign w:val="center"/>
          </w:tcPr>
          <w:p w14:paraId="40E63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-24.17%</w:t>
            </w:r>
          </w:p>
        </w:tc>
      </w:tr>
      <w:tr w:rsidR="008E67BA" w14:paraId="6D562269" w14:textId="77777777">
        <w:tc>
          <w:tcPr>
            <w:tcW w:w="1198" w:type="dxa"/>
            <w:vMerge/>
            <w:vAlign w:val="center"/>
          </w:tcPr>
          <w:p w14:paraId="3EEB83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C19BA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32198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17EFF2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70" w:type="dxa"/>
            <w:vAlign w:val="center"/>
          </w:tcPr>
          <w:p w14:paraId="6B346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-2.91%</w:t>
            </w:r>
          </w:p>
        </w:tc>
        <w:tc>
          <w:tcPr>
            <w:tcW w:w="821" w:type="dxa"/>
            <w:vAlign w:val="center"/>
          </w:tcPr>
          <w:p w14:paraId="549946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174298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5.61 </w:t>
            </w:r>
          </w:p>
        </w:tc>
        <w:tc>
          <w:tcPr>
            <w:tcW w:w="808" w:type="dxa"/>
            <w:vAlign w:val="center"/>
          </w:tcPr>
          <w:p w14:paraId="70E2A0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-25.04%</w:t>
            </w:r>
          </w:p>
        </w:tc>
        <w:tc>
          <w:tcPr>
            <w:tcW w:w="821" w:type="dxa"/>
            <w:vAlign w:val="center"/>
          </w:tcPr>
          <w:p w14:paraId="41371B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7A1FC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19" w:type="dxa"/>
            <w:vAlign w:val="center"/>
          </w:tcPr>
          <w:p w14:paraId="30EC1E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-31.74%</w:t>
            </w:r>
          </w:p>
        </w:tc>
      </w:tr>
      <w:tr w:rsidR="008E67BA" w14:paraId="05C9CB45" w14:textId="77777777">
        <w:tc>
          <w:tcPr>
            <w:tcW w:w="1198" w:type="dxa"/>
            <w:vAlign w:val="center"/>
          </w:tcPr>
          <w:p w14:paraId="1C7318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068642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67A46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2807B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3.84%</w:t>
            </w:r>
          </w:p>
        </w:tc>
        <w:tc>
          <w:tcPr>
            <w:tcW w:w="970" w:type="dxa"/>
            <w:vAlign w:val="center"/>
          </w:tcPr>
          <w:p w14:paraId="4BFA11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372CA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75C55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27.25%</w:t>
            </w:r>
          </w:p>
        </w:tc>
        <w:tc>
          <w:tcPr>
            <w:tcW w:w="808" w:type="dxa"/>
            <w:vAlign w:val="center"/>
          </w:tcPr>
          <w:p w14:paraId="2DD5E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29718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798284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50.51%</w:t>
            </w:r>
          </w:p>
        </w:tc>
        <w:tc>
          <w:tcPr>
            <w:tcW w:w="819" w:type="dxa"/>
            <w:vAlign w:val="center"/>
          </w:tcPr>
          <w:p w14:paraId="1F1BB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42CF1A2" w14:textId="77777777">
        <w:tc>
          <w:tcPr>
            <w:tcW w:w="1198" w:type="dxa"/>
            <w:vAlign w:val="center"/>
          </w:tcPr>
          <w:p w14:paraId="2987DA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5BC6EE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79BBD3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35BB0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0" w:type="dxa"/>
            <w:vAlign w:val="center"/>
          </w:tcPr>
          <w:p w14:paraId="6200B2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FD840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363DF2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15.78%</w:t>
            </w:r>
          </w:p>
        </w:tc>
        <w:tc>
          <w:tcPr>
            <w:tcW w:w="808" w:type="dxa"/>
            <w:vAlign w:val="center"/>
          </w:tcPr>
          <w:p w14:paraId="019A3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A40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6750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33.77%</w:t>
            </w:r>
          </w:p>
        </w:tc>
        <w:tc>
          <w:tcPr>
            <w:tcW w:w="819" w:type="dxa"/>
            <w:vAlign w:val="center"/>
          </w:tcPr>
          <w:p w14:paraId="239487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DA14B34" w14:textId="77777777">
        <w:tc>
          <w:tcPr>
            <w:tcW w:w="0" w:type="auto"/>
            <w:gridSpan w:val="11"/>
            <w:vAlign w:val="center"/>
          </w:tcPr>
          <w:p w14:paraId="1B3E8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8210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0961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6C423E1" w14:textId="039DFC3E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FCEC2E9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A18474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=10dB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EB571DB" w14:textId="77777777">
        <w:tc>
          <w:tcPr>
            <w:tcW w:w="1964" w:type="dxa"/>
            <w:gridSpan w:val="2"/>
            <w:vMerge w:val="restart"/>
            <w:vAlign w:val="center"/>
          </w:tcPr>
          <w:p w14:paraId="20723D97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59B18D7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B8BFBC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1445A41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2C28B8" w14:textId="77777777">
        <w:tc>
          <w:tcPr>
            <w:tcW w:w="1964" w:type="dxa"/>
            <w:gridSpan w:val="2"/>
            <w:vMerge/>
            <w:vAlign w:val="center"/>
          </w:tcPr>
          <w:p w14:paraId="21DDB4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515F999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5B93B6C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CD6EA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BFC4D6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932B96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9FF221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BCBDA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692A32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628AE97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0789936" w14:textId="77777777">
        <w:tc>
          <w:tcPr>
            <w:tcW w:w="1198" w:type="dxa"/>
            <w:vMerge w:val="restart"/>
            <w:vAlign w:val="center"/>
          </w:tcPr>
          <w:p w14:paraId="6722D9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3EF2B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18B0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4EDAC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859.35 </w:t>
            </w:r>
          </w:p>
        </w:tc>
        <w:tc>
          <w:tcPr>
            <w:tcW w:w="970" w:type="dxa"/>
            <w:vAlign w:val="center"/>
          </w:tcPr>
          <w:p w14:paraId="391BB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  <w:tc>
          <w:tcPr>
            <w:tcW w:w="821" w:type="dxa"/>
            <w:vAlign w:val="center"/>
          </w:tcPr>
          <w:p w14:paraId="77C11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6EE7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496.32 </w:t>
            </w:r>
          </w:p>
        </w:tc>
        <w:tc>
          <w:tcPr>
            <w:tcW w:w="808" w:type="dxa"/>
            <w:vAlign w:val="center"/>
          </w:tcPr>
          <w:p w14:paraId="446CA3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-14.30%</w:t>
            </w:r>
          </w:p>
        </w:tc>
        <w:tc>
          <w:tcPr>
            <w:tcW w:w="821" w:type="dxa"/>
            <w:vAlign w:val="center"/>
          </w:tcPr>
          <w:p w14:paraId="16C2A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589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354.16 </w:t>
            </w:r>
          </w:p>
        </w:tc>
        <w:tc>
          <w:tcPr>
            <w:tcW w:w="819" w:type="dxa"/>
            <w:vAlign w:val="center"/>
          </w:tcPr>
          <w:p w14:paraId="4EF17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-20.21%</w:t>
            </w:r>
          </w:p>
        </w:tc>
      </w:tr>
      <w:tr w:rsidR="008E67BA" w14:paraId="425D5C47" w14:textId="77777777">
        <w:tc>
          <w:tcPr>
            <w:tcW w:w="1198" w:type="dxa"/>
            <w:vMerge/>
            <w:vAlign w:val="center"/>
          </w:tcPr>
          <w:p w14:paraId="4D9A60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67969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AD09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60220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552.10 </w:t>
            </w:r>
          </w:p>
        </w:tc>
        <w:tc>
          <w:tcPr>
            <w:tcW w:w="970" w:type="dxa"/>
            <w:vAlign w:val="center"/>
          </w:tcPr>
          <w:p w14:paraId="156C4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-18.82%</w:t>
            </w:r>
          </w:p>
        </w:tc>
        <w:tc>
          <w:tcPr>
            <w:tcW w:w="821" w:type="dxa"/>
            <w:vAlign w:val="center"/>
          </w:tcPr>
          <w:p w14:paraId="76F73F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06499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303.35 </w:t>
            </w:r>
          </w:p>
        </w:tc>
        <w:tc>
          <w:tcPr>
            <w:tcW w:w="808" w:type="dxa"/>
            <w:vAlign w:val="center"/>
          </w:tcPr>
          <w:p w14:paraId="4FFB8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-16.64%</w:t>
            </w:r>
          </w:p>
        </w:tc>
        <w:tc>
          <w:tcPr>
            <w:tcW w:w="821" w:type="dxa"/>
            <w:vAlign w:val="center"/>
          </w:tcPr>
          <w:p w14:paraId="7EBB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7844C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186.57 </w:t>
            </w:r>
          </w:p>
        </w:tc>
        <w:tc>
          <w:tcPr>
            <w:tcW w:w="819" w:type="dxa"/>
            <w:vAlign w:val="center"/>
          </w:tcPr>
          <w:p w14:paraId="0133FC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-27.89%</w:t>
            </w:r>
          </w:p>
        </w:tc>
      </w:tr>
      <w:tr w:rsidR="008E67BA" w14:paraId="320800AE" w14:textId="77777777">
        <w:tc>
          <w:tcPr>
            <w:tcW w:w="1198" w:type="dxa"/>
            <w:vMerge/>
            <w:vAlign w:val="center"/>
          </w:tcPr>
          <w:p w14:paraId="12A9F0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C6EDD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43D5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218FE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844.42 </w:t>
            </w:r>
          </w:p>
        </w:tc>
        <w:tc>
          <w:tcPr>
            <w:tcW w:w="970" w:type="dxa"/>
            <w:vAlign w:val="center"/>
          </w:tcPr>
          <w:p w14:paraId="28915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-11.24%</w:t>
            </w:r>
          </w:p>
        </w:tc>
        <w:tc>
          <w:tcPr>
            <w:tcW w:w="821" w:type="dxa"/>
            <w:vAlign w:val="center"/>
          </w:tcPr>
          <w:p w14:paraId="6B39A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1E93C3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471.25 </w:t>
            </w:r>
          </w:p>
        </w:tc>
        <w:tc>
          <w:tcPr>
            <w:tcW w:w="808" w:type="dxa"/>
            <w:vAlign w:val="center"/>
          </w:tcPr>
          <w:p w14:paraId="25B3F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  <w:tc>
          <w:tcPr>
            <w:tcW w:w="821" w:type="dxa"/>
            <w:vAlign w:val="center"/>
          </w:tcPr>
          <w:p w14:paraId="034CB4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0C1D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315.10 </w:t>
            </w:r>
          </w:p>
        </w:tc>
        <w:tc>
          <w:tcPr>
            <w:tcW w:w="819" w:type="dxa"/>
            <w:vAlign w:val="center"/>
          </w:tcPr>
          <w:p w14:paraId="1765A8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-23.34%</w:t>
            </w:r>
          </w:p>
        </w:tc>
      </w:tr>
      <w:tr w:rsidR="008E67BA" w14:paraId="6F886894" w14:textId="77777777">
        <w:tc>
          <w:tcPr>
            <w:tcW w:w="1198" w:type="dxa"/>
            <w:vMerge w:val="restart"/>
            <w:vAlign w:val="center"/>
          </w:tcPr>
          <w:p w14:paraId="780EE3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E446D6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5226F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3C6FE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319.69 </w:t>
            </w:r>
          </w:p>
        </w:tc>
        <w:tc>
          <w:tcPr>
            <w:tcW w:w="970" w:type="dxa"/>
            <w:vAlign w:val="center"/>
          </w:tcPr>
          <w:p w14:paraId="2CAB7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9.81%</w:t>
            </w:r>
          </w:p>
        </w:tc>
        <w:tc>
          <w:tcPr>
            <w:tcW w:w="821" w:type="dxa"/>
            <w:vAlign w:val="center"/>
          </w:tcPr>
          <w:p w14:paraId="486F9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7C24AA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206.79 </w:t>
            </w:r>
          </w:p>
        </w:tc>
        <w:tc>
          <w:tcPr>
            <w:tcW w:w="808" w:type="dxa"/>
            <w:vAlign w:val="center"/>
          </w:tcPr>
          <w:p w14:paraId="25A63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56.24%</w:t>
            </w:r>
          </w:p>
        </w:tc>
        <w:tc>
          <w:tcPr>
            <w:tcW w:w="821" w:type="dxa"/>
            <w:vAlign w:val="center"/>
          </w:tcPr>
          <w:p w14:paraId="758645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3B36BA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169.24 </w:t>
            </w:r>
          </w:p>
        </w:tc>
        <w:tc>
          <w:tcPr>
            <w:tcW w:w="819" w:type="dxa"/>
            <w:vAlign w:val="center"/>
          </w:tcPr>
          <w:p w14:paraId="3DAEA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82.33%</w:t>
            </w:r>
          </w:p>
        </w:tc>
      </w:tr>
      <w:tr w:rsidR="008E67BA" w14:paraId="35CB87E4" w14:textId="77777777">
        <w:tc>
          <w:tcPr>
            <w:tcW w:w="1198" w:type="dxa"/>
            <w:vMerge/>
            <w:vAlign w:val="center"/>
          </w:tcPr>
          <w:p w14:paraId="5F20EC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D1ECD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71B08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1C1AB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269.38 </w:t>
            </w:r>
          </w:p>
        </w:tc>
        <w:tc>
          <w:tcPr>
            <w:tcW w:w="970" w:type="dxa"/>
            <w:vAlign w:val="center"/>
          </w:tcPr>
          <w:p w14:paraId="485635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21" w:type="dxa"/>
            <w:vAlign w:val="center"/>
          </w:tcPr>
          <w:p w14:paraId="2E609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A32A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116.01 </w:t>
            </w:r>
          </w:p>
        </w:tc>
        <w:tc>
          <w:tcPr>
            <w:tcW w:w="808" w:type="dxa"/>
            <w:vAlign w:val="center"/>
          </w:tcPr>
          <w:p w14:paraId="1435D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71.80%</w:t>
            </w:r>
          </w:p>
        </w:tc>
        <w:tc>
          <w:tcPr>
            <w:tcW w:w="821" w:type="dxa"/>
            <w:vAlign w:val="center"/>
          </w:tcPr>
          <w:p w14:paraId="707E1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17E3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74.69 </w:t>
            </w:r>
          </w:p>
        </w:tc>
        <w:tc>
          <w:tcPr>
            <w:tcW w:w="819" w:type="dxa"/>
            <w:vAlign w:val="center"/>
          </w:tcPr>
          <w:p w14:paraId="518D5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177.17%</w:t>
            </w:r>
          </w:p>
        </w:tc>
      </w:tr>
      <w:tr w:rsidR="008E67BA" w14:paraId="70A2DCE6" w14:textId="77777777">
        <w:tc>
          <w:tcPr>
            <w:tcW w:w="1198" w:type="dxa"/>
            <w:vMerge/>
            <w:vAlign w:val="center"/>
          </w:tcPr>
          <w:p w14:paraId="5C2901B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C343C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B0F2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3FB6DC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327.35 </w:t>
            </w:r>
          </w:p>
        </w:tc>
        <w:tc>
          <w:tcPr>
            <w:tcW w:w="970" w:type="dxa"/>
            <w:vAlign w:val="center"/>
          </w:tcPr>
          <w:p w14:paraId="652B6B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11.93%</w:t>
            </w:r>
          </w:p>
        </w:tc>
        <w:tc>
          <w:tcPr>
            <w:tcW w:w="821" w:type="dxa"/>
            <w:vAlign w:val="center"/>
          </w:tcPr>
          <w:p w14:paraId="4DD42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FE0B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203.10 </w:t>
            </w:r>
          </w:p>
        </w:tc>
        <w:tc>
          <w:tcPr>
            <w:tcW w:w="808" w:type="dxa"/>
            <w:vAlign w:val="center"/>
          </w:tcPr>
          <w:p w14:paraId="4AD93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57.29%</w:t>
            </w:r>
          </w:p>
        </w:tc>
        <w:tc>
          <w:tcPr>
            <w:tcW w:w="821" w:type="dxa"/>
            <w:vAlign w:val="center"/>
          </w:tcPr>
          <w:p w14:paraId="0A4B9F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122B7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167.34 </w:t>
            </w:r>
          </w:p>
        </w:tc>
        <w:tc>
          <w:tcPr>
            <w:tcW w:w="819" w:type="dxa"/>
            <w:vAlign w:val="center"/>
          </w:tcPr>
          <w:p w14:paraId="28BCDE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93.13%</w:t>
            </w:r>
          </w:p>
        </w:tc>
      </w:tr>
      <w:tr w:rsidR="008E67BA" w14:paraId="43986810" w14:textId="77777777">
        <w:tc>
          <w:tcPr>
            <w:tcW w:w="1198" w:type="dxa"/>
            <w:vMerge w:val="restart"/>
            <w:vAlign w:val="center"/>
          </w:tcPr>
          <w:p w14:paraId="33014A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53A286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1D01A6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635824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70" w:type="dxa"/>
            <w:vAlign w:val="center"/>
          </w:tcPr>
          <w:p w14:paraId="478ECF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16.25%</w:t>
            </w:r>
          </w:p>
        </w:tc>
        <w:tc>
          <w:tcPr>
            <w:tcW w:w="821" w:type="dxa"/>
            <w:vAlign w:val="center"/>
          </w:tcPr>
          <w:p w14:paraId="4CC5D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5D4A75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9.63 </w:t>
            </w:r>
          </w:p>
        </w:tc>
        <w:tc>
          <w:tcPr>
            <w:tcW w:w="808" w:type="dxa"/>
            <w:vAlign w:val="center"/>
          </w:tcPr>
          <w:p w14:paraId="0C96B8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16.90%</w:t>
            </w:r>
          </w:p>
        </w:tc>
        <w:tc>
          <w:tcPr>
            <w:tcW w:w="821" w:type="dxa"/>
            <w:vAlign w:val="center"/>
          </w:tcPr>
          <w:p w14:paraId="0D1DD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4D2CF2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14.57 </w:t>
            </w:r>
          </w:p>
        </w:tc>
        <w:tc>
          <w:tcPr>
            <w:tcW w:w="819" w:type="dxa"/>
            <w:vAlign w:val="center"/>
          </w:tcPr>
          <w:p w14:paraId="505AB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28.02%</w:t>
            </w:r>
          </w:p>
        </w:tc>
      </w:tr>
      <w:tr w:rsidR="008E67BA" w14:paraId="1D549107" w14:textId="77777777">
        <w:tc>
          <w:tcPr>
            <w:tcW w:w="1198" w:type="dxa"/>
            <w:vMerge/>
            <w:vAlign w:val="center"/>
          </w:tcPr>
          <w:p w14:paraId="48DD0A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2E5BE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22CC2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0D2571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3.06 </w:t>
            </w:r>
          </w:p>
        </w:tc>
        <w:tc>
          <w:tcPr>
            <w:tcW w:w="970" w:type="dxa"/>
            <w:vAlign w:val="center"/>
          </w:tcPr>
          <w:p w14:paraId="707AD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10.52%</w:t>
            </w:r>
          </w:p>
        </w:tc>
        <w:tc>
          <w:tcPr>
            <w:tcW w:w="821" w:type="dxa"/>
            <w:vAlign w:val="center"/>
          </w:tcPr>
          <w:p w14:paraId="34E45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7633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808" w:type="dxa"/>
            <w:vAlign w:val="center"/>
          </w:tcPr>
          <w:p w14:paraId="753535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7.56%</w:t>
            </w:r>
          </w:p>
        </w:tc>
        <w:tc>
          <w:tcPr>
            <w:tcW w:w="821" w:type="dxa"/>
            <w:vAlign w:val="center"/>
          </w:tcPr>
          <w:p w14:paraId="15441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711417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19" w:type="dxa"/>
            <w:vAlign w:val="center"/>
          </w:tcPr>
          <w:p w14:paraId="2AC68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14.99%</w:t>
            </w:r>
          </w:p>
        </w:tc>
      </w:tr>
      <w:tr w:rsidR="008E67BA" w14:paraId="614C591C" w14:textId="77777777">
        <w:tc>
          <w:tcPr>
            <w:tcW w:w="1198" w:type="dxa"/>
            <w:vMerge/>
            <w:vAlign w:val="center"/>
          </w:tcPr>
          <w:p w14:paraId="504C6C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EFC4A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4FC76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30A9F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4.76 </w:t>
            </w:r>
          </w:p>
        </w:tc>
        <w:tc>
          <w:tcPr>
            <w:tcW w:w="970" w:type="dxa"/>
            <w:vAlign w:val="center"/>
          </w:tcPr>
          <w:p w14:paraId="03157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6A2C4B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4061F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8.30 </w:t>
            </w:r>
          </w:p>
        </w:tc>
        <w:tc>
          <w:tcPr>
            <w:tcW w:w="808" w:type="dxa"/>
            <w:vAlign w:val="center"/>
          </w:tcPr>
          <w:p w14:paraId="0A4A13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821" w:type="dxa"/>
            <w:vAlign w:val="center"/>
          </w:tcPr>
          <w:p w14:paraId="56EA1F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6EB6B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11.71 </w:t>
            </w:r>
          </w:p>
        </w:tc>
        <w:tc>
          <w:tcPr>
            <w:tcW w:w="819" w:type="dxa"/>
            <w:vAlign w:val="center"/>
          </w:tcPr>
          <w:p w14:paraId="72C09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22.39%</w:t>
            </w:r>
          </w:p>
        </w:tc>
      </w:tr>
      <w:tr w:rsidR="008E67BA" w14:paraId="73161AEB" w14:textId="77777777">
        <w:tc>
          <w:tcPr>
            <w:tcW w:w="1198" w:type="dxa"/>
            <w:vMerge w:val="restart"/>
            <w:vAlign w:val="center"/>
          </w:tcPr>
          <w:p w14:paraId="490381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268749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F2A9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1148D0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316A26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-14.14%</w:t>
            </w:r>
          </w:p>
        </w:tc>
        <w:tc>
          <w:tcPr>
            <w:tcW w:w="821" w:type="dxa"/>
            <w:vAlign w:val="center"/>
          </w:tcPr>
          <w:p w14:paraId="5055E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98D3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08" w:type="dxa"/>
            <w:vAlign w:val="center"/>
          </w:tcPr>
          <w:p w14:paraId="091ADE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-41.42%</w:t>
            </w:r>
          </w:p>
        </w:tc>
        <w:tc>
          <w:tcPr>
            <w:tcW w:w="821" w:type="dxa"/>
            <w:vAlign w:val="center"/>
          </w:tcPr>
          <w:p w14:paraId="66D41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71A888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9.49 </w:t>
            </w:r>
          </w:p>
        </w:tc>
        <w:tc>
          <w:tcPr>
            <w:tcW w:w="819" w:type="dxa"/>
            <w:vAlign w:val="center"/>
          </w:tcPr>
          <w:p w14:paraId="698A2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-66.41%</w:t>
            </w:r>
          </w:p>
        </w:tc>
      </w:tr>
      <w:tr w:rsidR="008E67BA" w14:paraId="36CE45B3" w14:textId="77777777">
        <w:tc>
          <w:tcPr>
            <w:tcW w:w="1198" w:type="dxa"/>
            <w:vMerge/>
            <w:vAlign w:val="center"/>
          </w:tcPr>
          <w:p w14:paraId="32138E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3554C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A64B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352EEA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63EDD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379A12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CCB9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2.94 </w:t>
            </w:r>
          </w:p>
        </w:tc>
        <w:tc>
          <w:tcPr>
            <w:tcW w:w="808" w:type="dxa"/>
            <w:vAlign w:val="center"/>
          </w:tcPr>
          <w:p w14:paraId="1865F4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-24.72%</w:t>
            </w:r>
          </w:p>
        </w:tc>
        <w:tc>
          <w:tcPr>
            <w:tcW w:w="821" w:type="dxa"/>
            <w:vAlign w:val="center"/>
          </w:tcPr>
          <w:p w14:paraId="1A5130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37BCAA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19" w:type="dxa"/>
            <w:vAlign w:val="center"/>
          </w:tcPr>
          <w:p w14:paraId="5BF08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</w:tr>
      <w:tr w:rsidR="008E67BA" w14:paraId="3037C915" w14:textId="77777777">
        <w:tc>
          <w:tcPr>
            <w:tcW w:w="1198" w:type="dxa"/>
            <w:vMerge/>
            <w:vAlign w:val="center"/>
          </w:tcPr>
          <w:p w14:paraId="2254AC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5613D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1E895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1516C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2.93 </w:t>
            </w:r>
          </w:p>
        </w:tc>
        <w:tc>
          <w:tcPr>
            <w:tcW w:w="970" w:type="dxa"/>
            <w:vAlign w:val="center"/>
          </w:tcPr>
          <w:p w14:paraId="2501EF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-4.65%</w:t>
            </w:r>
          </w:p>
        </w:tc>
        <w:tc>
          <w:tcPr>
            <w:tcW w:w="821" w:type="dxa"/>
            <w:vAlign w:val="center"/>
          </w:tcPr>
          <w:p w14:paraId="56435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70A78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08" w:type="dxa"/>
            <w:vAlign w:val="center"/>
          </w:tcPr>
          <w:p w14:paraId="671785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-34.83%</w:t>
            </w:r>
          </w:p>
        </w:tc>
        <w:tc>
          <w:tcPr>
            <w:tcW w:w="821" w:type="dxa"/>
            <w:vAlign w:val="center"/>
          </w:tcPr>
          <w:p w14:paraId="0C708A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54830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5.96 </w:t>
            </w:r>
          </w:p>
        </w:tc>
        <w:tc>
          <w:tcPr>
            <w:tcW w:w="819" w:type="dxa"/>
            <w:vAlign w:val="center"/>
          </w:tcPr>
          <w:p w14:paraId="41929A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-44.79%</w:t>
            </w:r>
          </w:p>
        </w:tc>
      </w:tr>
      <w:tr w:rsidR="008E67BA" w14:paraId="38AF84DF" w14:textId="77777777">
        <w:tc>
          <w:tcPr>
            <w:tcW w:w="1198" w:type="dxa"/>
            <w:vAlign w:val="center"/>
          </w:tcPr>
          <w:p w14:paraId="6729FD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0EC0D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0ACBC5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65F9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4.09%</w:t>
            </w:r>
          </w:p>
        </w:tc>
        <w:tc>
          <w:tcPr>
            <w:tcW w:w="970" w:type="dxa"/>
            <w:vAlign w:val="center"/>
          </w:tcPr>
          <w:p w14:paraId="5D5F27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68DA6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23486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29.09%</w:t>
            </w:r>
          </w:p>
        </w:tc>
        <w:tc>
          <w:tcPr>
            <w:tcW w:w="808" w:type="dxa"/>
            <w:vAlign w:val="center"/>
          </w:tcPr>
          <w:p w14:paraId="2C021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6D87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18BCAE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54.29%</w:t>
            </w:r>
          </w:p>
        </w:tc>
        <w:tc>
          <w:tcPr>
            <w:tcW w:w="819" w:type="dxa"/>
            <w:vAlign w:val="center"/>
          </w:tcPr>
          <w:p w14:paraId="19825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9C2B30" w14:textId="77777777">
        <w:tc>
          <w:tcPr>
            <w:tcW w:w="1198" w:type="dxa"/>
            <w:vAlign w:val="center"/>
          </w:tcPr>
          <w:p w14:paraId="408939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6B7F13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050AE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0F200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0" w:type="dxa"/>
            <w:vAlign w:val="center"/>
          </w:tcPr>
          <w:p w14:paraId="5B4A1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42FC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771B8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12.73%</w:t>
            </w:r>
          </w:p>
        </w:tc>
        <w:tc>
          <w:tcPr>
            <w:tcW w:w="808" w:type="dxa"/>
            <w:vAlign w:val="center"/>
          </w:tcPr>
          <w:p w14:paraId="763969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9449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ADB5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26.91%</w:t>
            </w:r>
          </w:p>
        </w:tc>
        <w:tc>
          <w:tcPr>
            <w:tcW w:w="819" w:type="dxa"/>
            <w:vAlign w:val="center"/>
          </w:tcPr>
          <w:p w14:paraId="0B7A5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E328171" w14:textId="77777777">
        <w:tc>
          <w:tcPr>
            <w:tcW w:w="0" w:type="auto"/>
            <w:gridSpan w:val="11"/>
            <w:vAlign w:val="center"/>
          </w:tcPr>
          <w:p w14:paraId="3231D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C435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2FC5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DE9D237" w14:textId="0B151770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29C907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B5ED27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BDD429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080FF10" w14:textId="77777777" w:rsidR="008E67BA" w:rsidRDefault="003C1940">
      <w:pPr>
        <w:spacing w:after="0"/>
        <w:rPr>
          <w:b/>
          <w:bCs/>
          <w:u w:val="single"/>
        </w:rPr>
      </w:pPr>
      <w:bookmarkStart w:id="30" w:name="_Hlk142594443"/>
      <w:r>
        <w:rPr>
          <w:b/>
          <w:bCs/>
          <w:u w:val="single"/>
        </w:rPr>
        <w:t>2-layer Scenario B (FR1)</w:t>
      </w:r>
    </w:p>
    <w:bookmarkEnd w:id="30"/>
    <w:p w14:paraId="2FC5DE4F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54EE39D7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power back off=3dB,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8"/>
        <w:gridCol w:w="847"/>
        <w:gridCol w:w="950"/>
        <w:gridCol w:w="948"/>
        <w:gridCol w:w="886"/>
        <w:gridCol w:w="950"/>
        <w:gridCol w:w="953"/>
      </w:tblGrid>
      <w:tr w:rsidR="008E67BA" w14:paraId="105D5199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22DCF56" w14:textId="77777777" w:rsidR="008E67BA" w:rsidRDefault="003C1940">
            <w:pPr>
              <w:contextualSpacing/>
              <w:rPr>
                <w:b/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4277F51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0F02BEA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7758450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5C3A48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671020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0C107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383E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C3EC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4B555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015379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020E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E851E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19C32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04118A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DE5B98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9348D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2C4E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DB2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307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F1E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4391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DB72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FB63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52C7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533E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34.90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281F0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3.39%</w:t>
            </w:r>
          </w:p>
        </w:tc>
      </w:tr>
      <w:tr w:rsidR="008E67BA" w14:paraId="794A7766" w14:textId="77777777">
        <w:tc>
          <w:tcPr>
            <w:tcW w:w="839" w:type="dxa"/>
            <w:vMerge/>
            <w:shd w:val="clear" w:color="auto" w:fill="auto"/>
            <w:vAlign w:val="center"/>
          </w:tcPr>
          <w:p w14:paraId="310AD8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2B91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383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E0A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87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4C97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537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B69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3324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B5F1E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1C57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6096.27%</w:t>
            </w:r>
          </w:p>
        </w:tc>
      </w:tr>
      <w:tr w:rsidR="008E67BA" w14:paraId="712D44A6" w14:textId="77777777">
        <w:tc>
          <w:tcPr>
            <w:tcW w:w="839" w:type="dxa"/>
            <w:vMerge/>
            <w:shd w:val="clear" w:color="auto" w:fill="auto"/>
            <w:vAlign w:val="center"/>
          </w:tcPr>
          <w:p w14:paraId="38D37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0FFA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0B3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8E10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8C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DCBB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A1741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395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77D9D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0228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E7C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</w:tr>
      <w:tr w:rsidR="008E67BA" w14:paraId="230DD57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0AF8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E447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A8A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92F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56FC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2DA5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40A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E4A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9F01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9EE2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F628E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5.69%</w:t>
            </w:r>
          </w:p>
        </w:tc>
      </w:tr>
      <w:tr w:rsidR="008E67BA" w14:paraId="2C0B5722" w14:textId="77777777">
        <w:tc>
          <w:tcPr>
            <w:tcW w:w="839" w:type="dxa"/>
            <w:vMerge/>
            <w:shd w:val="clear" w:color="auto" w:fill="auto"/>
            <w:vAlign w:val="center"/>
          </w:tcPr>
          <w:p w14:paraId="64C34B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422D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C58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429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AB0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BF9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F735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C315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1D6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5540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3A56B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1330.07%</w:t>
            </w:r>
          </w:p>
        </w:tc>
      </w:tr>
      <w:tr w:rsidR="008E67BA" w14:paraId="72662FBB" w14:textId="77777777">
        <w:tc>
          <w:tcPr>
            <w:tcW w:w="839" w:type="dxa"/>
            <w:vMerge/>
            <w:shd w:val="clear" w:color="auto" w:fill="auto"/>
            <w:vAlign w:val="center"/>
          </w:tcPr>
          <w:p w14:paraId="4A1A89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11E9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2C1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E2FB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C76B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6F7A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4ACE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A19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A6F7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349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464F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8E67BA" w14:paraId="48B7F126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54207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27A3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C2E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E67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A23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D8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AD688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A4D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B62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D4DAF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8413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-31.33%</w:t>
            </w:r>
          </w:p>
        </w:tc>
      </w:tr>
      <w:tr w:rsidR="008E67BA" w14:paraId="70B1BA25" w14:textId="77777777">
        <w:tc>
          <w:tcPr>
            <w:tcW w:w="839" w:type="dxa"/>
            <w:vMerge/>
            <w:shd w:val="clear" w:color="auto" w:fill="auto"/>
            <w:vAlign w:val="center"/>
          </w:tcPr>
          <w:p w14:paraId="53AB15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75C8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290D3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095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6F8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9F8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5C7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DFCC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C00B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A7FF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40D1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15CCC5F1" w14:textId="77777777">
        <w:tc>
          <w:tcPr>
            <w:tcW w:w="839" w:type="dxa"/>
            <w:vMerge/>
            <w:shd w:val="clear" w:color="auto" w:fill="auto"/>
            <w:vAlign w:val="center"/>
          </w:tcPr>
          <w:p w14:paraId="6D3F027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4DA3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887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5DD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1DE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103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2005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EF9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778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0C59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7A23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11B45D3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BD26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1B40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7E35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CC7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94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84FB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B7F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33A8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E1B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B4C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E69F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-44.53%</w:t>
            </w:r>
          </w:p>
        </w:tc>
      </w:tr>
      <w:tr w:rsidR="008E67BA" w14:paraId="7AC3FCD9" w14:textId="77777777">
        <w:tc>
          <w:tcPr>
            <w:tcW w:w="839" w:type="dxa"/>
            <w:vMerge/>
            <w:shd w:val="clear" w:color="auto" w:fill="auto"/>
            <w:vAlign w:val="center"/>
          </w:tcPr>
          <w:p w14:paraId="4F686C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0733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4DA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839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CC7F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3589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BD87C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25DD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BB1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BD1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F549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6B7505BE" w14:textId="77777777">
        <w:tc>
          <w:tcPr>
            <w:tcW w:w="839" w:type="dxa"/>
            <w:vMerge/>
            <w:shd w:val="clear" w:color="auto" w:fill="auto"/>
            <w:vAlign w:val="center"/>
          </w:tcPr>
          <w:p w14:paraId="4BC804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624D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457E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074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3857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819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9A0F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7446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B15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B3B4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731C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-1.24%</w:t>
            </w:r>
          </w:p>
        </w:tc>
      </w:tr>
      <w:tr w:rsidR="008E67BA" w14:paraId="3D2D4587" w14:textId="77777777">
        <w:tc>
          <w:tcPr>
            <w:tcW w:w="839" w:type="dxa"/>
            <w:shd w:val="clear" w:color="auto" w:fill="auto"/>
            <w:vAlign w:val="center"/>
          </w:tcPr>
          <w:p w14:paraId="036A41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5E14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330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B82A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4E70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365F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5F61B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FA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C1082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756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52.03%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8C5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D29BDF3" w14:textId="77777777">
        <w:tc>
          <w:tcPr>
            <w:tcW w:w="839" w:type="dxa"/>
            <w:shd w:val="clear" w:color="auto" w:fill="auto"/>
            <w:vAlign w:val="center"/>
          </w:tcPr>
          <w:p w14:paraId="0CD12A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4539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C1E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86C4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06F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625F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E6B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94A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B9EC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B7B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0508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E6D420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568CB6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704FE3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43E1BCA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460E520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639166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08A4F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5231A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AC2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A186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A53E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62FE1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BB9B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4430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F81B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737E4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987967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71CF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AA51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0F2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59A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71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7628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EC70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09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D19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2CFE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337AA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8E67BA" w14:paraId="7778CC33" w14:textId="77777777">
        <w:tc>
          <w:tcPr>
            <w:tcW w:w="839" w:type="dxa"/>
            <w:vMerge/>
            <w:shd w:val="clear" w:color="auto" w:fill="auto"/>
            <w:vAlign w:val="center"/>
          </w:tcPr>
          <w:p w14:paraId="71A486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D862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3A2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DCA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67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EE9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8A4D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219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C434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19C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598F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-16.29%</w:t>
            </w:r>
          </w:p>
        </w:tc>
      </w:tr>
      <w:tr w:rsidR="008E67BA" w14:paraId="37AF161A" w14:textId="77777777">
        <w:tc>
          <w:tcPr>
            <w:tcW w:w="839" w:type="dxa"/>
            <w:vMerge/>
            <w:shd w:val="clear" w:color="auto" w:fill="auto"/>
            <w:vAlign w:val="center"/>
          </w:tcPr>
          <w:p w14:paraId="703EB0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F39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2B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A31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5B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4FB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403F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CE52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4B5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130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FC3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20ADBAD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2EFC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BE99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217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D9F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06F1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74D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ED16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B8BF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487B0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486E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569A3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7.98%</w:t>
            </w:r>
          </w:p>
        </w:tc>
      </w:tr>
      <w:tr w:rsidR="008E67BA" w14:paraId="489C628D" w14:textId="77777777">
        <w:tc>
          <w:tcPr>
            <w:tcW w:w="839" w:type="dxa"/>
            <w:vMerge/>
            <w:shd w:val="clear" w:color="auto" w:fill="auto"/>
            <w:vAlign w:val="center"/>
          </w:tcPr>
          <w:p w14:paraId="43E4EA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020C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B1C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1CC9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627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C75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A7C2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79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AFB5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F2B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51EC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2991.93%</w:t>
            </w:r>
          </w:p>
        </w:tc>
      </w:tr>
      <w:tr w:rsidR="008E67BA" w14:paraId="268C5656" w14:textId="77777777">
        <w:tc>
          <w:tcPr>
            <w:tcW w:w="839" w:type="dxa"/>
            <w:vMerge/>
            <w:shd w:val="clear" w:color="auto" w:fill="auto"/>
            <w:vAlign w:val="center"/>
          </w:tcPr>
          <w:p w14:paraId="327D97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2294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ABC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370A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DA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F28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F4FB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A05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8A4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4046B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88E4F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</w:tr>
      <w:tr w:rsidR="008E67BA" w14:paraId="77AE6D6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0D8F8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C64A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278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0E1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964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0383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3E1A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193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C28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F86B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E2DA2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299.96%</w:t>
            </w:r>
          </w:p>
        </w:tc>
      </w:tr>
      <w:tr w:rsidR="008E67BA" w14:paraId="1115EF2F" w14:textId="77777777">
        <w:tc>
          <w:tcPr>
            <w:tcW w:w="839" w:type="dxa"/>
            <w:vMerge/>
            <w:shd w:val="clear" w:color="auto" w:fill="auto"/>
            <w:vAlign w:val="center"/>
          </w:tcPr>
          <w:p w14:paraId="79A776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8009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F6D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D59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073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1ABE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F8F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52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852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E485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831F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3.03%</w:t>
            </w:r>
          </w:p>
        </w:tc>
      </w:tr>
      <w:tr w:rsidR="008E67BA" w14:paraId="4D1BC378" w14:textId="77777777">
        <w:tc>
          <w:tcPr>
            <w:tcW w:w="839" w:type="dxa"/>
            <w:vMerge/>
            <w:shd w:val="clear" w:color="auto" w:fill="auto"/>
            <w:vAlign w:val="center"/>
          </w:tcPr>
          <w:p w14:paraId="11858F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D1A4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8EB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2C34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F4F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F4E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C9C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5A03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7428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178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5E494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12.43%</w:t>
            </w:r>
          </w:p>
        </w:tc>
      </w:tr>
      <w:tr w:rsidR="008E67BA" w14:paraId="0980E02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D26A1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16E2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FBB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818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CF7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-41.81%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1DB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9C7B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10F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8D8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A03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C66A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-23.37%</w:t>
            </w:r>
          </w:p>
        </w:tc>
      </w:tr>
      <w:tr w:rsidR="008E67BA" w14:paraId="3A2E6580" w14:textId="77777777">
        <w:tc>
          <w:tcPr>
            <w:tcW w:w="839" w:type="dxa"/>
            <w:vMerge/>
            <w:shd w:val="clear" w:color="auto" w:fill="auto"/>
            <w:vAlign w:val="center"/>
          </w:tcPr>
          <w:p w14:paraId="3024E8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E537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7D8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F7E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886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3085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842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571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0176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0237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C8F8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E44C6FA" w14:textId="77777777">
        <w:tc>
          <w:tcPr>
            <w:tcW w:w="839" w:type="dxa"/>
            <w:vMerge/>
            <w:shd w:val="clear" w:color="auto" w:fill="auto"/>
            <w:vAlign w:val="center"/>
          </w:tcPr>
          <w:p w14:paraId="20F8B4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4457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84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3FA6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E4E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DA2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02B3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833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2AD32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851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1B7A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-5.84%</w:t>
            </w:r>
          </w:p>
        </w:tc>
      </w:tr>
      <w:tr w:rsidR="008E67BA" w14:paraId="30C29D5E" w14:textId="77777777">
        <w:tc>
          <w:tcPr>
            <w:tcW w:w="839" w:type="dxa"/>
            <w:shd w:val="clear" w:color="auto" w:fill="auto"/>
            <w:vAlign w:val="center"/>
          </w:tcPr>
          <w:p w14:paraId="2F926A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FB17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1B85B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9848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270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6E8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8C88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36.58%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30C2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9B8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8A236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205BA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70B94C" w14:textId="77777777">
        <w:tc>
          <w:tcPr>
            <w:tcW w:w="839" w:type="dxa"/>
            <w:shd w:val="clear" w:color="auto" w:fill="auto"/>
            <w:vAlign w:val="center"/>
          </w:tcPr>
          <w:p w14:paraId="351BF20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20969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3ED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7D9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8E51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CD3B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9655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C24A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B9B7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ECA6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32.27%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9B71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1C4A907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63816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7AEBB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F836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5693FE3" w14:textId="79F9BA9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09548E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A1AE48A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Power back off=6dB,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4BE43FC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BE706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8EBEDD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7E0F84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45C16D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467E2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E702F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0E8A7A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7348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9F9A3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B71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7095D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30AA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182A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210D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0D5A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F3948E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633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8C89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77F5C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1BD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4176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9D82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B52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2B900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576A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9FA6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B210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5.71%</w:t>
            </w:r>
          </w:p>
        </w:tc>
      </w:tr>
      <w:tr w:rsidR="008E67BA" w14:paraId="21A33CB9" w14:textId="77777777">
        <w:tc>
          <w:tcPr>
            <w:tcW w:w="838" w:type="dxa"/>
            <w:vMerge/>
            <w:shd w:val="clear" w:color="auto" w:fill="auto"/>
            <w:vAlign w:val="center"/>
          </w:tcPr>
          <w:p w14:paraId="03AF88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0B36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2378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0D8E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96F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062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DEE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888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372B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82D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5EE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14728.28%</w:t>
            </w:r>
          </w:p>
        </w:tc>
      </w:tr>
      <w:tr w:rsidR="008E67BA" w14:paraId="5A7C7067" w14:textId="77777777">
        <w:tc>
          <w:tcPr>
            <w:tcW w:w="838" w:type="dxa"/>
            <w:vMerge/>
            <w:shd w:val="clear" w:color="auto" w:fill="auto"/>
            <w:vAlign w:val="center"/>
          </w:tcPr>
          <w:p w14:paraId="0E5D39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6E42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E9F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C33E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459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D44D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A18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23C8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E09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66A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604A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</w:tr>
      <w:tr w:rsidR="008E67BA" w14:paraId="4010789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F11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3D35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2B3A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6D5D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B5A6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BB6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B9B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F9A4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17B7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D85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996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10.51%</w:t>
            </w:r>
          </w:p>
        </w:tc>
      </w:tr>
      <w:tr w:rsidR="008E67BA" w14:paraId="29675D50" w14:textId="77777777">
        <w:tc>
          <w:tcPr>
            <w:tcW w:w="838" w:type="dxa"/>
            <w:vMerge/>
            <w:shd w:val="clear" w:color="auto" w:fill="auto"/>
            <w:vAlign w:val="center"/>
          </w:tcPr>
          <w:p w14:paraId="52EFC3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29F7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BFF6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60B7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68C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B98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D2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C6F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A5DA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CFAB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EDD0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2875.02%</w:t>
            </w:r>
          </w:p>
        </w:tc>
      </w:tr>
      <w:tr w:rsidR="008E67BA" w14:paraId="09FD9C3D" w14:textId="77777777">
        <w:tc>
          <w:tcPr>
            <w:tcW w:w="838" w:type="dxa"/>
            <w:vMerge/>
            <w:shd w:val="clear" w:color="auto" w:fill="auto"/>
            <w:vAlign w:val="center"/>
          </w:tcPr>
          <w:p w14:paraId="7D738B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BF35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6798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FACC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7238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E21E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B5C3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12C9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B9B9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3C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01D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</w:tr>
      <w:tr w:rsidR="008E67BA" w14:paraId="1BC7743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5F76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612B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DCED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8DE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45657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BD8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8F8C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1512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6D0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88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E8B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-69.28%</w:t>
            </w:r>
          </w:p>
        </w:tc>
      </w:tr>
      <w:tr w:rsidR="008E67BA" w14:paraId="6F11F5B5" w14:textId="77777777">
        <w:tc>
          <w:tcPr>
            <w:tcW w:w="838" w:type="dxa"/>
            <w:vMerge/>
            <w:shd w:val="clear" w:color="auto" w:fill="auto"/>
            <w:vAlign w:val="center"/>
          </w:tcPr>
          <w:p w14:paraId="4DC13C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C51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124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2B13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A66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E320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5631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B68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55D0A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59A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47A8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D71258C" w14:textId="77777777">
        <w:tc>
          <w:tcPr>
            <w:tcW w:w="838" w:type="dxa"/>
            <w:vMerge/>
            <w:shd w:val="clear" w:color="auto" w:fill="auto"/>
            <w:vAlign w:val="center"/>
          </w:tcPr>
          <w:p w14:paraId="1F0C145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7655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FB74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74A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94A1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6C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167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337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7CC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0F2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879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59C6022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8BA50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BA22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CCA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EBCE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4EB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69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A35D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4A1A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EF7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77D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2A3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-73.30%</w:t>
            </w:r>
          </w:p>
        </w:tc>
      </w:tr>
      <w:tr w:rsidR="008E67BA" w14:paraId="1158DA40" w14:textId="77777777">
        <w:tc>
          <w:tcPr>
            <w:tcW w:w="838" w:type="dxa"/>
            <w:vMerge/>
            <w:shd w:val="clear" w:color="auto" w:fill="auto"/>
            <w:vAlign w:val="center"/>
          </w:tcPr>
          <w:p w14:paraId="1C4E62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37B0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16D2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4083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132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3D6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5B11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B77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7F01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B98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3355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8E67BA" w14:paraId="74680153" w14:textId="77777777">
        <w:tc>
          <w:tcPr>
            <w:tcW w:w="838" w:type="dxa"/>
            <w:vMerge/>
            <w:shd w:val="clear" w:color="auto" w:fill="auto"/>
            <w:vAlign w:val="center"/>
          </w:tcPr>
          <w:p w14:paraId="18B996B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D830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C45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FCB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35E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5B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09C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E43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84A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2AD4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25A6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</w:tr>
      <w:tr w:rsidR="008E67BA" w14:paraId="48D2DC0C" w14:textId="77777777">
        <w:tc>
          <w:tcPr>
            <w:tcW w:w="838" w:type="dxa"/>
            <w:shd w:val="clear" w:color="auto" w:fill="auto"/>
            <w:vAlign w:val="center"/>
          </w:tcPr>
          <w:p w14:paraId="5507B4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AC386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0FDA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D3E17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166B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139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D89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775F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96C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FC7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50.58%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E4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B780638" w14:textId="77777777">
        <w:tc>
          <w:tcPr>
            <w:tcW w:w="838" w:type="dxa"/>
            <w:shd w:val="clear" w:color="auto" w:fill="auto"/>
            <w:vAlign w:val="center"/>
          </w:tcPr>
          <w:p w14:paraId="5C509C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97EE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95E6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BCC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C3F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E75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52D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BC7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B9A6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E8D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43.82%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257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1C8B47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93403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A12C4A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2D0F62F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254297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1015C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BC036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7F52E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F90C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4634A6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2A08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8ED0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F45C8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58E0F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ED73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8186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1A52C4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4B1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F7138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B52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A7B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759C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F14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A79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086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108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E25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25.42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47A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</w:tr>
      <w:tr w:rsidR="008E67BA" w14:paraId="42FF47FF" w14:textId="77777777">
        <w:tc>
          <w:tcPr>
            <w:tcW w:w="838" w:type="dxa"/>
            <w:vMerge/>
            <w:shd w:val="clear" w:color="auto" w:fill="auto"/>
            <w:vAlign w:val="center"/>
          </w:tcPr>
          <w:p w14:paraId="08A0F8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63E9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E0E9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62E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E7A9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F8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BCDE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8A972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799ED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3BAA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0697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</w:tr>
      <w:tr w:rsidR="008E67BA" w14:paraId="470C4235" w14:textId="77777777">
        <w:tc>
          <w:tcPr>
            <w:tcW w:w="838" w:type="dxa"/>
            <w:vMerge/>
            <w:shd w:val="clear" w:color="auto" w:fill="auto"/>
            <w:vAlign w:val="center"/>
          </w:tcPr>
          <w:p w14:paraId="5679E6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9A9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5FD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E37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DE73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D7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C0A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F88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C6F2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2E57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DFF6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3.43%</w:t>
            </w:r>
          </w:p>
        </w:tc>
      </w:tr>
      <w:tr w:rsidR="008E67BA" w14:paraId="49C34FE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C54D1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F1662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E9D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7B36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DFD7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66E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03C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07F1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CE7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00A6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093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13.11%</w:t>
            </w:r>
          </w:p>
        </w:tc>
      </w:tr>
      <w:tr w:rsidR="008E67BA" w14:paraId="69D7FBA8" w14:textId="77777777">
        <w:tc>
          <w:tcPr>
            <w:tcW w:w="838" w:type="dxa"/>
            <w:vMerge/>
            <w:shd w:val="clear" w:color="auto" w:fill="auto"/>
            <w:vAlign w:val="center"/>
          </w:tcPr>
          <w:p w14:paraId="64DC2DA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D01B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3A91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D25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014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469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709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0F9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3E5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CE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E99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14512.05%</w:t>
            </w:r>
          </w:p>
        </w:tc>
      </w:tr>
      <w:tr w:rsidR="008E67BA" w14:paraId="704CA5D9" w14:textId="77777777">
        <w:tc>
          <w:tcPr>
            <w:tcW w:w="838" w:type="dxa"/>
            <w:vMerge/>
            <w:shd w:val="clear" w:color="auto" w:fill="auto"/>
            <w:vAlign w:val="center"/>
          </w:tcPr>
          <w:p w14:paraId="1DDE44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0463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763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062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762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604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8EA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12A59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0C55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C3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5E50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10.33%</w:t>
            </w:r>
          </w:p>
        </w:tc>
      </w:tr>
      <w:tr w:rsidR="008E67BA" w14:paraId="23458F3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78356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941F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8EE7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2480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016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E44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F45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BEE8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F6A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E54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B1C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172.13%</w:t>
            </w:r>
          </w:p>
        </w:tc>
      </w:tr>
      <w:tr w:rsidR="008E67BA" w14:paraId="618A89C5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2E5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907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403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C31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48F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D44D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A2E2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E709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5A3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DA9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D2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A4703DF" w14:textId="77777777">
        <w:tc>
          <w:tcPr>
            <w:tcW w:w="838" w:type="dxa"/>
            <w:vMerge/>
            <w:shd w:val="clear" w:color="auto" w:fill="auto"/>
            <w:vAlign w:val="center"/>
          </w:tcPr>
          <w:p w14:paraId="1AD42E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FB2A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9FB0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73BE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D93D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1C0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B0A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891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821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6D7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97D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6.78%</w:t>
            </w:r>
          </w:p>
        </w:tc>
      </w:tr>
      <w:tr w:rsidR="008E67BA" w14:paraId="4100946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16C43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6935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C409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25D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6F6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E068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7EE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552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EA8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63D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048F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-44.56%</w:t>
            </w:r>
          </w:p>
        </w:tc>
      </w:tr>
      <w:tr w:rsidR="008E67BA" w14:paraId="224E0087" w14:textId="77777777">
        <w:tc>
          <w:tcPr>
            <w:tcW w:w="838" w:type="dxa"/>
            <w:vMerge/>
            <w:shd w:val="clear" w:color="auto" w:fill="auto"/>
            <w:vAlign w:val="center"/>
          </w:tcPr>
          <w:p w14:paraId="4E4B35B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59CE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637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7F4C0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7FA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2AD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DC16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668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3AAC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EE7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D9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74CB580D" w14:textId="77777777">
        <w:tc>
          <w:tcPr>
            <w:tcW w:w="838" w:type="dxa"/>
            <w:vMerge/>
            <w:shd w:val="clear" w:color="auto" w:fill="auto"/>
            <w:vAlign w:val="center"/>
          </w:tcPr>
          <w:p w14:paraId="2576EEA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AEF5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915D8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60F6C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C63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D8B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0BB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84C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4F78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CAE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5B9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-8.44%</w:t>
            </w:r>
          </w:p>
        </w:tc>
      </w:tr>
      <w:tr w:rsidR="008E67BA" w14:paraId="48B59881" w14:textId="77777777">
        <w:tc>
          <w:tcPr>
            <w:tcW w:w="838" w:type="dxa"/>
            <w:shd w:val="clear" w:color="auto" w:fill="auto"/>
            <w:vAlign w:val="center"/>
          </w:tcPr>
          <w:p w14:paraId="37FDE4E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4462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477C2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7053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4F7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B66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8AC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F52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A9A2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C57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53.99%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3CC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75756A" w14:textId="77777777">
        <w:tc>
          <w:tcPr>
            <w:tcW w:w="838" w:type="dxa"/>
            <w:shd w:val="clear" w:color="auto" w:fill="auto"/>
            <w:vAlign w:val="center"/>
          </w:tcPr>
          <w:p w14:paraId="79A86E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0EB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80AF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C70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9FA4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787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357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26F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A470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8E4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30.16%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1AD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43F56F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B261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0916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61E5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CD6262" w14:textId="328433B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82B872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8EBD4B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power back off=10dB,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3E5E35E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A4CD84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5113286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670148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7366F7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A44806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F463EA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4DD4EF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92A9D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E5BC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8BE7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4177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8337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F22A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5B7B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AFCC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E039F0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0FE8A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0D27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3A8D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674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5D3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383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FBC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F2E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0D2D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A544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4BB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</w:tr>
      <w:tr w:rsidR="008E67BA" w14:paraId="49177B48" w14:textId="77777777">
        <w:tc>
          <w:tcPr>
            <w:tcW w:w="838" w:type="dxa"/>
            <w:vMerge/>
            <w:shd w:val="clear" w:color="auto" w:fill="auto"/>
            <w:vAlign w:val="center"/>
          </w:tcPr>
          <w:p w14:paraId="6BF91F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449A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D55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6B6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00F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A2D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BE4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D59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8E8B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CFC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BAD2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20686.98%</w:t>
            </w:r>
          </w:p>
        </w:tc>
      </w:tr>
      <w:tr w:rsidR="008E67BA" w14:paraId="5B1FE722" w14:textId="77777777">
        <w:tc>
          <w:tcPr>
            <w:tcW w:w="838" w:type="dxa"/>
            <w:vMerge/>
            <w:shd w:val="clear" w:color="auto" w:fill="auto"/>
            <w:vAlign w:val="center"/>
          </w:tcPr>
          <w:p w14:paraId="24E14A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E0E1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4457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D27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AB95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921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5090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6D075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48A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00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82C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</w:tr>
      <w:tr w:rsidR="008E67BA" w14:paraId="33F801F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1F2E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A615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89E0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17BA3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37BC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3D8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95E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10DBA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B6C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BB7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CB9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</w:tr>
      <w:tr w:rsidR="008E67BA" w14:paraId="6B1347E7" w14:textId="77777777">
        <w:tc>
          <w:tcPr>
            <w:tcW w:w="838" w:type="dxa"/>
            <w:vMerge/>
            <w:shd w:val="clear" w:color="auto" w:fill="auto"/>
            <w:vAlign w:val="center"/>
          </w:tcPr>
          <w:p w14:paraId="4C70DE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20A9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0903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E52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F8F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1E4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E6B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70B0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83C6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7E70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9E04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2964.35%</w:t>
            </w:r>
          </w:p>
        </w:tc>
      </w:tr>
      <w:tr w:rsidR="008E67BA" w14:paraId="1E134E81" w14:textId="77777777">
        <w:tc>
          <w:tcPr>
            <w:tcW w:w="838" w:type="dxa"/>
            <w:vMerge/>
            <w:shd w:val="clear" w:color="auto" w:fill="auto"/>
            <w:vAlign w:val="center"/>
          </w:tcPr>
          <w:p w14:paraId="5DBA58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D039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F3A8A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3CD7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3C1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C14B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769B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4A1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130B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BDD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695C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0.73%</w:t>
            </w:r>
          </w:p>
        </w:tc>
      </w:tr>
      <w:tr w:rsidR="008E67BA" w14:paraId="52D4DC0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B75F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D05F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F03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0B1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884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99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A2B0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638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ED2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D16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916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-91.90%</w:t>
            </w:r>
          </w:p>
        </w:tc>
      </w:tr>
      <w:tr w:rsidR="008E67BA" w14:paraId="7AAAFAA4" w14:textId="77777777">
        <w:tc>
          <w:tcPr>
            <w:tcW w:w="838" w:type="dxa"/>
            <w:vMerge/>
            <w:shd w:val="clear" w:color="auto" w:fill="auto"/>
            <w:vAlign w:val="center"/>
          </w:tcPr>
          <w:p w14:paraId="4B0AAA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935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9C1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B60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62B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2592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752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DD2D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F697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2A4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6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5FB311FB" w14:textId="77777777">
        <w:tc>
          <w:tcPr>
            <w:tcW w:w="838" w:type="dxa"/>
            <w:vMerge/>
            <w:shd w:val="clear" w:color="auto" w:fill="auto"/>
            <w:vAlign w:val="center"/>
          </w:tcPr>
          <w:p w14:paraId="0C5E63C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5DE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E1F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550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6228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A8E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BB9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BC52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A90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AE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AE8F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7884CFB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3C5BA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9944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9EC1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175E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12F4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32B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B333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FB86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-36.76%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0DAB9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FBA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1B6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-74.98%</w:t>
            </w:r>
          </w:p>
        </w:tc>
      </w:tr>
      <w:tr w:rsidR="008E67BA" w14:paraId="4DDF55E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2187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4BD8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FBED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589F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F3FB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13D7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435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736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2195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5C05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35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8E67BA" w14:paraId="2D965F6F" w14:textId="77777777">
        <w:tc>
          <w:tcPr>
            <w:tcW w:w="838" w:type="dxa"/>
            <w:vMerge/>
            <w:shd w:val="clear" w:color="auto" w:fill="auto"/>
            <w:vAlign w:val="center"/>
          </w:tcPr>
          <w:p w14:paraId="0BEF23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2598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5CB7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F386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7E0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E6E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04A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BC5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7E1B2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77F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55A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8E67BA" w14:paraId="0C0481B4" w14:textId="77777777">
        <w:tc>
          <w:tcPr>
            <w:tcW w:w="838" w:type="dxa"/>
            <w:shd w:val="clear" w:color="auto" w:fill="auto"/>
            <w:vAlign w:val="center"/>
          </w:tcPr>
          <w:p w14:paraId="7CD7E1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03B2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DE9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19D8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8D7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312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C75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907F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5087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6858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0619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A63987A" w14:textId="77777777">
        <w:tc>
          <w:tcPr>
            <w:tcW w:w="838" w:type="dxa"/>
            <w:shd w:val="clear" w:color="auto" w:fill="auto"/>
            <w:vAlign w:val="center"/>
          </w:tcPr>
          <w:p w14:paraId="23F07F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61CC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F9D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5111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1B9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415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B98A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25.62%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EF2CD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3D59A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8EA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41.49%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5A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97CC2A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9DD553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7B1AF11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3A04F4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80E591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7161F5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245B3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6F1EC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A017C3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0714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B9B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73551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9315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A66B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8505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3108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D9C9DB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6BC5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3E91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5664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62A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1FD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D8B4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8DC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7B1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E31A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619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26.34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725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</w:tr>
      <w:tr w:rsidR="008E67BA" w14:paraId="62F21648" w14:textId="77777777">
        <w:tc>
          <w:tcPr>
            <w:tcW w:w="838" w:type="dxa"/>
            <w:vMerge/>
            <w:shd w:val="clear" w:color="auto" w:fill="auto"/>
            <w:vAlign w:val="center"/>
          </w:tcPr>
          <w:p w14:paraId="1C5C4E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C16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271BA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0D0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366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093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627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189F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1B5B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4CD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541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</w:tr>
      <w:tr w:rsidR="008E67BA" w14:paraId="32963D9A" w14:textId="77777777">
        <w:tc>
          <w:tcPr>
            <w:tcW w:w="838" w:type="dxa"/>
            <w:vMerge/>
            <w:shd w:val="clear" w:color="auto" w:fill="auto"/>
            <w:vAlign w:val="center"/>
          </w:tcPr>
          <w:p w14:paraId="7C4DBA0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E73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EDC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6210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28.02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37A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A67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7D3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DA3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C4B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15E7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674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8E67BA" w14:paraId="73535C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C603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8DAF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98F2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5187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E2E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88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9F6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C70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B8336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A6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E8F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</w:tr>
      <w:tr w:rsidR="008E67BA" w14:paraId="36DF8324" w14:textId="77777777">
        <w:tc>
          <w:tcPr>
            <w:tcW w:w="838" w:type="dxa"/>
            <w:vMerge/>
            <w:shd w:val="clear" w:color="auto" w:fill="auto"/>
            <w:vAlign w:val="center"/>
          </w:tcPr>
          <w:p w14:paraId="600E35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9BF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9E2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613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5CC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EAB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5E3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FCD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107.64%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68E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480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7A60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31118.67%</w:t>
            </w:r>
          </w:p>
        </w:tc>
      </w:tr>
      <w:tr w:rsidR="008E67BA" w14:paraId="1D087C83" w14:textId="77777777">
        <w:tc>
          <w:tcPr>
            <w:tcW w:w="838" w:type="dxa"/>
            <w:vMerge/>
            <w:shd w:val="clear" w:color="auto" w:fill="auto"/>
            <w:vAlign w:val="center"/>
          </w:tcPr>
          <w:p w14:paraId="37B6D5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2B0A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A45EF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1270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664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7345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2C1B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24D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681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7652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C1B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</w:tr>
      <w:tr w:rsidR="008E67BA" w14:paraId="53372F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99D7B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985B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FE3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226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B838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8916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37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67AF2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AEB7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D51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1254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76.55%</w:t>
            </w:r>
          </w:p>
        </w:tc>
      </w:tr>
      <w:tr w:rsidR="008E67BA" w14:paraId="3008F0AB" w14:textId="77777777">
        <w:tc>
          <w:tcPr>
            <w:tcW w:w="838" w:type="dxa"/>
            <w:vMerge/>
            <w:shd w:val="clear" w:color="auto" w:fill="auto"/>
            <w:vAlign w:val="center"/>
          </w:tcPr>
          <w:p w14:paraId="07389F6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4714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BFD3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03E7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D52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FCA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B54E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A1BC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D6F7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E0B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A383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2.88%</w:t>
            </w:r>
          </w:p>
        </w:tc>
      </w:tr>
      <w:tr w:rsidR="008E67BA" w14:paraId="69AF2893" w14:textId="77777777">
        <w:tc>
          <w:tcPr>
            <w:tcW w:w="838" w:type="dxa"/>
            <w:vMerge/>
            <w:shd w:val="clear" w:color="auto" w:fill="auto"/>
            <w:vAlign w:val="center"/>
          </w:tcPr>
          <w:p w14:paraId="6205AB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86F1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9F8A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E510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C457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696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A75A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56FC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8247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FB2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A5B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6.21%</w:t>
            </w:r>
          </w:p>
        </w:tc>
      </w:tr>
      <w:tr w:rsidR="008E67BA" w14:paraId="7F1B38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FB47D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2D1F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0D2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BE2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2211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DC8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D186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2DCB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D1B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A6B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05E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-61.88%</w:t>
            </w:r>
          </w:p>
        </w:tc>
      </w:tr>
      <w:tr w:rsidR="008E67BA" w14:paraId="4270156B" w14:textId="77777777">
        <w:tc>
          <w:tcPr>
            <w:tcW w:w="838" w:type="dxa"/>
            <w:vMerge/>
            <w:shd w:val="clear" w:color="auto" w:fill="auto"/>
            <w:vAlign w:val="center"/>
          </w:tcPr>
          <w:p w14:paraId="5243E2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5F18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288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72ED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5149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599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4BF7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757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E884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3B3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C0D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3DB56C03" w14:textId="77777777">
        <w:tc>
          <w:tcPr>
            <w:tcW w:w="838" w:type="dxa"/>
            <w:vMerge/>
            <w:shd w:val="clear" w:color="auto" w:fill="auto"/>
            <w:vAlign w:val="center"/>
          </w:tcPr>
          <w:p w14:paraId="60F27E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DC18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A44E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1767E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9F0F7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57F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FF79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E27C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6BFD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A9CC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25FF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</w:tr>
      <w:tr w:rsidR="008E67BA" w14:paraId="1FCFEBAC" w14:textId="77777777">
        <w:tc>
          <w:tcPr>
            <w:tcW w:w="838" w:type="dxa"/>
            <w:shd w:val="clear" w:color="auto" w:fill="auto"/>
            <w:vAlign w:val="center"/>
          </w:tcPr>
          <w:p w14:paraId="73FD78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169F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F8AB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2C8FC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9C1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9D2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DC9D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9FA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DA8F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C0E3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53.64%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F47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FA9B0E1" w14:textId="77777777">
        <w:tc>
          <w:tcPr>
            <w:tcW w:w="838" w:type="dxa"/>
            <w:shd w:val="clear" w:color="auto" w:fill="auto"/>
            <w:vAlign w:val="center"/>
          </w:tcPr>
          <w:p w14:paraId="0690FB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102B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599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EFC66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E52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FCA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F1DC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942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841C4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99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23.96%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9AD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8E284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BF365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3946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78393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01018A5" w14:textId="0BBB7E22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CAB86A1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B58B263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power back off=3dB, large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6"/>
        <w:gridCol w:w="845"/>
        <w:gridCol w:w="948"/>
        <w:gridCol w:w="946"/>
        <w:gridCol w:w="884"/>
        <w:gridCol w:w="948"/>
        <w:gridCol w:w="950"/>
      </w:tblGrid>
      <w:tr w:rsidR="008E67BA" w14:paraId="1D20BAF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C056C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71CF0A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2ED999F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6CF5649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714CED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BB256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A7776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9BEFB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4969F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734B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206F0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B4F69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84DD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36C06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81011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8079A5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44FDA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6B58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346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58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770.64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2468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ACB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BBB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458.82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EAE3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DA2D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DB5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317.88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4F57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8E67BA" w14:paraId="7088E2E3" w14:textId="77777777">
        <w:tc>
          <w:tcPr>
            <w:tcW w:w="838" w:type="dxa"/>
            <w:vMerge/>
            <w:shd w:val="clear" w:color="auto" w:fill="auto"/>
            <w:vAlign w:val="center"/>
          </w:tcPr>
          <w:p w14:paraId="36B7E4A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CAA7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91E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698B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288.56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B0B8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D94A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20F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D2ADE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B626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FF1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4197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1166.02%</w:t>
            </w:r>
          </w:p>
        </w:tc>
      </w:tr>
      <w:tr w:rsidR="008E67BA" w14:paraId="1DBA93BD" w14:textId="77777777">
        <w:tc>
          <w:tcPr>
            <w:tcW w:w="838" w:type="dxa"/>
            <w:vMerge/>
            <w:shd w:val="clear" w:color="auto" w:fill="auto"/>
            <w:vAlign w:val="center"/>
          </w:tcPr>
          <w:p w14:paraId="4E75053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503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811D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495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748.66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5DD2B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E5B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74A5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460.85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E073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816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70E6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304.34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540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</w:tr>
      <w:tr w:rsidR="008E67BA" w14:paraId="7D0B42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C28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5701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37A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E633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88.78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95B9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533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250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EC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566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D6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68C3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7.43%</w:t>
            </w:r>
          </w:p>
        </w:tc>
      </w:tr>
      <w:tr w:rsidR="008E67BA" w14:paraId="56B94AE0" w14:textId="77777777">
        <w:tc>
          <w:tcPr>
            <w:tcW w:w="838" w:type="dxa"/>
            <w:vMerge/>
            <w:shd w:val="clear" w:color="auto" w:fill="auto"/>
            <w:vAlign w:val="center"/>
          </w:tcPr>
          <w:p w14:paraId="33F08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FEB5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87E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9B8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6CB20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98F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14A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BD97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271.25%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1F8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1A8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DE21E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290.00%</w:t>
            </w:r>
          </w:p>
        </w:tc>
      </w:tr>
      <w:tr w:rsidR="008E67BA" w14:paraId="3401EC14" w14:textId="77777777">
        <w:tc>
          <w:tcPr>
            <w:tcW w:w="838" w:type="dxa"/>
            <w:vMerge/>
            <w:shd w:val="clear" w:color="auto" w:fill="auto"/>
            <w:vAlign w:val="center"/>
          </w:tcPr>
          <w:p w14:paraId="1D7A51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97C1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D9C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82E1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92.97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122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2047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5D65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58.95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70D3A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19A3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33D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4ED0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4.34%</w:t>
            </w:r>
          </w:p>
        </w:tc>
      </w:tr>
      <w:tr w:rsidR="008E67BA" w14:paraId="3BE0450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CA97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18EA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F457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E09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CA11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CA6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E85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6839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2864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7A44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1B0E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-19.51%</w:t>
            </w:r>
          </w:p>
        </w:tc>
      </w:tr>
      <w:tr w:rsidR="008E67BA" w14:paraId="51794589" w14:textId="77777777">
        <w:tc>
          <w:tcPr>
            <w:tcW w:w="838" w:type="dxa"/>
            <w:vMerge/>
            <w:shd w:val="clear" w:color="auto" w:fill="auto"/>
            <w:vAlign w:val="center"/>
          </w:tcPr>
          <w:p w14:paraId="25C52DB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773E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A605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2FC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86CA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986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BD00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D46F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CDD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5D64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D9D9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</w:tr>
      <w:tr w:rsidR="008E67BA" w14:paraId="700D158D" w14:textId="77777777">
        <w:tc>
          <w:tcPr>
            <w:tcW w:w="838" w:type="dxa"/>
            <w:vMerge/>
            <w:shd w:val="clear" w:color="auto" w:fill="auto"/>
            <w:vAlign w:val="center"/>
          </w:tcPr>
          <w:p w14:paraId="346D6A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938A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CCB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579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88E4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8A9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AEA8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7CBD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87D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024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2ADC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-8.39%</w:t>
            </w:r>
          </w:p>
        </w:tc>
      </w:tr>
      <w:tr w:rsidR="008E67BA" w14:paraId="73263A3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00A2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6718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157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3623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7F2D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638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5E2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47.15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A6A9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3BEB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36A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285.18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98A2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-36.84%</w:t>
            </w:r>
          </w:p>
        </w:tc>
      </w:tr>
      <w:tr w:rsidR="008E67BA" w14:paraId="58393CF4" w14:textId="77777777">
        <w:tc>
          <w:tcPr>
            <w:tcW w:w="838" w:type="dxa"/>
            <w:vMerge/>
            <w:shd w:val="clear" w:color="auto" w:fill="auto"/>
            <w:vAlign w:val="center"/>
          </w:tcPr>
          <w:p w14:paraId="1C935B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1793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94A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9D6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2984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1866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0E56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016B5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4CD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62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4AFD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0.59%</w:t>
            </w:r>
          </w:p>
        </w:tc>
      </w:tr>
      <w:tr w:rsidR="008E67BA" w14:paraId="5DC4C6BE" w14:textId="77777777">
        <w:tc>
          <w:tcPr>
            <w:tcW w:w="838" w:type="dxa"/>
            <w:vMerge/>
            <w:shd w:val="clear" w:color="auto" w:fill="auto"/>
            <w:vAlign w:val="center"/>
          </w:tcPr>
          <w:p w14:paraId="26E440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808D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C2E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541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51DA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2CB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D0D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17.11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5EE6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7B6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5336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25.56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15BE7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-3.80%</w:t>
            </w:r>
          </w:p>
        </w:tc>
      </w:tr>
      <w:tr w:rsidR="008E67BA" w14:paraId="5D37C98D" w14:textId="77777777">
        <w:tc>
          <w:tcPr>
            <w:tcW w:w="838" w:type="dxa"/>
            <w:shd w:val="clear" w:color="auto" w:fill="auto"/>
            <w:vAlign w:val="center"/>
          </w:tcPr>
          <w:p w14:paraId="61093E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9FD4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B15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79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EDC0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DA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3F28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28.95%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4F2B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DFED0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A0AB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CCCF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421157" w14:textId="77777777">
        <w:tc>
          <w:tcPr>
            <w:tcW w:w="838" w:type="dxa"/>
            <w:shd w:val="clear" w:color="auto" w:fill="auto"/>
            <w:vAlign w:val="center"/>
          </w:tcPr>
          <w:p w14:paraId="403C17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592F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70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4B2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BC6F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0F0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4179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29.70%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AEC3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23F79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952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52.57%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4578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C30867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AA038C2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0FAE319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28B1096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2AC394C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AEA8C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CA459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0D59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2ADD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E81E8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B8A9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B195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4E9478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69BC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7D6F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239A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BAD3A1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30E4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73E1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8C3D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E2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325.58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3452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2307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4E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27E2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7F4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401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1B805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59.96%</w:t>
            </w:r>
          </w:p>
        </w:tc>
      </w:tr>
      <w:tr w:rsidR="008E67BA" w14:paraId="6802F537" w14:textId="77777777">
        <w:tc>
          <w:tcPr>
            <w:tcW w:w="838" w:type="dxa"/>
            <w:vMerge/>
            <w:shd w:val="clear" w:color="auto" w:fill="auto"/>
            <w:vAlign w:val="center"/>
          </w:tcPr>
          <w:p w14:paraId="4F9B65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972F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F7C3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1BA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8F4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ECCC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67F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AF653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E05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979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805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238.95%</w:t>
            </w:r>
          </w:p>
        </w:tc>
      </w:tr>
      <w:tr w:rsidR="008E67BA" w14:paraId="27347371" w14:textId="77777777">
        <w:tc>
          <w:tcPr>
            <w:tcW w:w="838" w:type="dxa"/>
            <w:vMerge/>
            <w:shd w:val="clear" w:color="auto" w:fill="auto"/>
            <w:vAlign w:val="center"/>
          </w:tcPr>
          <w:p w14:paraId="548632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52B5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3C8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DD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309.70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7CD4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A32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705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F4BC9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97268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1BA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1D72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56.05%</w:t>
            </w:r>
          </w:p>
        </w:tc>
      </w:tr>
      <w:tr w:rsidR="008E67BA" w14:paraId="11ACF3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23D8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EE84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660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D3C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8F18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AB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E83C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127.34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8598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EEB6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99F9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F3B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16.86%</w:t>
            </w:r>
          </w:p>
        </w:tc>
      </w:tr>
      <w:tr w:rsidR="008E67BA" w14:paraId="69D57B26" w14:textId="77777777">
        <w:tc>
          <w:tcPr>
            <w:tcW w:w="838" w:type="dxa"/>
            <w:vMerge/>
            <w:shd w:val="clear" w:color="auto" w:fill="auto"/>
            <w:vAlign w:val="center"/>
          </w:tcPr>
          <w:p w14:paraId="32F3A1D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958B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055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1D54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140.22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F515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8F4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77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0F56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4B73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98B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2746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5635.03%</w:t>
            </w:r>
          </w:p>
        </w:tc>
      </w:tr>
      <w:tr w:rsidR="008E67BA" w14:paraId="76FD1CBE" w14:textId="77777777">
        <w:tc>
          <w:tcPr>
            <w:tcW w:w="838" w:type="dxa"/>
            <w:vMerge/>
            <w:shd w:val="clear" w:color="auto" w:fill="auto"/>
            <w:vAlign w:val="center"/>
          </w:tcPr>
          <w:p w14:paraId="3DE240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DF32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AFB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649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221.26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0E466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2B1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09DE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FBCA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4276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0F3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233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</w:tr>
      <w:tr w:rsidR="008E67BA" w14:paraId="3A8871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744AD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CB25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5A20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A9E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905C1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62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8C1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09E6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7379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F965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896.70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9CA8C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-29.80%</w:t>
            </w:r>
          </w:p>
        </w:tc>
      </w:tr>
      <w:tr w:rsidR="008E67BA" w14:paraId="61D47176" w14:textId="77777777">
        <w:tc>
          <w:tcPr>
            <w:tcW w:w="838" w:type="dxa"/>
            <w:vMerge/>
            <w:shd w:val="clear" w:color="auto" w:fill="auto"/>
            <w:vAlign w:val="center"/>
          </w:tcPr>
          <w:p w14:paraId="1F86BE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4814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44E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40EF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C3960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3AD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21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2B38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7AA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B0D8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C7579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-21.20%</w:t>
            </w:r>
          </w:p>
        </w:tc>
      </w:tr>
      <w:tr w:rsidR="008E67BA" w14:paraId="4F664661" w14:textId="77777777">
        <w:tc>
          <w:tcPr>
            <w:tcW w:w="838" w:type="dxa"/>
            <w:vMerge/>
            <w:shd w:val="clear" w:color="auto" w:fill="auto"/>
            <w:vAlign w:val="center"/>
          </w:tcPr>
          <w:p w14:paraId="2E11A4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D999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D76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CAA7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58F67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7F70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051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3050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1AA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8BA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137.79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5894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-30.59%</w:t>
            </w:r>
          </w:p>
        </w:tc>
      </w:tr>
      <w:tr w:rsidR="008E67BA" w14:paraId="7C4A87A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1A6C9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98EA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685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88D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1327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2ED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4E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433F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1E0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4CB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636B8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-55.62%</w:t>
            </w:r>
          </w:p>
        </w:tc>
      </w:tr>
      <w:tr w:rsidR="008E67BA" w14:paraId="1536BE55" w14:textId="77777777">
        <w:tc>
          <w:tcPr>
            <w:tcW w:w="838" w:type="dxa"/>
            <w:vMerge/>
            <w:shd w:val="clear" w:color="auto" w:fill="auto"/>
            <w:vAlign w:val="center"/>
          </w:tcPr>
          <w:p w14:paraId="52438F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E311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105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34A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0F4E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442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003C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8295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144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AB0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8AC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-9.54%</w:t>
            </w:r>
          </w:p>
        </w:tc>
      </w:tr>
      <w:tr w:rsidR="008E67BA" w14:paraId="5130C0A3" w14:textId="77777777">
        <w:tc>
          <w:tcPr>
            <w:tcW w:w="838" w:type="dxa"/>
            <w:vMerge/>
            <w:shd w:val="clear" w:color="auto" w:fill="auto"/>
            <w:vAlign w:val="center"/>
          </w:tcPr>
          <w:p w14:paraId="70307F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A0A2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895D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DDA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3331F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95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23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FDA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75F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99AB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539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-17.44%</w:t>
            </w:r>
          </w:p>
        </w:tc>
      </w:tr>
      <w:tr w:rsidR="008E67BA" w14:paraId="2EF95798" w14:textId="77777777">
        <w:tc>
          <w:tcPr>
            <w:tcW w:w="838" w:type="dxa"/>
            <w:shd w:val="clear" w:color="auto" w:fill="auto"/>
            <w:vAlign w:val="center"/>
          </w:tcPr>
          <w:p w14:paraId="565B09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91F1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DB50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C96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15.18%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7DCD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FB9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EF6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34.64%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06A3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9297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897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043AA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AA7DFA3" w14:textId="77777777">
        <w:tc>
          <w:tcPr>
            <w:tcW w:w="838" w:type="dxa"/>
            <w:shd w:val="clear" w:color="auto" w:fill="auto"/>
            <w:vAlign w:val="center"/>
          </w:tcPr>
          <w:p w14:paraId="2EA23A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B03F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3EB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F72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C616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439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B7D2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A20C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5A6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261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34.08%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35B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581C5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53B4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E7DC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0503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B4CB8BD" w14:textId="4FD1E12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4438B1F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E3CFE8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 xml:space="preserve">Power back off=6dB, </w:t>
      </w:r>
      <w:r>
        <w:rPr>
          <w:lang w:val="en-US" w:eastAsia="zh-CN"/>
        </w:rPr>
        <w:t xml:space="preserve">large </w:t>
      </w:r>
      <w:r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1"/>
        <w:gridCol w:w="841"/>
        <w:gridCol w:w="932"/>
        <w:gridCol w:w="842"/>
        <w:gridCol w:w="936"/>
        <w:gridCol w:w="932"/>
        <w:gridCol w:w="877"/>
        <w:gridCol w:w="936"/>
        <w:gridCol w:w="1020"/>
      </w:tblGrid>
      <w:tr w:rsidR="008E67BA" w14:paraId="387FDC8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4FE3C5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185DBCA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5F1A635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61442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C6EF67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C3B79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0B919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803E5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88AA23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97E47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8B43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596A7A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FAB6CA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74A7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C4209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C5CCD8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7F19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70D2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8384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147D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790.52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D4A7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CC516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037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480.23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0C1C2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455EE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B69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340.75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FD3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</w:tr>
      <w:tr w:rsidR="008E67BA" w14:paraId="431C3CB1" w14:textId="77777777">
        <w:tc>
          <w:tcPr>
            <w:tcW w:w="838" w:type="dxa"/>
            <w:vMerge/>
            <w:shd w:val="clear" w:color="auto" w:fill="auto"/>
            <w:vAlign w:val="center"/>
          </w:tcPr>
          <w:p w14:paraId="3F46E6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01D6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78392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D967F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306.80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19B9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9E4D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A690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196.96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B0E2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221.02%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9A8BE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B04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2471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586923.23%</w:t>
            </w:r>
          </w:p>
        </w:tc>
      </w:tr>
      <w:tr w:rsidR="008E67BA" w14:paraId="569BB5A1" w14:textId="77777777">
        <w:tc>
          <w:tcPr>
            <w:tcW w:w="838" w:type="dxa"/>
            <w:vMerge/>
            <w:shd w:val="clear" w:color="auto" w:fill="auto"/>
            <w:vAlign w:val="center"/>
          </w:tcPr>
          <w:p w14:paraId="2D512D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4530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F696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9B03B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765.17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E94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8C87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9D9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477.51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532B7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5A84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3F0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322.90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46A2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14.70%</w:t>
            </w:r>
          </w:p>
        </w:tc>
      </w:tr>
      <w:tr w:rsidR="008E67BA" w14:paraId="3072921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93C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46C3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3B42C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22663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90.27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5D52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D614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0A1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60.33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7E26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AA9B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A03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9280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14.15%</w:t>
            </w:r>
          </w:p>
        </w:tc>
      </w:tr>
      <w:tr w:rsidR="008E67BA" w14:paraId="28DAE124" w14:textId="77777777">
        <w:tc>
          <w:tcPr>
            <w:tcW w:w="838" w:type="dxa"/>
            <w:vMerge/>
            <w:shd w:val="clear" w:color="auto" w:fill="auto"/>
            <w:vAlign w:val="center"/>
          </w:tcPr>
          <w:p w14:paraId="365A34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8C82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27A8B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45E9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59.97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F1A5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07F8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E6B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CF037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380.73%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848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CE3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60E2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23344.47%</w:t>
            </w:r>
          </w:p>
        </w:tc>
      </w:tr>
      <w:tr w:rsidR="008E67BA" w14:paraId="1AD0D136" w14:textId="77777777">
        <w:tc>
          <w:tcPr>
            <w:tcW w:w="838" w:type="dxa"/>
            <w:vMerge/>
            <w:shd w:val="clear" w:color="auto" w:fill="auto"/>
            <w:vAlign w:val="center"/>
          </w:tcPr>
          <w:p w14:paraId="6FFBDB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30CF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78C3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952D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A47B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C197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38E7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A1A31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9E6EF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867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15FF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6.74%</w:t>
            </w:r>
          </w:p>
        </w:tc>
      </w:tr>
      <w:tr w:rsidR="008E67BA" w14:paraId="3CE6CE1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F6C1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6E51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34B57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C755D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D9D1A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F0134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41D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4C37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-84.07%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9F6CB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F6E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69.23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4CB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-48.02%</w:t>
            </w:r>
          </w:p>
        </w:tc>
      </w:tr>
      <w:tr w:rsidR="008E67BA" w14:paraId="2FFCA0BC" w14:textId="77777777">
        <w:tc>
          <w:tcPr>
            <w:tcW w:w="838" w:type="dxa"/>
            <w:vMerge/>
            <w:shd w:val="clear" w:color="auto" w:fill="auto"/>
            <w:vAlign w:val="center"/>
          </w:tcPr>
          <w:p w14:paraId="7D7E00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1C9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D03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A35A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6693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D642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40E1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5138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92D1F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196C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162A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</w:tr>
      <w:tr w:rsidR="008E67BA" w14:paraId="3E0565EF" w14:textId="77777777">
        <w:tc>
          <w:tcPr>
            <w:tcW w:w="838" w:type="dxa"/>
            <w:vMerge/>
            <w:shd w:val="clear" w:color="auto" w:fill="auto"/>
            <w:vAlign w:val="center"/>
          </w:tcPr>
          <w:p w14:paraId="09AF0D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B668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FC6B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5F42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19ACA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A478C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EAB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9CBED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-10.03%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F545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1B6BE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ABD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-12.32%</w:t>
            </w:r>
          </w:p>
        </w:tc>
      </w:tr>
      <w:tr w:rsidR="008E67BA" w14:paraId="396C3E4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02447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E95C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58C3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03A50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2DB2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C1F3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7B8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F80C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-72.54%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A0165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A10C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6DC6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-75.37%</w:t>
            </w:r>
          </w:p>
        </w:tc>
      </w:tr>
      <w:tr w:rsidR="008E67BA" w14:paraId="73044A68" w14:textId="77777777">
        <w:tc>
          <w:tcPr>
            <w:tcW w:w="838" w:type="dxa"/>
            <w:vMerge/>
            <w:shd w:val="clear" w:color="auto" w:fill="auto"/>
            <w:vAlign w:val="center"/>
          </w:tcPr>
          <w:p w14:paraId="089D28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1ACA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ED07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E7E3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BCB54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26BA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3AE8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9F84C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58D5E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7C1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1ACF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8E67BA" w14:paraId="1CB84AD3" w14:textId="77777777">
        <w:tc>
          <w:tcPr>
            <w:tcW w:w="838" w:type="dxa"/>
            <w:vMerge/>
            <w:shd w:val="clear" w:color="auto" w:fill="auto"/>
            <w:vAlign w:val="center"/>
          </w:tcPr>
          <w:p w14:paraId="06A76A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AD67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A6B39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E817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8088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A84E5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765A6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1C2F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EF3F3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FC6A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398E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</w:tr>
      <w:tr w:rsidR="008E67BA" w14:paraId="5552107E" w14:textId="77777777">
        <w:tc>
          <w:tcPr>
            <w:tcW w:w="838" w:type="dxa"/>
            <w:shd w:val="clear" w:color="auto" w:fill="auto"/>
            <w:vAlign w:val="center"/>
          </w:tcPr>
          <w:p w14:paraId="651B33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91C8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6D21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5F336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5.95%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E7B92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5ABF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897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27.37%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1C748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5447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D24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8BE1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CABDC33" w14:textId="77777777">
        <w:tc>
          <w:tcPr>
            <w:tcW w:w="838" w:type="dxa"/>
            <w:shd w:val="clear" w:color="auto" w:fill="auto"/>
            <w:vAlign w:val="center"/>
          </w:tcPr>
          <w:p w14:paraId="484F8B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B477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C525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D198E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873FA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4704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D67B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28.18%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93B1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B89B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EFF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E20A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3756E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82B5132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0D6954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43297B6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9707B4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7BFC46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50E71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62BE0C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C5BE2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BFED4A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A3185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D3CB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02D9A4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08595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BC90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007D6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1E5793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DE9F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888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D492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B3889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2F98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13.45%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A5642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3129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208.11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B052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68.37%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0211C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13DE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109.43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DD7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221.75%</w:t>
            </w:r>
          </w:p>
        </w:tc>
      </w:tr>
      <w:tr w:rsidR="008E67BA" w14:paraId="2C6A7AC7" w14:textId="77777777">
        <w:tc>
          <w:tcPr>
            <w:tcW w:w="838" w:type="dxa"/>
            <w:vMerge/>
            <w:shd w:val="clear" w:color="auto" w:fill="auto"/>
            <w:vAlign w:val="center"/>
          </w:tcPr>
          <w:p w14:paraId="6B6743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83A2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BF3B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08AB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207.20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4FEF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16.24%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4AAF2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24B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110.32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38F1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126.51%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28BA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089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B79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7672.84%</w:t>
            </w:r>
          </w:p>
        </w:tc>
      </w:tr>
      <w:tr w:rsidR="008E67BA" w14:paraId="24AE907C" w14:textId="77777777">
        <w:tc>
          <w:tcPr>
            <w:tcW w:w="838" w:type="dxa"/>
            <w:vMerge/>
            <w:shd w:val="clear" w:color="auto" w:fill="auto"/>
            <w:vAlign w:val="center"/>
          </w:tcPr>
          <w:p w14:paraId="0BF4E2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9E9F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C682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3AD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327.81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66030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12.53%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3213E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749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C663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69.27%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85AD5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B799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104.70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17F88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307.66%</w:t>
            </w:r>
          </w:p>
        </w:tc>
      </w:tr>
      <w:tr w:rsidR="008E67BA" w14:paraId="17D0C36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E9B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41B3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296BC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BB749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17D5D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186D0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ED80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140.55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15FF3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8FAF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54F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103.65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8FAC7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35.82%</w:t>
            </w:r>
          </w:p>
        </w:tc>
      </w:tr>
      <w:tr w:rsidR="008E67BA" w14:paraId="3BB27C6A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5AA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CDA6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B892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88AC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E6F35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B737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E13F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451C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F707B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3D40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15.49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DD97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16230.60%</w:t>
            </w:r>
          </w:p>
        </w:tc>
      </w:tr>
      <w:tr w:rsidR="008E67BA" w14:paraId="17FA7166" w14:textId="77777777">
        <w:tc>
          <w:tcPr>
            <w:tcW w:w="838" w:type="dxa"/>
            <w:vMerge/>
            <w:shd w:val="clear" w:color="auto" w:fill="auto"/>
            <w:vAlign w:val="center"/>
          </w:tcPr>
          <w:p w14:paraId="495BC1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195B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7E78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76BDA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225.67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FB148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F33C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59DA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147.02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528EE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E602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BFE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2545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35.31%</w:t>
            </w:r>
          </w:p>
        </w:tc>
      </w:tr>
      <w:tr w:rsidR="008E67BA" w14:paraId="77F124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DD06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5EDC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941F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9C9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BE7C6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5BED2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9A0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4448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-54.63%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4C1D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8F7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244.20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72E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-80.88%</w:t>
            </w:r>
          </w:p>
        </w:tc>
      </w:tr>
      <w:tr w:rsidR="008E67BA" w14:paraId="18D635C8" w14:textId="77777777">
        <w:tc>
          <w:tcPr>
            <w:tcW w:w="838" w:type="dxa"/>
            <w:vMerge/>
            <w:shd w:val="clear" w:color="auto" w:fill="auto"/>
            <w:vAlign w:val="center"/>
          </w:tcPr>
          <w:p w14:paraId="79093B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4979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D0A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9E69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F7B06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DB9E8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2A1D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ABE4B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-35.77%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15C9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814D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377D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-46.12%</w:t>
            </w:r>
          </w:p>
        </w:tc>
      </w:tr>
      <w:tr w:rsidR="008E67BA" w14:paraId="60F03401" w14:textId="77777777">
        <w:tc>
          <w:tcPr>
            <w:tcW w:w="838" w:type="dxa"/>
            <w:vMerge/>
            <w:shd w:val="clear" w:color="auto" w:fill="auto"/>
            <w:vAlign w:val="center"/>
          </w:tcPr>
          <w:p w14:paraId="6CD9F35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5998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8342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4784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653E1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AF90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D17E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F1A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-42.29%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9C685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00BC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47.38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A311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-76.13%</w:t>
            </w:r>
          </w:p>
        </w:tc>
      </w:tr>
      <w:tr w:rsidR="008E67BA" w14:paraId="74E1FB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A07EE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543E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FBC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D531C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87034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39E8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C23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DCBB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-27.48%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C6CE3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63BC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13.31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534C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-65.34%</w:t>
            </w:r>
          </w:p>
        </w:tc>
      </w:tr>
      <w:tr w:rsidR="008E67BA" w14:paraId="216B9A11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8E2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7824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E12A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BA93F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6EFD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A997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D18D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12681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-16.40%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D4CF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CFE9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F469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-21.39%</w:t>
            </w:r>
          </w:p>
        </w:tc>
      </w:tr>
      <w:tr w:rsidR="008E67BA" w14:paraId="705E1C8E" w14:textId="77777777">
        <w:tc>
          <w:tcPr>
            <w:tcW w:w="838" w:type="dxa"/>
            <w:vMerge/>
            <w:shd w:val="clear" w:color="auto" w:fill="auto"/>
            <w:vAlign w:val="center"/>
          </w:tcPr>
          <w:p w14:paraId="380242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BB8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A6B7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86DD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9357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3D71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4CB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FA81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EA8F9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6BA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C10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-31.83%</w:t>
            </w:r>
          </w:p>
        </w:tc>
      </w:tr>
      <w:tr w:rsidR="008E67BA" w14:paraId="3EC8A11D" w14:textId="77777777">
        <w:tc>
          <w:tcPr>
            <w:tcW w:w="838" w:type="dxa"/>
            <w:shd w:val="clear" w:color="auto" w:fill="auto"/>
            <w:vAlign w:val="center"/>
          </w:tcPr>
          <w:p w14:paraId="657A55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2F92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90F5C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D5D26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14.90%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99B8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F4CC0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757B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30.31%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C0EDE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174C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E1D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58.56%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17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590461C" w14:textId="77777777">
        <w:tc>
          <w:tcPr>
            <w:tcW w:w="838" w:type="dxa"/>
            <w:shd w:val="clear" w:color="auto" w:fill="auto"/>
            <w:vAlign w:val="center"/>
          </w:tcPr>
          <w:p w14:paraId="31D9B3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C7E0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9F9D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1F5E3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12A6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1E63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E87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E4B3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86E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1A48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31.71%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0C4B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357F81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ADE74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33AF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BC22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965D98D" w14:textId="4C418467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0D4C27F" w14:textId="77777777" w:rsidR="008E67BA" w:rsidRDefault="008E67BA">
      <w:pPr>
        <w:spacing w:after="0"/>
        <w:rPr>
          <w:rFonts w:eastAsia="맑은 고딕"/>
          <w:color w:val="000000"/>
          <w:lang w:eastAsia="ko-KR"/>
        </w:rPr>
      </w:pPr>
    </w:p>
    <w:p w14:paraId="2D367AE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lastRenderedPageBreak/>
        <w:t xml:space="preserve">power back off=10dB, </w:t>
      </w:r>
      <w:r>
        <w:rPr>
          <w:lang w:val="en-US" w:eastAsia="zh-CN"/>
        </w:rPr>
        <w:t xml:space="preserve">large </w:t>
      </w:r>
      <w:r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35"/>
        <w:gridCol w:w="835"/>
        <w:gridCol w:w="917"/>
        <w:gridCol w:w="836"/>
        <w:gridCol w:w="923"/>
        <w:gridCol w:w="918"/>
        <w:gridCol w:w="869"/>
        <w:gridCol w:w="923"/>
        <w:gridCol w:w="1101"/>
      </w:tblGrid>
      <w:tr w:rsidR="008E67BA" w14:paraId="6F20A3C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E16821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60892B0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0943BB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06726F3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8A701D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23923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511D8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8A406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7A9620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8224A1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7FFF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767D1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4CD2A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DE49E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6954C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22EA5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FE3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0B66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56D1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66BE7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825.45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9FF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8A66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27A1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508.44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FF06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557A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EF44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368.38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D160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25.81%</w:t>
            </w:r>
          </w:p>
        </w:tc>
      </w:tr>
      <w:tr w:rsidR="008E67BA" w14:paraId="2FADA926" w14:textId="77777777">
        <w:tc>
          <w:tcPr>
            <w:tcW w:w="838" w:type="dxa"/>
            <w:vMerge/>
            <w:shd w:val="clear" w:color="auto" w:fill="auto"/>
            <w:vAlign w:val="center"/>
          </w:tcPr>
          <w:p w14:paraId="7084E0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9701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0187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6D568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505.47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40F2D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87.21%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54FD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539C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239.11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9B27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289.72%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2D2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2046E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F0C2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6712198.82%</w:t>
            </w:r>
          </w:p>
        </w:tc>
      </w:tr>
      <w:tr w:rsidR="008E67BA" w14:paraId="67D7A2A3" w14:textId="77777777">
        <w:tc>
          <w:tcPr>
            <w:tcW w:w="838" w:type="dxa"/>
            <w:vMerge/>
            <w:shd w:val="clear" w:color="auto" w:fill="auto"/>
            <w:vAlign w:val="center"/>
          </w:tcPr>
          <w:p w14:paraId="343ED4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728B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6C0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D36FB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798.88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14F5B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C806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FB9E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506.24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105E1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9AD8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051E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00DA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24.76%</w:t>
            </w:r>
          </w:p>
        </w:tc>
      </w:tr>
      <w:tr w:rsidR="008E67BA" w14:paraId="12BA71B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68733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C0A8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9108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055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92.36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91DAD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284D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AF8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4FB00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C3CB3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FBF47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45.17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816E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24.51%</w:t>
            </w:r>
          </w:p>
        </w:tc>
      </w:tr>
      <w:tr w:rsidR="008E67BA" w14:paraId="64B54DFE" w14:textId="77777777">
        <w:tc>
          <w:tcPr>
            <w:tcW w:w="838" w:type="dxa"/>
            <w:vMerge/>
            <w:shd w:val="clear" w:color="auto" w:fill="auto"/>
            <w:vAlign w:val="center"/>
          </w:tcPr>
          <w:p w14:paraId="15A901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9A10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4765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D9ED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75.38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57B9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39.32%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16F5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7AB81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9950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451.08%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6320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93089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607C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52460.43%</w:t>
            </w:r>
          </w:p>
        </w:tc>
      </w:tr>
      <w:tr w:rsidR="008E67BA" w14:paraId="4024D45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7E08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2480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3555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BE9E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7A28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253F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7C53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62.75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EA686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9.46%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5739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E501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13C4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13.69%</w:t>
            </w:r>
          </w:p>
        </w:tc>
      </w:tr>
      <w:tr w:rsidR="008E67BA" w14:paraId="6309F3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FF28F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765EA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E95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1F121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AA44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B99F5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C78D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3ABFD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-86.24%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831F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FC99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3A7A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-79.40%</w:t>
            </w:r>
          </w:p>
        </w:tc>
      </w:tr>
      <w:tr w:rsidR="008E67BA" w14:paraId="7C6AE080" w14:textId="77777777">
        <w:tc>
          <w:tcPr>
            <w:tcW w:w="838" w:type="dxa"/>
            <w:vMerge/>
            <w:shd w:val="clear" w:color="auto" w:fill="auto"/>
            <w:vAlign w:val="center"/>
          </w:tcPr>
          <w:p w14:paraId="0FC211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23A9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206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754C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AF2A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A622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28CAB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9A76D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720B0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2A9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89522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-4.50%</w:t>
            </w:r>
          </w:p>
        </w:tc>
      </w:tr>
      <w:tr w:rsidR="008E67BA" w14:paraId="10DEA5DE" w14:textId="77777777">
        <w:tc>
          <w:tcPr>
            <w:tcW w:w="838" w:type="dxa"/>
            <w:vMerge/>
            <w:shd w:val="clear" w:color="auto" w:fill="auto"/>
            <w:vAlign w:val="center"/>
          </w:tcPr>
          <w:p w14:paraId="2B3383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5B53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4A15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C66D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083A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6A8B5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15382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BB49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9135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397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52A3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-17.82%</w:t>
            </w:r>
          </w:p>
        </w:tc>
      </w:tr>
      <w:tr w:rsidR="008E67BA" w14:paraId="57E88DA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8DFBE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06C1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04709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466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8AEAB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F3E1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A1141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30B9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021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BF1CB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29.95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61B1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-93.37%</w:t>
            </w:r>
          </w:p>
        </w:tc>
      </w:tr>
      <w:tr w:rsidR="008E67BA" w14:paraId="1EBBD256" w14:textId="77777777">
        <w:tc>
          <w:tcPr>
            <w:tcW w:w="838" w:type="dxa"/>
            <w:vMerge/>
            <w:shd w:val="clear" w:color="auto" w:fill="auto"/>
            <w:vAlign w:val="center"/>
          </w:tcPr>
          <w:p w14:paraId="0F8EE1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74E2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A1865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F6E4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E98A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2555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B2B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87AF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10177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0471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18AA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</w:tr>
      <w:tr w:rsidR="008E67BA" w14:paraId="2242A45F" w14:textId="77777777">
        <w:tc>
          <w:tcPr>
            <w:tcW w:w="838" w:type="dxa"/>
            <w:vMerge/>
            <w:shd w:val="clear" w:color="auto" w:fill="auto"/>
            <w:vAlign w:val="center"/>
          </w:tcPr>
          <w:p w14:paraId="2680EA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A9B3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69C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4117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D617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E493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EF68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3B79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AB12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E02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8FC4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-12.90%</w:t>
            </w:r>
          </w:p>
        </w:tc>
      </w:tr>
      <w:tr w:rsidR="008E67BA" w14:paraId="77F50F96" w14:textId="77777777">
        <w:tc>
          <w:tcPr>
            <w:tcW w:w="838" w:type="dxa"/>
            <w:shd w:val="clear" w:color="auto" w:fill="auto"/>
            <w:vAlign w:val="center"/>
          </w:tcPr>
          <w:p w14:paraId="71A888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8E8A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C669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797E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9170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30626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DFD0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25.14%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EC9F5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4D7E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99F84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7B22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7711CA" w14:textId="77777777">
        <w:tc>
          <w:tcPr>
            <w:tcW w:w="838" w:type="dxa"/>
            <w:shd w:val="clear" w:color="auto" w:fill="auto"/>
            <w:vAlign w:val="center"/>
          </w:tcPr>
          <w:p w14:paraId="0F63D8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837B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3207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FF141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56E6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7FDEA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0D76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26.09%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8E72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C7FC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02A3E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48.76%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FA9B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004B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BF24DB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299C75C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725FC07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5E6684C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E49137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C619B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7A6CCE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50F87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FCFC0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00E5E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23C7D4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59F26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59C57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E6E4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9DC2A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19873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7BE5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32F2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D7F9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427F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354.30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D331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17.04%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C91D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199D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4CED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D226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B5774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159.46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514F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368.87%</w:t>
            </w:r>
          </w:p>
        </w:tc>
      </w:tr>
      <w:tr w:rsidR="008E67BA" w14:paraId="7B607A46" w14:textId="77777777">
        <w:tc>
          <w:tcPr>
            <w:tcW w:w="838" w:type="dxa"/>
            <w:vMerge/>
            <w:shd w:val="clear" w:color="auto" w:fill="auto"/>
            <w:vAlign w:val="center"/>
          </w:tcPr>
          <w:p w14:paraId="6097EE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9931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311B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A63C6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0D03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E31E1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97C9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120.15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C2C1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146.69%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21756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4664C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39D0F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27726.09%</w:t>
            </w:r>
          </w:p>
        </w:tc>
      </w:tr>
      <w:tr w:rsidR="008E67BA" w14:paraId="4A9D9774" w14:textId="77777777">
        <w:tc>
          <w:tcPr>
            <w:tcW w:w="838" w:type="dxa"/>
            <w:vMerge/>
            <w:shd w:val="clear" w:color="auto" w:fill="auto"/>
            <w:vAlign w:val="center"/>
          </w:tcPr>
          <w:p w14:paraId="3F3FBA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F3EF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B2FE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728C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31B1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14.75%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266D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EF30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C6D85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0970D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DBD1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5070D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465.45%</w:t>
            </w:r>
          </w:p>
        </w:tc>
      </w:tr>
      <w:tr w:rsidR="008E67BA" w14:paraId="21F9BF3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AC820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965C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55FD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912E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39BD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63503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AD04A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162.39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3C7F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FAE6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965D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130.00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2397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70.35%</w:t>
            </w:r>
          </w:p>
        </w:tc>
      </w:tr>
      <w:tr w:rsidR="008E67BA" w14:paraId="0A20A83D" w14:textId="77777777">
        <w:tc>
          <w:tcPr>
            <w:tcW w:w="838" w:type="dxa"/>
            <w:vMerge/>
            <w:shd w:val="clear" w:color="auto" w:fill="auto"/>
            <w:vAlign w:val="center"/>
          </w:tcPr>
          <w:p w14:paraId="052A61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FA8D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804AC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65CE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47E9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79EE4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5BF8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F153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188.19%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CE48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B547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3803F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38236.84%</w:t>
            </w:r>
          </w:p>
        </w:tc>
      </w:tr>
      <w:tr w:rsidR="008E67BA" w14:paraId="5B87D381" w14:textId="77777777">
        <w:tc>
          <w:tcPr>
            <w:tcW w:w="838" w:type="dxa"/>
            <w:vMerge/>
            <w:shd w:val="clear" w:color="auto" w:fill="auto"/>
            <w:vAlign w:val="center"/>
          </w:tcPr>
          <w:p w14:paraId="21E2D06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62BC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7D883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8285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EDCA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353A4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AE9E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BA1B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6BB8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0A42A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131.60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50929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66.23%</w:t>
            </w:r>
          </w:p>
        </w:tc>
      </w:tr>
      <w:tr w:rsidR="008E67BA" w14:paraId="6C544E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C9D4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ED0E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3F0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EF65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B2A9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-22.19%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B811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177E4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861F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-61.78%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76C9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B6992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C239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-95.48%</w:t>
            </w:r>
          </w:p>
        </w:tc>
      </w:tr>
      <w:tr w:rsidR="008E67BA" w14:paraId="2888C8E2" w14:textId="77777777">
        <w:tc>
          <w:tcPr>
            <w:tcW w:w="838" w:type="dxa"/>
            <w:vMerge/>
            <w:shd w:val="clear" w:color="auto" w:fill="auto"/>
            <w:vAlign w:val="center"/>
          </w:tcPr>
          <w:p w14:paraId="79587B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9646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27FA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D01E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D260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7F66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2490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8.48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5DBF6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-43.18%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283F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B451C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56B8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-60.62%</w:t>
            </w:r>
          </w:p>
        </w:tc>
      </w:tr>
      <w:tr w:rsidR="008E67BA" w14:paraId="34D77958" w14:textId="77777777">
        <w:tc>
          <w:tcPr>
            <w:tcW w:w="838" w:type="dxa"/>
            <w:vMerge/>
            <w:shd w:val="clear" w:color="auto" w:fill="auto"/>
            <w:vAlign w:val="center"/>
          </w:tcPr>
          <w:p w14:paraId="228F431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DC4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4258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FCCC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B7B4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-22.27%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B902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CCF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9C82F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FD57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BE57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C2F12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-84.64%</w:t>
            </w:r>
          </w:p>
        </w:tc>
      </w:tr>
      <w:tr w:rsidR="008E67BA" w14:paraId="43B24F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56FA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D364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0BE7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544C1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9CED3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E8CB6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7319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3A7C7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-30.95%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6AD7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8859D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908D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-77.42%</w:t>
            </w:r>
          </w:p>
        </w:tc>
      </w:tr>
      <w:tr w:rsidR="008E67BA" w14:paraId="18A46CDC" w14:textId="77777777">
        <w:tc>
          <w:tcPr>
            <w:tcW w:w="838" w:type="dxa"/>
            <w:vMerge/>
            <w:shd w:val="clear" w:color="auto" w:fill="auto"/>
            <w:vAlign w:val="center"/>
          </w:tcPr>
          <w:p w14:paraId="2A9E62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3DD6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6C2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D28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AF58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7D046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310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DF26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-23.25%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BE1C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F00A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79EF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-31.79%</w:t>
            </w:r>
          </w:p>
        </w:tc>
      </w:tr>
      <w:tr w:rsidR="008E67BA" w14:paraId="1BD82595" w14:textId="77777777">
        <w:tc>
          <w:tcPr>
            <w:tcW w:w="838" w:type="dxa"/>
            <w:vMerge/>
            <w:shd w:val="clear" w:color="auto" w:fill="auto"/>
            <w:vAlign w:val="center"/>
          </w:tcPr>
          <w:p w14:paraId="76F0ED7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D2DB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320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E3B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F05D1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-10.42%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D4C92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D8C25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4779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-34.67%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BCB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EA8A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0D6C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-45.32%</w:t>
            </w:r>
          </w:p>
        </w:tc>
      </w:tr>
      <w:tr w:rsidR="008E67BA" w14:paraId="7830E5E0" w14:textId="77777777">
        <w:tc>
          <w:tcPr>
            <w:tcW w:w="838" w:type="dxa"/>
            <w:shd w:val="clear" w:color="auto" w:fill="auto"/>
            <w:vAlign w:val="center"/>
          </w:tcPr>
          <w:p w14:paraId="4E268C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DEC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7C90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701C3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15.39%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9BF8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493A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FE61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31.48%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9B9EB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C8393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CCE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53.60%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50AB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11EA7C" w14:textId="77777777">
        <w:tc>
          <w:tcPr>
            <w:tcW w:w="838" w:type="dxa"/>
            <w:shd w:val="clear" w:color="auto" w:fill="auto"/>
            <w:vAlign w:val="center"/>
          </w:tcPr>
          <w:p w14:paraId="06EFB9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B268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86C5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0626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91798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946AE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793F6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13.96%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25D6D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4631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0EB0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3F4B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43F9E9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05D8D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FFF15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F115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7E200A5" w14:textId="3F2E19C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7B31EB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DADCD29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FA47BB4" w14:textId="77777777" w:rsidR="008E67BA" w:rsidRDefault="003C1940">
      <w:pPr>
        <w:pStyle w:val="31"/>
      </w:pPr>
      <w:bookmarkStart w:id="31" w:name="_Toc13780"/>
      <w:bookmarkStart w:id="32" w:name="_Toc31892"/>
      <w:r>
        <w:t>B.4.</w:t>
      </w:r>
      <w:r>
        <w:rPr>
          <w:lang w:val="en-US"/>
        </w:rPr>
        <w:t>5B</w:t>
      </w:r>
      <w:r>
        <w:tab/>
        <w:t xml:space="preserve">Inter-gNB CLI scheme 5B: </w:t>
      </w:r>
      <w:r>
        <w:rPr>
          <w:lang w:val="en-US"/>
        </w:rPr>
        <w:t>Power Control scheme based on UE Tx Power Adjustment</w:t>
      </w:r>
      <w:bookmarkEnd w:id="31"/>
      <w:bookmarkEnd w:id="32"/>
    </w:p>
    <w:p w14:paraId="142A921E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4EA80406" w14:textId="77777777" w:rsidR="00E41900" w:rsidRDefault="00E41900" w:rsidP="00E41900">
      <w:pPr>
        <w:tabs>
          <w:tab w:val="left" w:pos="0"/>
        </w:tabs>
        <w:spacing w:line="252" w:lineRule="auto"/>
        <w:contextualSpacing/>
        <w:jc w:val="both"/>
      </w:pPr>
    </w:p>
    <w:p w14:paraId="06999E7D" w14:textId="77777777" w:rsidR="00E41900" w:rsidRDefault="00E41900" w:rsidP="00E4190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p w14:paraId="4E61C8F9" w14:textId="77777777" w:rsidR="00E41900" w:rsidRDefault="00E41900" w:rsidP="00E4190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P0 offset = 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628"/>
        <w:gridCol w:w="911"/>
        <w:gridCol w:w="891"/>
        <w:gridCol w:w="848"/>
        <w:gridCol w:w="911"/>
        <w:gridCol w:w="891"/>
        <w:gridCol w:w="848"/>
        <w:gridCol w:w="911"/>
        <w:gridCol w:w="891"/>
        <w:gridCol w:w="848"/>
      </w:tblGrid>
      <w:tr w:rsidR="00E41900" w14:paraId="240B3109" w14:textId="77777777" w:rsidTr="00CC7493"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CEB4" w14:textId="77777777" w:rsidR="00E41900" w:rsidRPr="00565672" w:rsidRDefault="00E41900" w:rsidP="00CC7493">
            <w:pPr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857D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EBCB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AD5A" w14:textId="77777777" w:rsidR="00E41900" w:rsidRPr="00565672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3B38A793" w14:textId="77777777" w:rsidTr="00CC7493">
        <w:tc>
          <w:tcPr>
            <w:tcW w:w="0" w:type="auto"/>
            <w:gridSpan w:val="2"/>
            <w:shd w:val="clear" w:color="auto" w:fill="auto"/>
            <w:vAlign w:val="center"/>
          </w:tcPr>
          <w:p w14:paraId="5C64E9D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6C4A4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97555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70FED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ACCF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55FFB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3FDD1B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2358B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CDC14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B3C926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30FA62AB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0781741E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061D7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02C63EC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318.69</w:t>
            </w:r>
          </w:p>
        </w:tc>
        <w:tc>
          <w:tcPr>
            <w:tcW w:w="0" w:type="auto"/>
            <w:shd w:val="clear" w:color="auto" w:fill="auto"/>
          </w:tcPr>
          <w:p w14:paraId="0A628786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318.62</w:t>
            </w:r>
          </w:p>
        </w:tc>
        <w:tc>
          <w:tcPr>
            <w:tcW w:w="0" w:type="auto"/>
            <w:shd w:val="clear" w:color="auto" w:fill="auto"/>
          </w:tcPr>
          <w:p w14:paraId="00F5DA8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0" w:type="auto"/>
            <w:shd w:val="clear" w:color="auto" w:fill="auto"/>
          </w:tcPr>
          <w:p w14:paraId="72CC418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234.81</w:t>
            </w:r>
          </w:p>
        </w:tc>
        <w:tc>
          <w:tcPr>
            <w:tcW w:w="0" w:type="auto"/>
            <w:shd w:val="clear" w:color="auto" w:fill="auto"/>
          </w:tcPr>
          <w:p w14:paraId="20FA84E2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234.33</w:t>
            </w:r>
          </w:p>
        </w:tc>
        <w:tc>
          <w:tcPr>
            <w:tcW w:w="0" w:type="auto"/>
            <w:shd w:val="clear" w:color="auto" w:fill="auto"/>
          </w:tcPr>
          <w:p w14:paraId="45C88A1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0" w:type="auto"/>
            <w:shd w:val="clear" w:color="auto" w:fill="auto"/>
          </w:tcPr>
          <w:p w14:paraId="3965C8A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177.50</w:t>
            </w:r>
          </w:p>
        </w:tc>
        <w:tc>
          <w:tcPr>
            <w:tcW w:w="0" w:type="auto"/>
            <w:shd w:val="clear" w:color="auto" w:fill="auto"/>
          </w:tcPr>
          <w:p w14:paraId="10D0838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177.20</w:t>
            </w:r>
          </w:p>
        </w:tc>
        <w:tc>
          <w:tcPr>
            <w:tcW w:w="0" w:type="auto"/>
            <w:shd w:val="clear" w:color="auto" w:fill="auto"/>
          </w:tcPr>
          <w:p w14:paraId="2A5243A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E41900" w14:paraId="1489BB69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10A7FD6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B15CF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0A4855F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180.91</w:t>
            </w:r>
          </w:p>
        </w:tc>
        <w:tc>
          <w:tcPr>
            <w:tcW w:w="0" w:type="auto"/>
            <w:shd w:val="clear" w:color="auto" w:fill="auto"/>
          </w:tcPr>
          <w:p w14:paraId="1415826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180.51</w:t>
            </w:r>
          </w:p>
        </w:tc>
        <w:tc>
          <w:tcPr>
            <w:tcW w:w="0" w:type="auto"/>
            <w:shd w:val="clear" w:color="auto" w:fill="auto"/>
          </w:tcPr>
          <w:p w14:paraId="18375A78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0" w:type="auto"/>
            <w:shd w:val="clear" w:color="auto" w:fill="auto"/>
          </w:tcPr>
          <w:p w14:paraId="1E966CE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13.46</w:t>
            </w:r>
          </w:p>
        </w:tc>
        <w:tc>
          <w:tcPr>
            <w:tcW w:w="0" w:type="auto"/>
            <w:shd w:val="clear" w:color="auto" w:fill="auto"/>
          </w:tcPr>
          <w:p w14:paraId="0BDCECC8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0" w:type="auto"/>
            <w:shd w:val="clear" w:color="auto" w:fill="auto"/>
          </w:tcPr>
          <w:p w14:paraId="357468B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-6.59%</w:t>
            </w:r>
          </w:p>
        </w:tc>
        <w:tc>
          <w:tcPr>
            <w:tcW w:w="0" w:type="auto"/>
            <w:shd w:val="clear" w:color="auto" w:fill="auto"/>
          </w:tcPr>
          <w:p w14:paraId="4DE2B0F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2.71</w:t>
            </w:r>
          </w:p>
        </w:tc>
        <w:tc>
          <w:tcPr>
            <w:tcW w:w="0" w:type="auto"/>
            <w:shd w:val="clear" w:color="auto" w:fill="auto"/>
          </w:tcPr>
          <w:p w14:paraId="0CACB8B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2.65</w:t>
            </w:r>
          </w:p>
        </w:tc>
        <w:tc>
          <w:tcPr>
            <w:tcW w:w="0" w:type="auto"/>
            <w:shd w:val="clear" w:color="auto" w:fill="auto"/>
          </w:tcPr>
          <w:p w14:paraId="593655E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-1.97%</w:t>
            </w:r>
          </w:p>
        </w:tc>
      </w:tr>
      <w:tr w:rsidR="00E41900" w14:paraId="1460B590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02E76BB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1CD4C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041C9D96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351.04</w:t>
            </w:r>
          </w:p>
        </w:tc>
        <w:tc>
          <w:tcPr>
            <w:tcW w:w="0" w:type="auto"/>
            <w:shd w:val="clear" w:color="auto" w:fill="auto"/>
          </w:tcPr>
          <w:p w14:paraId="58D6373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351.04</w:t>
            </w:r>
          </w:p>
        </w:tc>
        <w:tc>
          <w:tcPr>
            <w:tcW w:w="0" w:type="auto"/>
            <w:shd w:val="clear" w:color="auto" w:fill="auto"/>
          </w:tcPr>
          <w:p w14:paraId="2D100B6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5B91A49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268.30</w:t>
            </w:r>
          </w:p>
        </w:tc>
        <w:tc>
          <w:tcPr>
            <w:tcW w:w="0" w:type="auto"/>
            <w:shd w:val="clear" w:color="auto" w:fill="auto"/>
          </w:tcPr>
          <w:p w14:paraId="7D64F818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267.90</w:t>
            </w:r>
          </w:p>
        </w:tc>
        <w:tc>
          <w:tcPr>
            <w:tcW w:w="0" w:type="auto"/>
            <w:shd w:val="clear" w:color="auto" w:fill="auto"/>
          </w:tcPr>
          <w:p w14:paraId="258EA17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0" w:type="auto"/>
            <w:shd w:val="clear" w:color="auto" w:fill="auto"/>
          </w:tcPr>
          <w:p w14:paraId="6BD5FA1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198.63</w:t>
            </w:r>
          </w:p>
        </w:tc>
        <w:tc>
          <w:tcPr>
            <w:tcW w:w="0" w:type="auto"/>
            <w:shd w:val="clear" w:color="auto" w:fill="auto"/>
          </w:tcPr>
          <w:p w14:paraId="0AE95C9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197.90</w:t>
            </w:r>
          </w:p>
        </w:tc>
        <w:tc>
          <w:tcPr>
            <w:tcW w:w="0" w:type="auto"/>
            <w:shd w:val="clear" w:color="auto" w:fill="auto"/>
          </w:tcPr>
          <w:p w14:paraId="3590F05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</w:tr>
      <w:tr w:rsidR="00E41900" w14:paraId="1B2E25E7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5D22102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1B26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4DB51EC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40.55</w:t>
            </w:r>
          </w:p>
        </w:tc>
        <w:tc>
          <w:tcPr>
            <w:tcW w:w="0" w:type="auto"/>
            <w:shd w:val="clear" w:color="auto" w:fill="auto"/>
          </w:tcPr>
          <w:p w14:paraId="3869EB7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</w:t>
            </w:r>
          </w:p>
        </w:tc>
        <w:tc>
          <w:tcPr>
            <w:tcW w:w="0" w:type="auto"/>
            <w:shd w:val="clear" w:color="auto" w:fill="auto"/>
          </w:tcPr>
          <w:p w14:paraId="527C13A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0" w:type="auto"/>
            <w:shd w:val="clear" w:color="auto" w:fill="auto"/>
          </w:tcPr>
          <w:p w14:paraId="7D0A76B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27.27</w:t>
            </w:r>
          </w:p>
        </w:tc>
        <w:tc>
          <w:tcPr>
            <w:tcW w:w="0" w:type="auto"/>
            <w:shd w:val="clear" w:color="auto" w:fill="auto"/>
          </w:tcPr>
          <w:p w14:paraId="1579E35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27.26</w:t>
            </w:r>
          </w:p>
        </w:tc>
        <w:tc>
          <w:tcPr>
            <w:tcW w:w="0" w:type="auto"/>
            <w:shd w:val="clear" w:color="auto" w:fill="auto"/>
          </w:tcPr>
          <w:p w14:paraId="001245D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0" w:type="auto"/>
            <w:shd w:val="clear" w:color="auto" w:fill="auto"/>
          </w:tcPr>
          <w:p w14:paraId="580CF68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18.45</w:t>
            </w:r>
          </w:p>
        </w:tc>
        <w:tc>
          <w:tcPr>
            <w:tcW w:w="0" w:type="auto"/>
            <w:shd w:val="clear" w:color="auto" w:fill="auto"/>
          </w:tcPr>
          <w:p w14:paraId="045B960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18.50</w:t>
            </w:r>
          </w:p>
        </w:tc>
        <w:tc>
          <w:tcPr>
            <w:tcW w:w="0" w:type="auto"/>
            <w:shd w:val="clear" w:color="auto" w:fill="auto"/>
          </w:tcPr>
          <w:p w14:paraId="489870D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</w:tr>
      <w:tr w:rsidR="00E41900" w14:paraId="6E76B90E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5470C61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6B480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7FB703D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6.09</w:t>
            </w:r>
          </w:p>
        </w:tc>
        <w:tc>
          <w:tcPr>
            <w:tcW w:w="0" w:type="auto"/>
            <w:shd w:val="clear" w:color="auto" w:fill="auto"/>
          </w:tcPr>
          <w:p w14:paraId="2B1A498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6.09</w:t>
            </w:r>
          </w:p>
        </w:tc>
        <w:tc>
          <w:tcPr>
            <w:tcW w:w="0" w:type="auto"/>
            <w:shd w:val="clear" w:color="auto" w:fill="auto"/>
          </w:tcPr>
          <w:p w14:paraId="2A82DF5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79BDC6C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0" w:type="auto"/>
            <w:shd w:val="clear" w:color="auto" w:fill="auto"/>
          </w:tcPr>
          <w:p w14:paraId="00804592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0" w:type="auto"/>
            <w:shd w:val="clear" w:color="auto" w:fill="auto"/>
          </w:tcPr>
          <w:p w14:paraId="53F9B43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-7.43%</w:t>
            </w:r>
          </w:p>
        </w:tc>
        <w:tc>
          <w:tcPr>
            <w:tcW w:w="0" w:type="auto"/>
            <w:shd w:val="clear" w:color="auto" w:fill="auto"/>
          </w:tcPr>
          <w:p w14:paraId="2D82F148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0" w:type="auto"/>
            <w:shd w:val="clear" w:color="auto" w:fill="auto"/>
          </w:tcPr>
          <w:p w14:paraId="136F138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0" w:type="auto"/>
            <w:shd w:val="clear" w:color="auto" w:fill="auto"/>
          </w:tcPr>
          <w:p w14:paraId="274DCB2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3.82%</w:t>
            </w:r>
          </w:p>
        </w:tc>
      </w:tr>
      <w:tr w:rsidR="00E41900" w14:paraId="1A49C177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5BA648E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4747F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6A9FBEB7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41.20</w:t>
            </w:r>
          </w:p>
        </w:tc>
        <w:tc>
          <w:tcPr>
            <w:tcW w:w="0" w:type="auto"/>
            <w:shd w:val="clear" w:color="auto" w:fill="auto"/>
          </w:tcPr>
          <w:p w14:paraId="0D646E57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41.20</w:t>
            </w:r>
          </w:p>
        </w:tc>
        <w:tc>
          <w:tcPr>
            <w:tcW w:w="0" w:type="auto"/>
            <w:shd w:val="clear" w:color="auto" w:fill="auto"/>
          </w:tcPr>
          <w:p w14:paraId="60E9BCB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01FACD9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0" w:type="auto"/>
            <w:shd w:val="clear" w:color="auto" w:fill="auto"/>
          </w:tcPr>
          <w:p w14:paraId="0DAF054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24.52</w:t>
            </w:r>
          </w:p>
        </w:tc>
        <w:tc>
          <w:tcPr>
            <w:tcW w:w="0" w:type="auto"/>
            <w:shd w:val="clear" w:color="auto" w:fill="auto"/>
          </w:tcPr>
          <w:p w14:paraId="0E698D2C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0" w:type="auto"/>
            <w:shd w:val="clear" w:color="auto" w:fill="auto"/>
          </w:tcPr>
          <w:p w14:paraId="0259937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16.19</w:t>
            </w:r>
          </w:p>
        </w:tc>
        <w:tc>
          <w:tcPr>
            <w:tcW w:w="0" w:type="auto"/>
            <w:shd w:val="clear" w:color="auto" w:fill="auto"/>
          </w:tcPr>
          <w:p w14:paraId="417A5AA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16.36</w:t>
            </w:r>
          </w:p>
        </w:tc>
        <w:tc>
          <w:tcPr>
            <w:tcW w:w="0" w:type="auto"/>
            <w:shd w:val="clear" w:color="auto" w:fill="auto"/>
          </w:tcPr>
          <w:p w14:paraId="0DF565A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1.07%</w:t>
            </w:r>
          </w:p>
        </w:tc>
      </w:tr>
      <w:tr w:rsidR="00E41900" w14:paraId="42C6FEBE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1A8FA72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0B7FF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183924E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13.55</w:t>
            </w:r>
          </w:p>
        </w:tc>
        <w:tc>
          <w:tcPr>
            <w:tcW w:w="0" w:type="auto"/>
            <w:shd w:val="clear" w:color="auto" w:fill="auto"/>
          </w:tcPr>
          <w:p w14:paraId="6349D3FC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13.56</w:t>
            </w:r>
          </w:p>
        </w:tc>
        <w:tc>
          <w:tcPr>
            <w:tcW w:w="0" w:type="auto"/>
            <w:shd w:val="clear" w:color="auto" w:fill="auto"/>
          </w:tcPr>
          <w:p w14:paraId="2256667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0" w:type="auto"/>
            <w:shd w:val="clear" w:color="auto" w:fill="auto"/>
          </w:tcPr>
          <w:p w14:paraId="67A640C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0" w:type="auto"/>
            <w:shd w:val="clear" w:color="auto" w:fill="auto"/>
          </w:tcPr>
          <w:p w14:paraId="701089D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43.80</w:t>
            </w:r>
          </w:p>
        </w:tc>
        <w:tc>
          <w:tcPr>
            <w:tcW w:w="0" w:type="auto"/>
            <w:shd w:val="clear" w:color="auto" w:fill="auto"/>
          </w:tcPr>
          <w:p w14:paraId="458575C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0" w:type="auto"/>
            <w:shd w:val="clear" w:color="auto" w:fill="auto"/>
          </w:tcPr>
          <w:p w14:paraId="2C04C17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60.12</w:t>
            </w:r>
          </w:p>
        </w:tc>
        <w:tc>
          <w:tcPr>
            <w:tcW w:w="0" w:type="auto"/>
            <w:shd w:val="clear" w:color="auto" w:fill="auto"/>
          </w:tcPr>
          <w:p w14:paraId="4D7FC2F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60.76</w:t>
            </w:r>
          </w:p>
        </w:tc>
        <w:tc>
          <w:tcPr>
            <w:tcW w:w="0" w:type="auto"/>
            <w:shd w:val="clear" w:color="auto" w:fill="auto"/>
          </w:tcPr>
          <w:p w14:paraId="3967161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1.06%</w:t>
            </w:r>
          </w:p>
        </w:tc>
      </w:tr>
      <w:tr w:rsidR="00E41900" w14:paraId="17A113F0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6727941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68303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5C0F426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0" w:type="auto"/>
            <w:shd w:val="clear" w:color="auto" w:fill="auto"/>
          </w:tcPr>
          <w:p w14:paraId="5072D30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0" w:type="auto"/>
            <w:shd w:val="clear" w:color="auto" w:fill="auto"/>
          </w:tcPr>
          <w:p w14:paraId="60160E6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4932757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0" w:type="auto"/>
            <w:shd w:val="clear" w:color="auto" w:fill="auto"/>
          </w:tcPr>
          <w:p w14:paraId="2FD1CC2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0" w:type="auto"/>
            <w:shd w:val="clear" w:color="auto" w:fill="auto"/>
          </w:tcPr>
          <w:p w14:paraId="1E9186D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4FEE2F42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11.07</w:t>
            </w:r>
          </w:p>
        </w:tc>
        <w:tc>
          <w:tcPr>
            <w:tcW w:w="0" w:type="auto"/>
            <w:shd w:val="clear" w:color="auto" w:fill="auto"/>
          </w:tcPr>
          <w:p w14:paraId="7F97D25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11.07</w:t>
            </w:r>
          </w:p>
        </w:tc>
        <w:tc>
          <w:tcPr>
            <w:tcW w:w="0" w:type="auto"/>
            <w:shd w:val="clear" w:color="auto" w:fill="auto"/>
          </w:tcPr>
          <w:p w14:paraId="7E6C3102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E41900" w14:paraId="20368442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19869B8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675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162C06EC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0" w:type="auto"/>
            <w:shd w:val="clear" w:color="auto" w:fill="auto"/>
          </w:tcPr>
          <w:p w14:paraId="32123EB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0" w:type="auto"/>
            <w:shd w:val="clear" w:color="auto" w:fill="auto"/>
          </w:tcPr>
          <w:p w14:paraId="00FBAD3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5230270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0" w:type="auto"/>
            <w:shd w:val="clear" w:color="auto" w:fill="auto"/>
          </w:tcPr>
          <w:p w14:paraId="1C56763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14.84</w:t>
            </w:r>
          </w:p>
        </w:tc>
        <w:tc>
          <w:tcPr>
            <w:tcW w:w="0" w:type="auto"/>
            <w:shd w:val="clear" w:color="auto" w:fill="auto"/>
          </w:tcPr>
          <w:p w14:paraId="3C02CBA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0" w:type="auto"/>
            <w:shd w:val="clear" w:color="auto" w:fill="auto"/>
          </w:tcPr>
          <w:p w14:paraId="524C19D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21.30</w:t>
            </w:r>
          </w:p>
        </w:tc>
        <w:tc>
          <w:tcPr>
            <w:tcW w:w="0" w:type="auto"/>
            <w:shd w:val="clear" w:color="auto" w:fill="auto"/>
          </w:tcPr>
          <w:p w14:paraId="4C891CB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21.28</w:t>
            </w:r>
          </w:p>
        </w:tc>
        <w:tc>
          <w:tcPr>
            <w:tcW w:w="0" w:type="auto"/>
            <w:shd w:val="clear" w:color="auto" w:fill="auto"/>
          </w:tcPr>
          <w:p w14:paraId="431F3B66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</w:tr>
      <w:tr w:rsidR="00E41900" w14:paraId="4FDEA111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667CA76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2EE29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3CB6F82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49.04</w:t>
            </w:r>
          </w:p>
        </w:tc>
        <w:tc>
          <w:tcPr>
            <w:tcW w:w="0" w:type="auto"/>
            <w:shd w:val="clear" w:color="auto" w:fill="auto"/>
          </w:tcPr>
          <w:p w14:paraId="525B707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0" w:type="auto"/>
            <w:shd w:val="clear" w:color="auto" w:fill="auto"/>
          </w:tcPr>
          <w:p w14:paraId="18F7A10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0" w:type="auto"/>
            <w:shd w:val="clear" w:color="auto" w:fill="auto"/>
          </w:tcPr>
          <w:p w14:paraId="6EE9BB7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86.94</w:t>
            </w:r>
          </w:p>
        </w:tc>
        <w:tc>
          <w:tcPr>
            <w:tcW w:w="0" w:type="auto"/>
            <w:shd w:val="clear" w:color="auto" w:fill="auto"/>
          </w:tcPr>
          <w:p w14:paraId="17CAE03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87.24</w:t>
            </w:r>
          </w:p>
        </w:tc>
        <w:tc>
          <w:tcPr>
            <w:tcW w:w="0" w:type="auto"/>
            <w:shd w:val="clear" w:color="auto" w:fill="auto"/>
          </w:tcPr>
          <w:p w14:paraId="5D075E6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0" w:type="auto"/>
            <w:shd w:val="clear" w:color="auto" w:fill="auto"/>
          </w:tcPr>
          <w:p w14:paraId="7EBCEAB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103.60</w:t>
            </w:r>
          </w:p>
        </w:tc>
        <w:tc>
          <w:tcPr>
            <w:tcW w:w="0" w:type="auto"/>
            <w:shd w:val="clear" w:color="auto" w:fill="auto"/>
          </w:tcPr>
          <w:p w14:paraId="30850D6D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104.84</w:t>
            </w:r>
          </w:p>
        </w:tc>
        <w:tc>
          <w:tcPr>
            <w:tcW w:w="0" w:type="auto"/>
            <w:shd w:val="clear" w:color="auto" w:fill="auto"/>
          </w:tcPr>
          <w:p w14:paraId="7B60E92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</w:tr>
      <w:tr w:rsidR="00E41900" w14:paraId="7F234042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2AD5DFB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467D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603F8BD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0" w:type="auto"/>
            <w:shd w:val="clear" w:color="auto" w:fill="auto"/>
          </w:tcPr>
          <w:p w14:paraId="00E401C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0" w:type="auto"/>
            <w:shd w:val="clear" w:color="auto" w:fill="auto"/>
          </w:tcPr>
          <w:p w14:paraId="46243CB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773A8FD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</w:t>
            </w:r>
          </w:p>
        </w:tc>
        <w:tc>
          <w:tcPr>
            <w:tcW w:w="0" w:type="auto"/>
            <w:shd w:val="clear" w:color="auto" w:fill="auto"/>
          </w:tcPr>
          <w:p w14:paraId="1CAC784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</w:t>
            </w:r>
          </w:p>
        </w:tc>
        <w:tc>
          <w:tcPr>
            <w:tcW w:w="0" w:type="auto"/>
            <w:shd w:val="clear" w:color="auto" w:fill="auto"/>
          </w:tcPr>
          <w:p w14:paraId="1F901C7C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0" w:type="auto"/>
            <w:shd w:val="clear" w:color="auto" w:fill="auto"/>
          </w:tcPr>
          <w:p w14:paraId="76A173D8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0" w:type="auto"/>
            <w:shd w:val="clear" w:color="auto" w:fill="auto"/>
          </w:tcPr>
          <w:p w14:paraId="2AE62B8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19.51</w:t>
            </w:r>
          </w:p>
        </w:tc>
        <w:tc>
          <w:tcPr>
            <w:tcW w:w="0" w:type="auto"/>
            <w:shd w:val="clear" w:color="auto" w:fill="auto"/>
          </w:tcPr>
          <w:p w14:paraId="5B203F2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1.84%</w:t>
            </w:r>
          </w:p>
        </w:tc>
      </w:tr>
      <w:tr w:rsidR="00E41900" w14:paraId="064E5661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066531A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2F332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74CB3F2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0" w:type="auto"/>
            <w:shd w:val="clear" w:color="auto" w:fill="auto"/>
          </w:tcPr>
          <w:p w14:paraId="3443AF0A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25.25</w:t>
            </w:r>
          </w:p>
        </w:tc>
        <w:tc>
          <w:tcPr>
            <w:tcW w:w="0" w:type="auto"/>
            <w:shd w:val="clear" w:color="auto" w:fill="auto"/>
          </w:tcPr>
          <w:p w14:paraId="239ED8B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0" w:type="auto"/>
            <w:shd w:val="clear" w:color="auto" w:fill="auto"/>
          </w:tcPr>
          <w:p w14:paraId="1FEBD1C6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38.37</w:t>
            </w:r>
          </w:p>
        </w:tc>
        <w:tc>
          <w:tcPr>
            <w:tcW w:w="0" w:type="auto"/>
            <w:shd w:val="clear" w:color="auto" w:fill="auto"/>
          </w:tcPr>
          <w:p w14:paraId="34DB59B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38.13</w:t>
            </w:r>
          </w:p>
        </w:tc>
        <w:tc>
          <w:tcPr>
            <w:tcW w:w="0" w:type="auto"/>
            <w:shd w:val="clear" w:color="auto" w:fill="auto"/>
          </w:tcPr>
          <w:p w14:paraId="5E0EAC6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-0.63%</w:t>
            </w:r>
          </w:p>
        </w:tc>
        <w:tc>
          <w:tcPr>
            <w:tcW w:w="0" w:type="auto"/>
            <w:shd w:val="clear" w:color="auto" w:fill="auto"/>
          </w:tcPr>
          <w:p w14:paraId="73F9F31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54.18</w:t>
            </w:r>
          </w:p>
        </w:tc>
        <w:tc>
          <w:tcPr>
            <w:tcW w:w="0" w:type="auto"/>
            <w:shd w:val="clear" w:color="auto" w:fill="auto"/>
          </w:tcPr>
          <w:p w14:paraId="56EEBDB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54.10</w:t>
            </w:r>
          </w:p>
        </w:tc>
        <w:tc>
          <w:tcPr>
            <w:tcW w:w="0" w:type="auto"/>
            <w:shd w:val="clear" w:color="auto" w:fill="auto"/>
          </w:tcPr>
          <w:p w14:paraId="1FF1477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E41900" w14:paraId="144C55B4" w14:textId="77777777" w:rsidTr="00CC7493">
        <w:tc>
          <w:tcPr>
            <w:tcW w:w="0" w:type="auto"/>
            <w:shd w:val="clear" w:color="auto" w:fill="auto"/>
            <w:vAlign w:val="center"/>
          </w:tcPr>
          <w:p w14:paraId="06546DA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066A7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0" w:type="auto"/>
            <w:shd w:val="clear" w:color="auto" w:fill="auto"/>
          </w:tcPr>
          <w:p w14:paraId="5A6F089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7.65%</w:t>
            </w:r>
          </w:p>
        </w:tc>
        <w:tc>
          <w:tcPr>
            <w:tcW w:w="0" w:type="auto"/>
            <w:shd w:val="clear" w:color="auto" w:fill="auto"/>
          </w:tcPr>
          <w:p w14:paraId="70A915F7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7.65%</w:t>
            </w:r>
          </w:p>
        </w:tc>
        <w:tc>
          <w:tcPr>
            <w:tcW w:w="0" w:type="auto"/>
            <w:shd w:val="clear" w:color="auto" w:fill="auto"/>
          </w:tcPr>
          <w:p w14:paraId="21BC9CC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BD6E4BE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24.65%</w:t>
            </w:r>
          </w:p>
        </w:tc>
        <w:tc>
          <w:tcPr>
            <w:tcW w:w="0" w:type="auto"/>
            <w:shd w:val="clear" w:color="auto" w:fill="auto"/>
          </w:tcPr>
          <w:p w14:paraId="5E12292F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24.68%</w:t>
            </w:r>
          </w:p>
        </w:tc>
        <w:tc>
          <w:tcPr>
            <w:tcW w:w="0" w:type="auto"/>
            <w:shd w:val="clear" w:color="auto" w:fill="auto"/>
          </w:tcPr>
          <w:p w14:paraId="79C2D9F2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300C0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41.09%</w:t>
            </w:r>
          </w:p>
        </w:tc>
        <w:tc>
          <w:tcPr>
            <w:tcW w:w="0" w:type="auto"/>
            <w:shd w:val="clear" w:color="auto" w:fill="auto"/>
          </w:tcPr>
          <w:p w14:paraId="25495C34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41.13%</w:t>
            </w:r>
          </w:p>
        </w:tc>
        <w:tc>
          <w:tcPr>
            <w:tcW w:w="0" w:type="auto"/>
            <w:shd w:val="clear" w:color="auto" w:fill="auto"/>
          </w:tcPr>
          <w:p w14:paraId="0A63089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6076E312" w14:textId="77777777" w:rsidTr="00CC7493">
        <w:tc>
          <w:tcPr>
            <w:tcW w:w="0" w:type="auto"/>
            <w:shd w:val="clear" w:color="auto" w:fill="auto"/>
            <w:vAlign w:val="center"/>
          </w:tcPr>
          <w:p w14:paraId="4F80A89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D18127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0" w:type="auto"/>
            <w:shd w:val="clear" w:color="auto" w:fill="auto"/>
          </w:tcPr>
          <w:p w14:paraId="21548126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0" w:type="auto"/>
            <w:shd w:val="clear" w:color="auto" w:fill="auto"/>
          </w:tcPr>
          <w:p w14:paraId="41EB495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0" w:type="auto"/>
            <w:shd w:val="clear" w:color="auto" w:fill="auto"/>
          </w:tcPr>
          <w:p w14:paraId="7A68C9AB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DA121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0" w:type="auto"/>
            <w:shd w:val="clear" w:color="auto" w:fill="auto"/>
          </w:tcPr>
          <w:p w14:paraId="22EB3A2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0" w:type="auto"/>
            <w:shd w:val="clear" w:color="auto" w:fill="auto"/>
          </w:tcPr>
          <w:p w14:paraId="35225809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982CC3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11.86%</w:t>
            </w:r>
          </w:p>
        </w:tc>
        <w:tc>
          <w:tcPr>
            <w:tcW w:w="0" w:type="auto"/>
            <w:shd w:val="clear" w:color="auto" w:fill="auto"/>
          </w:tcPr>
          <w:p w14:paraId="45F9E000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9C727A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11.85%</w:t>
            </w:r>
          </w:p>
        </w:tc>
        <w:tc>
          <w:tcPr>
            <w:tcW w:w="0" w:type="auto"/>
            <w:shd w:val="clear" w:color="auto" w:fill="auto"/>
          </w:tcPr>
          <w:p w14:paraId="1E132B75" w14:textId="77777777" w:rsidR="00E41900" w:rsidRPr="009C727A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10F33D46" w14:textId="77777777" w:rsidTr="00CC7493">
        <w:tc>
          <w:tcPr>
            <w:tcW w:w="0" w:type="auto"/>
            <w:gridSpan w:val="2"/>
            <w:shd w:val="clear" w:color="auto" w:fill="auto"/>
            <w:vAlign w:val="center"/>
          </w:tcPr>
          <w:p w14:paraId="4BF212E3" w14:textId="77777777" w:rsidR="00E41900" w:rsidRDefault="00E41900" w:rsidP="00CC7493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20CB7724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38A67067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6432EE77" w14:textId="77777777" w:rsidR="00E41900" w:rsidRDefault="00E41900" w:rsidP="00CC7493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5D0304B6" w14:textId="77777777" w:rsidTr="00CC7493">
        <w:tc>
          <w:tcPr>
            <w:tcW w:w="0" w:type="auto"/>
            <w:gridSpan w:val="2"/>
            <w:shd w:val="clear" w:color="auto" w:fill="auto"/>
            <w:vAlign w:val="center"/>
          </w:tcPr>
          <w:p w14:paraId="5E826B7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608CB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023672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F8C95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0E973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8B8E5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A0B0C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6ADBE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41875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8B1073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026C3FE5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57D89A66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A8248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6C8F2BD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300.92</w:t>
            </w:r>
          </w:p>
        </w:tc>
        <w:tc>
          <w:tcPr>
            <w:tcW w:w="0" w:type="auto"/>
            <w:shd w:val="clear" w:color="auto" w:fill="auto"/>
          </w:tcPr>
          <w:p w14:paraId="4B9178D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300.84</w:t>
            </w:r>
          </w:p>
        </w:tc>
        <w:tc>
          <w:tcPr>
            <w:tcW w:w="0" w:type="auto"/>
            <w:shd w:val="clear" w:color="auto" w:fill="auto"/>
          </w:tcPr>
          <w:p w14:paraId="26D5069A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-0.03%</w:t>
            </w:r>
          </w:p>
        </w:tc>
        <w:tc>
          <w:tcPr>
            <w:tcW w:w="0" w:type="auto"/>
            <w:shd w:val="clear" w:color="auto" w:fill="auto"/>
          </w:tcPr>
          <w:p w14:paraId="556B148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225.38</w:t>
            </w:r>
          </w:p>
        </w:tc>
        <w:tc>
          <w:tcPr>
            <w:tcW w:w="0" w:type="auto"/>
            <w:shd w:val="clear" w:color="auto" w:fill="auto"/>
          </w:tcPr>
          <w:p w14:paraId="07FEEC3D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220.63</w:t>
            </w:r>
          </w:p>
        </w:tc>
        <w:tc>
          <w:tcPr>
            <w:tcW w:w="0" w:type="auto"/>
            <w:shd w:val="clear" w:color="auto" w:fill="auto"/>
          </w:tcPr>
          <w:p w14:paraId="59B9A34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-2.11%</w:t>
            </w:r>
          </w:p>
        </w:tc>
        <w:tc>
          <w:tcPr>
            <w:tcW w:w="0" w:type="auto"/>
            <w:shd w:val="clear" w:color="auto" w:fill="auto"/>
          </w:tcPr>
          <w:p w14:paraId="41BA6AD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126.81</w:t>
            </w:r>
          </w:p>
        </w:tc>
        <w:tc>
          <w:tcPr>
            <w:tcW w:w="0" w:type="auto"/>
            <w:shd w:val="clear" w:color="auto" w:fill="auto"/>
          </w:tcPr>
          <w:p w14:paraId="27A24201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123.05</w:t>
            </w:r>
          </w:p>
        </w:tc>
        <w:tc>
          <w:tcPr>
            <w:tcW w:w="0" w:type="auto"/>
            <w:shd w:val="clear" w:color="auto" w:fill="auto"/>
          </w:tcPr>
          <w:p w14:paraId="16CAF02A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-2.97%</w:t>
            </w:r>
          </w:p>
        </w:tc>
      </w:tr>
      <w:tr w:rsidR="00E41900" w14:paraId="4D2F1179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0DDBF65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86C37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2F04DAB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197.82</w:t>
            </w:r>
          </w:p>
        </w:tc>
        <w:tc>
          <w:tcPr>
            <w:tcW w:w="0" w:type="auto"/>
            <w:shd w:val="clear" w:color="auto" w:fill="auto"/>
          </w:tcPr>
          <w:p w14:paraId="684739FA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197.82</w:t>
            </w:r>
          </w:p>
        </w:tc>
        <w:tc>
          <w:tcPr>
            <w:tcW w:w="0" w:type="auto"/>
            <w:shd w:val="clear" w:color="auto" w:fill="auto"/>
          </w:tcPr>
          <w:p w14:paraId="0F881F1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741C6A39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99.13</w:t>
            </w:r>
          </w:p>
        </w:tc>
        <w:tc>
          <w:tcPr>
            <w:tcW w:w="0" w:type="auto"/>
            <w:shd w:val="clear" w:color="auto" w:fill="auto"/>
          </w:tcPr>
          <w:p w14:paraId="0123FC81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97.23</w:t>
            </w:r>
          </w:p>
        </w:tc>
        <w:tc>
          <w:tcPr>
            <w:tcW w:w="0" w:type="auto"/>
            <w:shd w:val="clear" w:color="auto" w:fill="auto"/>
          </w:tcPr>
          <w:p w14:paraId="5C9A94A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-1.92%</w:t>
            </w:r>
          </w:p>
        </w:tc>
        <w:tc>
          <w:tcPr>
            <w:tcW w:w="0" w:type="auto"/>
            <w:shd w:val="clear" w:color="auto" w:fill="auto"/>
          </w:tcPr>
          <w:p w14:paraId="31451EC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12.78</w:t>
            </w:r>
          </w:p>
        </w:tc>
        <w:tc>
          <w:tcPr>
            <w:tcW w:w="0" w:type="auto"/>
            <w:shd w:val="clear" w:color="auto" w:fill="auto"/>
          </w:tcPr>
          <w:p w14:paraId="43B9F33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12.28</w:t>
            </w:r>
          </w:p>
        </w:tc>
        <w:tc>
          <w:tcPr>
            <w:tcW w:w="0" w:type="auto"/>
            <w:shd w:val="clear" w:color="auto" w:fill="auto"/>
          </w:tcPr>
          <w:p w14:paraId="4FB4265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-3.91%</w:t>
            </w:r>
          </w:p>
        </w:tc>
      </w:tr>
      <w:tr w:rsidR="00E41900" w14:paraId="595C924C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21BE283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18ECD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3241E1E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319.05</w:t>
            </w:r>
          </w:p>
        </w:tc>
        <w:tc>
          <w:tcPr>
            <w:tcW w:w="0" w:type="auto"/>
            <w:shd w:val="clear" w:color="auto" w:fill="auto"/>
          </w:tcPr>
          <w:p w14:paraId="2484E5F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319.02</w:t>
            </w:r>
          </w:p>
        </w:tc>
        <w:tc>
          <w:tcPr>
            <w:tcW w:w="0" w:type="auto"/>
            <w:shd w:val="clear" w:color="auto" w:fill="auto"/>
          </w:tcPr>
          <w:p w14:paraId="1976F64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-0.01%</w:t>
            </w:r>
          </w:p>
        </w:tc>
        <w:tc>
          <w:tcPr>
            <w:tcW w:w="0" w:type="auto"/>
            <w:shd w:val="clear" w:color="auto" w:fill="auto"/>
          </w:tcPr>
          <w:p w14:paraId="03D3729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234.00</w:t>
            </w:r>
          </w:p>
        </w:tc>
        <w:tc>
          <w:tcPr>
            <w:tcW w:w="0" w:type="auto"/>
            <w:shd w:val="clear" w:color="auto" w:fill="auto"/>
          </w:tcPr>
          <w:p w14:paraId="61E0C2E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225.70</w:t>
            </w:r>
          </w:p>
        </w:tc>
        <w:tc>
          <w:tcPr>
            <w:tcW w:w="0" w:type="auto"/>
            <w:shd w:val="clear" w:color="auto" w:fill="auto"/>
          </w:tcPr>
          <w:p w14:paraId="06A312C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-3.55%</w:t>
            </w:r>
          </w:p>
        </w:tc>
        <w:tc>
          <w:tcPr>
            <w:tcW w:w="0" w:type="auto"/>
            <w:shd w:val="clear" w:color="auto" w:fill="auto"/>
          </w:tcPr>
          <w:p w14:paraId="39135E5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122.45</w:t>
            </w:r>
          </w:p>
        </w:tc>
        <w:tc>
          <w:tcPr>
            <w:tcW w:w="0" w:type="auto"/>
            <w:shd w:val="clear" w:color="auto" w:fill="auto"/>
          </w:tcPr>
          <w:p w14:paraId="3716FC7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119.15</w:t>
            </w:r>
          </w:p>
        </w:tc>
        <w:tc>
          <w:tcPr>
            <w:tcW w:w="0" w:type="auto"/>
            <w:shd w:val="clear" w:color="auto" w:fill="auto"/>
          </w:tcPr>
          <w:p w14:paraId="07E0E27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-2.69%</w:t>
            </w:r>
          </w:p>
        </w:tc>
      </w:tr>
      <w:tr w:rsidR="00E41900" w14:paraId="34BDAB0A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4F6547BF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E57E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390034B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134.95</w:t>
            </w:r>
          </w:p>
        </w:tc>
        <w:tc>
          <w:tcPr>
            <w:tcW w:w="0" w:type="auto"/>
            <w:shd w:val="clear" w:color="auto" w:fill="auto"/>
          </w:tcPr>
          <w:p w14:paraId="57F3B9B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180.78</w:t>
            </w:r>
          </w:p>
        </w:tc>
        <w:tc>
          <w:tcPr>
            <w:tcW w:w="0" w:type="auto"/>
            <w:shd w:val="clear" w:color="auto" w:fill="auto"/>
          </w:tcPr>
          <w:p w14:paraId="3C2925E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33.96%</w:t>
            </w:r>
          </w:p>
        </w:tc>
        <w:tc>
          <w:tcPr>
            <w:tcW w:w="0" w:type="auto"/>
            <w:shd w:val="clear" w:color="auto" w:fill="auto"/>
          </w:tcPr>
          <w:p w14:paraId="11A103FD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73.22</w:t>
            </w:r>
          </w:p>
        </w:tc>
        <w:tc>
          <w:tcPr>
            <w:tcW w:w="0" w:type="auto"/>
            <w:shd w:val="clear" w:color="auto" w:fill="auto"/>
          </w:tcPr>
          <w:p w14:paraId="6922C34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114.28</w:t>
            </w:r>
          </w:p>
        </w:tc>
        <w:tc>
          <w:tcPr>
            <w:tcW w:w="0" w:type="auto"/>
            <w:shd w:val="clear" w:color="auto" w:fill="auto"/>
          </w:tcPr>
          <w:p w14:paraId="75AB11E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56.07%</w:t>
            </w:r>
          </w:p>
        </w:tc>
        <w:tc>
          <w:tcPr>
            <w:tcW w:w="0" w:type="auto"/>
            <w:shd w:val="clear" w:color="auto" w:fill="auto"/>
          </w:tcPr>
          <w:p w14:paraId="3EDA95D9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43.52</w:t>
            </w:r>
          </w:p>
        </w:tc>
        <w:tc>
          <w:tcPr>
            <w:tcW w:w="0" w:type="auto"/>
            <w:shd w:val="clear" w:color="auto" w:fill="auto"/>
          </w:tcPr>
          <w:p w14:paraId="62B371E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61.03</w:t>
            </w:r>
          </w:p>
        </w:tc>
        <w:tc>
          <w:tcPr>
            <w:tcW w:w="0" w:type="auto"/>
            <w:shd w:val="clear" w:color="auto" w:fill="auto"/>
          </w:tcPr>
          <w:p w14:paraId="1924D2F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40.24%</w:t>
            </w:r>
          </w:p>
        </w:tc>
      </w:tr>
      <w:tr w:rsidR="00E41900" w14:paraId="3D879AB9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6B5774A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22F23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78B3608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69.88</w:t>
            </w:r>
          </w:p>
        </w:tc>
        <w:tc>
          <w:tcPr>
            <w:tcW w:w="0" w:type="auto"/>
            <w:shd w:val="clear" w:color="auto" w:fill="auto"/>
          </w:tcPr>
          <w:p w14:paraId="148B037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93.94</w:t>
            </w:r>
          </w:p>
        </w:tc>
        <w:tc>
          <w:tcPr>
            <w:tcW w:w="0" w:type="auto"/>
            <w:shd w:val="clear" w:color="auto" w:fill="auto"/>
          </w:tcPr>
          <w:p w14:paraId="3411DAB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34.43%</w:t>
            </w:r>
          </w:p>
        </w:tc>
        <w:tc>
          <w:tcPr>
            <w:tcW w:w="0" w:type="auto"/>
            <w:shd w:val="clear" w:color="auto" w:fill="auto"/>
          </w:tcPr>
          <w:p w14:paraId="2C0014B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41.75</w:t>
            </w:r>
          </w:p>
        </w:tc>
        <w:tc>
          <w:tcPr>
            <w:tcW w:w="0" w:type="auto"/>
            <w:shd w:val="clear" w:color="auto" w:fill="auto"/>
          </w:tcPr>
          <w:p w14:paraId="1A287F5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58.69</w:t>
            </w:r>
          </w:p>
        </w:tc>
        <w:tc>
          <w:tcPr>
            <w:tcW w:w="0" w:type="auto"/>
            <w:shd w:val="clear" w:color="auto" w:fill="auto"/>
          </w:tcPr>
          <w:p w14:paraId="1EA9D691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40.59%</w:t>
            </w:r>
          </w:p>
        </w:tc>
        <w:tc>
          <w:tcPr>
            <w:tcW w:w="0" w:type="auto"/>
            <w:shd w:val="clear" w:color="auto" w:fill="auto"/>
          </w:tcPr>
          <w:p w14:paraId="749947B9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6.39</w:t>
            </w:r>
          </w:p>
        </w:tc>
        <w:tc>
          <w:tcPr>
            <w:tcW w:w="0" w:type="auto"/>
            <w:shd w:val="clear" w:color="auto" w:fill="auto"/>
          </w:tcPr>
          <w:p w14:paraId="3761764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7.36</w:t>
            </w:r>
          </w:p>
        </w:tc>
        <w:tc>
          <w:tcPr>
            <w:tcW w:w="0" w:type="auto"/>
            <w:shd w:val="clear" w:color="auto" w:fill="auto"/>
          </w:tcPr>
          <w:p w14:paraId="31023A69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15.13%</w:t>
            </w:r>
          </w:p>
        </w:tc>
      </w:tr>
      <w:tr w:rsidR="00E41900" w14:paraId="799F0C7D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1647771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B1471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0200EFA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129.65</w:t>
            </w:r>
          </w:p>
        </w:tc>
        <w:tc>
          <w:tcPr>
            <w:tcW w:w="0" w:type="auto"/>
            <w:shd w:val="clear" w:color="auto" w:fill="auto"/>
          </w:tcPr>
          <w:p w14:paraId="78F5EF1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187.93</w:t>
            </w:r>
          </w:p>
        </w:tc>
        <w:tc>
          <w:tcPr>
            <w:tcW w:w="0" w:type="auto"/>
            <w:shd w:val="clear" w:color="auto" w:fill="auto"/>
          </w:tcPr>
          <w:p w14:paraId="0DE346D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44.95%</w:t>
            </w:r>
          </w:p>
        </w:tc>
        <w:tc>
          <w:tcPr>
            <w:tcW w:w="0" w:type="auto"/>
            <w:shd w:val="clear" w:color="auto" w:fill="auto"/>
          </w:tcPr>
          <w:p w14:paraId="63226B8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71.70</w:t>
            </w:r>
          </w:p>
        </w:tc>
        <w:tc>
          <w:tcPr>
            <w:tcW w:w="0" w:type="auto"/>
            <w:shd w:val="clear" w:color="auto" w:fill="auto"/>
          </w:tcPr>
          <w:p w14:paraId="3A83A1F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110.50</w:t>
            </w:r>
          </w:p>
        </w:tc>
        <w:tc>
          <w:tcPr>
            <w:tcW w:w="0" w:type="auto"/>
            <w:shd w:val="clear" w:color="auto" w:fill="auto"/>
          </w:tcPr>
          <w:p w14:paraId="66EA242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54.11%</w:t>
            </w:r>
          </w:p>
        </w:tc>
        <w:tc>
          <w:tcPr>
            <w:tcW w:w="0" w:type="auto"/>
            <w:shd w:val="clear" w:color="auto" w:fill="auto"/>
          </w:tcPr>
          <w:p w14:paraId="3F78C8D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44.18</w:t>
            </w:r>
          </w:p>
        </w:tc>
        <w:tc>
          <w:tcPr>
            <w:tcW w:w="0" w:type="auto"/>
            <w:shd w:val="clear" w:color="auto" w:fill="auto"/>
          </w:tcPr>
          <w:p w14:paraId="17BD216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60.05</w:t>
            </w:r>
          </w:p>
        </w:tc>
        <w:tc>
          <w:tcPr>
            <w:tcW w:w="0" w:type="auto"/>
            <w:shd w:val="clear" w:color="auto" w:fill="auto"/>
          </w:tcPr>
          <w:p w14:paraId="4DB6D1E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35.94%</w:t>
            </w:r>
          </w:p>
        </w:tc>
      </w:tr>
      <w:tr w:rsidR="00E41900" w14:paraId="420126E7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65AF107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189FF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33BEB48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13.90</w:t>
            </w:r>
          </w:p>
        </w:tc>
        <w:tc>
          <w:tcPr>
            <w:tcW w:w="0" w:type="auto"/>
            <w:shd w:val="clear" w:color="auto" w:fill="auto"/>
          </w:tcPr>
          <w:p w14:paraId="3620966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13.91</w:t>
            </w:r>
          </w:p>
        </w:tc>
        <w:tc>
          <w:tcPr>
            <w:tcW w:w="0" w:type="auto"/>
            <w:shd w:val="clear" w:color="auto" w:fill="auto"/>
          </w:tcPr>
          <w:p w14:paraId="1B36D4D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0.08%</w:t>
            </w:r>
          </w:p>
        </w:tc>
        <w:tc>
          <w:tcPr>
            <w:tcW w:w="0" w:type="auto"/>
            <w:shd w:val="clear" w:color="auto" w:fill="auto"/>
          </w:tcPr>
          <w:p w14:paraId="218F493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37.14</w:t>
            </w:r>
          </w:p>
        </w:tc>
        <w:tc>
          <w:tcPr>
            <w:tcW w:w="0" w:type="auto"/>
            <w:shd w:val="clear" w:color="auto" w:fill="auto"/>
          </w:tcPr>
          <w:p w14:paraId="10F997E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37.88</w:t>
            </w:r>
          </w:p>
        </w:tc>
        <w:tc>
          <w:tcPr>
            <w:tcW w:w="0" w:type="auto"/>
            <w:shd w:val="clear" w:color="auto" w:fill="auto"/>
          </w:tcPr>
          <w:p w14:paraId="5245649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1.99%</w:t>
            </w:r>
          </w:p>
        </w:tc>
        <w:tc>
          <w:tcPr>
            <w:tcW w:w="0" w:type="auto"/>
            <w:shd w:val="clear" w:color="auto" w:fill="auto"/>
          </w:tcPr>
          <w:p w14:paraId="4B30CF5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62.98</w:t>
            </w:r>
          </w:p>
        </w:tc>
        <w:tc>
          <w:tcPr>
            <w:tcW w:w="0" w:type="auto"/>
            <w:shd w:val="clear" w:color="auto" w:fill="auto"/>
          </w:tcPr>
          <w:p w14:paraId="2A90332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64.60</w:t>
            </w:r>
          </w:p>
        </w:tc>
        <w:tc>
          <w:tcPr>
            <w:tcW w:w="0" w:type="auto"/>
            <w:shd w:val="clear" w:color="auto" w:fill="auto"/>
          </w:tcPr>
          <w:p w14:paraId="7907F9A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2.57%</w:t>
            </w:r>
          </w:p>
        </w:tc>
      </w:tr>
      <w:tr w:rsidR="00E41900" w14:paraId="6F024489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413E3E6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ED41D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280302E9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10.96</w:t>
            </w:r>
          </w:p>
        </w:tc>
        <w:tc>
          <w:tcPr>
            <w:tcW w:w="0" w:type="auto"/>
            <w:shd w:val="clear" w:color="auto" w:fill="auto"/>
          </w:tcPr>
          <w:p w14:paraId="1693748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10.96</w:t>
            </w:r>
          </w:p>
        </w:tc>
        <w:tc>
          <w:tcPr>
            <w:tcW w:w="0" w:type="auto"/>
            <w:shd w:val="clear" w:color="auto" w:fill="auto"/>
          </w:tcPr>
          <w:p w14:paraId="31E9DDE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shd w:val="clear" w:color="auto" w:fill="auto"/>
          </w:tcPr>
          <w:p w14:paraId="73F364C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11.02</w:t>
            </w:r>
          </w:p>
        </w:tc>
        <w:tc>
          <w:tcPr>
            <w:tcW w:w="0" w:type="auto"/>
            <w:shd w:val="clear" w:color="auto" w:fill="auto"/>
          </w:tcPr>
          <w:p w14:paraId="5B6DE90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11.02</w:t>
            </w:r>
          </w:p>
        </w:tc>
        <w:tc>
          <w:tcPr>
            <w:tcW w:w="0" w:type="auto"/>
            <w:shd w:val="clear" w:color="auto" w:fill="auto"/>
          </w:tcPr>
          <w:p w14:paraId="229291E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-0.01%</w:t>
            </w:r>
          </w:p>
        </w:tc>
        <w:tc>
          <w:tcPr>
            <w:tcW w:w="0" w:type="auto"/>
            <w:shd w:val="clear" w:color="auto" w:fill="auto"/>
          </w:tcPr>
          <w:p w14:paraId="6BF53B1D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11.13</w:t>
            </w:r>
          </w:p>
        </w:tc>
        <w:tc>
          <w:tcPr>
            <w:tcW w:w="0" w:type="auto"/>
            <w:shd w:val="clear" w:color="auto" w:fill="auto"/>
          </w:tcPr>
          <w:p w14:paraId="39E9B7B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11.13</w:t>
            </w:r>
          </w:p>
        </w:tc>
        <w:tc>
          <w:tcPr>
            <w:tcW w:w="0" w:type="auto"/>
            <w:shd w:val="clear" w:color="auto" w:fill="auto"/>
          </w:tcPr>
          <w:p w14:paraId="56394B1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</w:tr>
      <w:tr w:rsidR="00E41900" w14:paraId="789ABD07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450C28C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85B24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6A16743D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11.77</w:t>
            </w:r>
          </w:p>
        </w:tc>
        <w:tc>
          <w:tcPr>
            <w:tcW w:w="0" w:type="auto"/>
            <w:shd w:val="clear" w:color="auto" w:fill="auto"/>
          </w:tcPr>
          <w:p w14:paraId="7A76259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11.77</w:t>
            </w:r>
          </w:p>
        </w:tc>
        <w:tc>
          <w:tcPr>
            <w:tcW w:w="0" w:type="auto"/>
            <w:shd w:val="clear" w:color="auto" w:fill="auto"/>
          </w:tcPr>
          <w:p w14:paraId="218D257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0.04%</w:t>
            </w:r>
          </w:p>
        </w:tc>
        <w:tc>
          <w:tcPr>
            <w:tcW w:w="0" w:type="auto"/>
            <w:shd w:val="clear" w:color="auto" w:fill="auto"/>
          </w:tcPr>
          <w:p w14:paraId="3EE319C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16.17</w:t>
            </w:r>
          </w:p>
        </w:tc>
        <w:tc>
          <w:tcPr>
            <w:tcW w:w="0" w:type="auto"/>
            <w:shd w:val="clear" w:color="auto" w:fill="auto"/>
          </w:tcPr>
          <w:p w14:paraId="2960AF1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16.28</w:t>
            </w:r>
          </w:p>
        </w:tc>
        <w:tc>
          <w:tcPr>
            <w:tcW w:w="0" w:type="auto"/>
            <w:shd w:val="clear" w:color="auto" w:fill="auto"/>
          </w:tcPr>
          <w:p w14:paraId="7D29463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0.70%</w:t>
            </w:r>
          </w:p>
        </w:tc>
        <w:tc>
          <w:tcPr>
            <w:tcW w:w="0" w:type="auto"/>
            <w:shd w:val="clear" w:color="auto" w:fill="auto"/>
          </w:tcPr>
          <w:p w14:paraId="33769AE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25.49</w:t>
            </w:r>
          </w:p>
        </w:tc>
        <w:tc>
          <w:tcPr>
            <w:tcW w:w="0" w:type="auto"/>
            <w:shd w:val="clear" w:color="auto" w:fill="auto"/>
          </w:tcPr>
          <w:p w14:paraId="6822106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25.73</w:t>
            </w:r>
          </w:p>
        </w:tc>
        <w:tc>
          <w:tcPr>
            <w:tcW w:w="0" w:type="auto"/>
            <w:shd w:val="clear" w:color="auto" w:fill="auto"/>
          </w:tcPr>
          <w:p w14:paraId="7DDBE98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0.94%</w:t>
            </w:r>
          </w:p>
        </w:tc>
      </w:tr>
      <w:tr w:rsidR="00E41900" w14:paraId="58A96549" w14:textId="77777777" w:rsidTr="00CC7493">
        <w:tc>
          <w:tcPr>
            <w:tcW w:w="0" w:type="auto"/>
            <w:vMerge w:val="restart"/>
            <w:shd w:val="clear" w:color="auto" w:fill="auto"/>
            <w:vAlign w:val="center"/>
          </w:tcPr>
          <w:p w14:paraId="63529F6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BA98A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587FDF4A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35.26</w:t>
            </w:r>
          </w:p>
        </w:tc>
        <w:tc>
          <w:tcPr>
            <w:tcW w:w="0" w:type="auto"/>
            <w:shd w:val="clear" w:color="auto" w:fill="auto"/>
          </w:tcPr>
          <w:p w14:paraId="3CA60DC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34.38</w:t>
            </w:r>
          </w:p>
        </w:tc>
        <w:tc>
          <w:tcPr>
            <w:tcW w:w="0" w:type="auto"/>
            <w:shd w:val="clear" w:color="auto" w:fill="auto"/>
          </w:tcPr>
          <w:p w14:paraId="496C24E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-2.49%</w:t>
            </w:r>
          </w:p>
        </w:tc>
        <w:tc>
          <w:tcPr>
            <w:tcW w:w="0" w:type="auto"/>
            <w:shd w:val="clear" w:color="auto" w:fill="auto"/>
          </w:tcPr>
          <w:p w14:paraId="54CF701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62.28</w:t>
            </w:r>
          </w:p>
        </w:tc>
        <w:tc>
          <w:tcPr>
            <w:tcW w:w="0" w:type="auto"/>
            <w:shd w:val="clear" w:color="auto" w:fill="auto"/>
          </w:tcPr>
          <w:p w14:paraId="350B8CC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60.79</w:t>
            </w:r>
          </w:p>
        </w:tc>
        <w:tc>
          <w:tcPr>
            <w:tcW w:w="0" w:type="auto"/>
            <w:shd w:val="clear" w:color="auto" w:fill="auto"/>
          </w:tcPr>
          <w:p w14:paraId="17247C2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-2.40%</w:t>
            </w:r>
          </w:p>
        </w:tc>
        <w:tc>
          <w:tcPr>
            <w:tcW w:w="0" w:type="auto"/>
            <w:shd w:val="clear" w:color="auto" w:fill="auto"/>
          </w:tcPr>
          <w:p w14:paraId="6DBB66B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85.40</w:t>
            </w:r>
          </w:p>
        </w:tc>
        <w:tc>
          <w:tcPr>
            <w:tcW w:w="0" w:type="auto"/>
            <w:shd w:val="clear" w:color="auto" w:fill="auto"/>
          </w:tcPr>
          <w:p w14:paraId="49605B1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82.99</w:t>
            </w:r>
          </w:p>
        </w:tc>
        <w:tc>
          <w:tcPr>
            <w:tcW w:w="0" w:type="auto"/>
            <w:shd w:val="clear" w:color="auto" w:fill="auto"/>
          </w:tcPr>
          <w:p w14:paraId="109253E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-2.81%</w:t>
            </w:r>
          </w:p>
        </w:tc>
      </w:tr>
      <w:tr w:rsidR="00E41900" w14:paraId="2A02681D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759F8D57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FE2B0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14:paraId="25C69A0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5.33</w:t>
            </w:r>
          </w:p>
        </w:tc>
        <w:tc>
          <w:tcPr>
            <w:tcW w:w="0" w:type="auto"/>
            <w:shd w:val="clear" w:color="auto" w:fill="auto"/>
          </w:tcPr>
          <w:p w14:paraId="4F0F74CD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4.39</w:t>
            </w:r>
          </w:p>
        </w:tc>
        <w:tc>
          <w:tcPr>
            <w:tcW w:w="0" w:type="auto"/>
            <w:shd w:val="clear" w:color="auto" w:fill="auto"/>
          </w:tcPr>
          <w:p w14:paraId="1F00C52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-17.56%</w:t>
            </w:r>
          </w:p>
        </w:tc>
        <w:tc>
          <w:tcPr>
            <w:tcW w:w="0" w:type="auto"/>
            <w:shd w:val="clear" w:color="auto" w:fill="auto"/>
          </w:tcPr>
          <w:p w14:paraId="7B98132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10.13</w:t>
            </w:r>
          </w:p>
        </w:tc>
        <w:tc>
          <w:tcPr>
            <w:tcW w:w="0" w:type="auto"/>
            <w:shd w:val="clear" w:color="auto" w:fill="auto"/>
          </w:tcPr>
          <w:p w14:paraId="1422A80A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5.95</w:t>
            </w:r>
          </w:p>
        </w:tc>
        <w:tc>
          <w:tcPr>
            <w:tcW w:w="0" w:type="auto"/>
            <w:shd w:val="clear" w:color="auto" w:fill="auto"/>
          </w:tcPr>
          <w:p w14:paraId="1095536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-41.31%</w:t>
            </w:r>
          </w:p>
        </w:tc>
        <w:tc>
          <w:tcPr>
            <w:tcW w:w="0" w:type="auto"/>
            <w:shd w:val="clear" w:color="auto" w:fill="auto"/>
          </w:tcPr>
          <w:p w14:paraId="4BACC8F1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12.88</w:t>
            </w:r>
          </w:p>
        </w:tc>
        <w:tc>
          <w:tcPr>
            <w:tcW w:w="0" w:type="auto"/>
            <w:shd w:val="clear" w:color="auto" w:fill="auto"/>
          </w:tcPr>
          <w:p w14:paraId="3EA5A66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9.98</w:t>
            </w:r>
          </w:p>
        </w:tc>
        <w:tc>
          <w:tcPr>
            <w:tcW w:w="0" w:type="auto"/>
            <w:shd w:val="clear" w:color="auto" w:fill="auto"/>
          </w:tcPr>
          <w:p w14:paraId="73EEC4D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-22.55%</w:t>
            </w:r>
          </w:p>
        </w:tc>
      </w:tr>
      <w:tr w:rsidR="00E41900" w14:paraId="2A8AE10B" w14:textId="77777777" w:rsidTr="00CC7493">
        <w:tc>
          <w:tcPr>
            <w:tcW w:w="0" w:type="auto"/>
            <w:vMerge/>
            <w:shd w:val="clear" w:color="auto" w:fill="auto"/>
            <w:vAlign w:val="center"/>
          </w:tcPr>
          <w:p w14:paraId="3960EBB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3E9FE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0" w:type="auto"/>
            <w:shd w:val="clear" w:color="auto" w:fill="auto"/>
          </w:tcPr>
          <w:p w14:paraId="3B88EFA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16.07</w:t>
            </w:r>
          </w:p>
        </w:tc>
        <w:tc>
          <w:tcPr>
            <w:tcW w:w="0" w:type="auto"/>
            <w:shd w:val="clear" w:color="auto" w:fill="auto"/>
          </w:tcPr>
          <w:p w14:paraId="0F5FB7B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15.95</w:t>
            </w:r>
          </w:p>
        </w:tc>
        <w:tc>
          <w:tcPr>
            <w:tcW w:w="0" w:type="auto"/>
            <w:shd w:val="clear" w:color="auto" w:fill="auto"/>
          </w:tcPr>
          <w:p w14:paraId="661872B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-0.75%</w:t>
            </w:r>
          </w:p>
        </w:tc>
        <w:tc>
          <w:tcPr>
            <w:tcW w:w="0" w:type="auto"/>
            <w:shd w:val="clear" w:color="auto" w:fill="auto"/>
          </w:tcPr>
          <w:p w14:paraId="52F7063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24.94</w:t>
            </w:r>
          </w:p>
        </w:tc>
        <w:tc>
          <w:tcPr>
            <w:tcW w:w="0" w:type="auto"/>
            <w:shd w:val="clear" w:color="auto" w:fill="auto"/>
          </w:tcPr>
          <w:p w14:paraId="69B65D5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23.93</w:t>
            </w:r>
          </w:p>
        </w:tc>
        <w:tc>
          <w:tcPr>
            <w:tcW w:w="0" w:type="auto"/>
            <w:shd w:val="clear" w:color="auto" w:fill="auto"/>
          </w:tcPr>
          <w:p w14:paraId="1427F25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-4.03%</w:t>
            </w:r>
          </w:p>
        </w:tc>
        <w:tc>
          <w:tcPr>
            <w:tcW w:w="0" w:type="auto"/>
            <w:shd w:val="clear" w:color="auto" w:fill="auto"/>
          </w:tcPr>
          <w:p w14:paraId="5B894A6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43.84</w:t>
            </w:r>
          </w:p>
        </w:tc>
        <w:tc>
          <w:tcPr>
            <w:tcW w:w="0" w:type="auto"/>
            <w:shd w:val="clear" w:color="auto" w:fill="auto"/>
          </w:tcPr>
          <w:p w14:paraId="3CF9085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41.25</w:t>
            </w:r>
          </w:p>
        </w:tc>
        <w:tc>
          <w:tcPr>
            <w:tcW w:w="0" w:type="auto"/>
            <w:shd w:val="clear" w:color="auto" w:fill="auto"/>
          </w:tcPr>
          <w:p w14:paraId="38C2F70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-5.90%</w:t>
            </w:r>
          </w:p>
        </w:tc>
      </w:tr>
      <w:tr w:rsidR="00E41900" w14:paraId="4FE95999" w14:textId="77777777" w:rsidTr="00CC7493">
        <w:tc>
          <w:tcPr>
            <w:tcW w:w="0" w:type="auto"/>
            <w:shd w:val="clear" w:color="auto" w:fill="auto"/>
            <w:vAlign w:val="center"/>
          </w:tcPr>
          <w:p w14:paraId="2CE82A4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9CF7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0" w:type="auto"/>
            <w:shd w:val="clear" w:color="auto" w:fill="auto"/>
          </w:tcPr>
          <w:p w14:paraId="4A89BA03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8.95%</w:t>
            </w:r>
          </w:p>
        </w:tc>
        <w:tc>
          <w:tcPr>
            <w:tcW w:w="0" w:type="auto"/>
            <w:shd w:val="clear" w:color="auto" w:fill="auto"/>
          </w:tcPr>
          <w:p w14:paraId="20B1E97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8.96%</w:t>
            </w:r>
          </w:p>
        </w:tc>
        <w:tc>
          <w:tcPr>
            <w:tcW w:w="0" w:type="auto"/>
            <w:shd w:val="clear" w:color="auto" w:fill="auto"/>
          </w:tcPr>
          <w:p w14:paraId="64576FE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6C9E5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24.29%</w:t>
            </w:r>
          </w:p>
        </w:tc>
        <w:tc>
          <w:tcPr>
            <w:tcW w:w="0" w:type="auto"/>
            <w:shd w:val="clear" w:color="auto" w:fill="auto"/>
          </w:tcPr>
          <w:p w14:paraId="2702B2D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25.03%</w:t>
            </w:r>
          </w:p>
        </w:tc>
        <w:tc>
          <w:tcPr>
            <w:tcW w:w="0" w:type="auto"/>
            <w:shd w:val="clear" w:color="auto" w:fill="auto"/>
          </w:tcPr>
          <w:p w14:paraId="2D93B008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D4F927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47.02%</w:t>
            </w:r>
          </w:p>
        </w:tc>
        <w:tc>
          <w:tcPr>
            <w:tcW w:w="0" w:type="auto"/>
            <w:shd w:val="clear" w:color="auto" w:fill="auto"/>
          </w:tcPr>
          <w:p w14:paraId="26670345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48.31%</w:t>
            </w:r>
          </w:p>
        </w:tc>
        <w:tc>
          <w:tcPr>
            <w:tcW w:w="0" w:type="auto"/>
            <w:shd w:val="clear" w:color="auto" w:fill="auto"/>
          </w:tcPr>
          <w:p w14:paraId="58F52716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1900" w14:paraId="0BB68D4F" w14:textId="77777777" w:rsidTr="00CC7493">
        <w:tc>
          <w:tcPr>
            <w:tcW w:w="0" w:type="auto"/>
            <w:shd w:val="clear" w:color="auto" w:fill="auto"/>
            <w:vAlign w:val="center"/>
          </w:tcPr>
          <w:p w14:paraId="461F1DE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CBAA5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0" w:type="auto"/>
            <w:shd w:val="clear" w:color="auto" w:fill="auto"/>
          </w:tcPr>
          <w:p w14:paraId="4A51DF7C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2.02%</w:t>
            </w:r>
          </w:p>
        </w:tc>
        <w:tc>
          <w:tcPr>
            <w:tcW w:w="0" w:type="auto"/>
            <w:shd w:val="clear" w:color="auto" w:fill="auto"/>
          </w:tcPr>
          <w:p w14:paraId="41F76DC4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1.47%</w:t>
            </w:r>
          </w:p>
        </w:tc>
        <w:tc>
          <w:tcPr>
            <w:tcW w:w="0" w:type="auto"/>
            <w:shd w:val="clear" w:color="auto" w:fill="auto"/>
          </w:tcPr>
          <w:p w14:paraId="4C3ACA40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DCF1F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9.59%</w:t>
            </w:r>
          </w:p>
        </w:tc>
        <w:tc>
          <w:tcPr>
            <w:tcW w:w="0" w:type="auto"/>
            <w:shd w:val="clear" w:color="auto" w:fill="auto"/>
          </w:tcPr>
          <w:p w14:paraId="3DAF91E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6.60%</w:t>
            </w:r>
          </w:p>
        </w:tc>
        <w:tc>
          <w:tcPr>
            <w:tcW w:w="0" w:type="auto"/>
            <w:shd w:val="clear" w:color="auto" w:fill="auto"/>
          </w:tcPr>
          <w:p w14:paraId="137C58B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64B84E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15.28%</w:t>
            </w:r>
          </w:p>
        </w:tc>
        <w:tc>
          <w:tcPr>
            <w:tcW w:w="0" w:type="auto"/>
            <w:shd w:val="clear" w:color="auto" w:fill="auto"/>
          </w:tcPr>
          <w:p w14:paraId="46FF4EEB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9C727A">
              <w:rPr>
                <w:rFonts w:asciiTheme="minorHAnsi" w:hAnsiTheme="minorHAnsi" w:cstheme="minorHAnsi"/>
                <w:sz w:val="16"/>
                <w:szCs w:val="16"/>
              </w:rPr>
              <w:t>11.97%</w:t>
            </w:r>
          </w:p>
        </w:tc>
        <w:tc>
          <w:tcPr>
            <w:tcW w:w="0" w:type="auto"/>
            <w:shd w:val="clear" w:color="auto" w:fill="auto"/>
          </w:tcPr>
          <w:p w14:paraId="4B836B42" w14:textId="77777777" w:rsidR="00E41900" w:rsidRPr="009C727A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1900" w14:paraId="497F58A4" w14:textId="77777777" w:rsidTr="00CC7493">
        <w:tc>
          <w:tcPr>
            <w:tcW w:w="0" w:type="auto"/>
            <w:gridSpan w:val="11"/>
            <w:shd w:val="clear" w:color="auto" w:fill="auto"/>
            <w:vAlign w:val="center"/>
          </w:tcPr>
          <w:p w14:paraId="7557CA5D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3FB5A9B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CCFB9DD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81A06AF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5786917" w14:textId="77777777" w:rsidR="00E41900" w:rsidRDefault="00E41900" w:rsidP="00E41900">
      <w:pPr>
        <w:pStyle w:val="L1bullet"/>
        <w:ind w:left="0" w:firstLine="0"/>
        <w:rPr>
          <w:iCs/>
          <w:lang w:val="en-US" w:eastAsia="zh-CN"/>
        </w:rPr>
      </w:pPr>
    </w:p>
    <w:p w14:paraId="67646534" w14:textId="77777777" w:rsidR="00E41900" w:rsidRDefault="00E41900" w:rsidP="00E4190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118B7188" w14:textId="77777777" w:rsidR="00E41900" w:rsidRDefault="00E41900" w:rsidP="00E4190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P0 offset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7"/>
        <w:gridCol w:w="881"/>
        <w:gridCol w:w="880"/>
        <w:gridCol w:w="883"/>
        <w:gridCol w:w="931"/>
        <w:gridCol w:w="931"/>
        <w:gridCol w:w="883"/>
        <w:gridCol w:w="931"/>
        <w:gridCol w:w="931"/>
        <w:gridCol w:w="924"/>
      </w:tblGrid>
      <w:tr w:rsidR="00E41900" w14:paraId="1A9C9D6B" w14:textId="77777777" w:rsidTr="00CC7493">
        <w:tc>
          <w:tcPr>
            <w:tcW w:w="1135" w:type="dxa"/>
            <w:gridSpan w:val="2"/>
            <w:shd w:val="clear" w:color="auto" w:fill="auto"/>
            <w:vAlign w:val="center"/>
          </w:tcPr>
          <w:p w14:paraId="2D8F28A1" w14:textId="77777777" w:rsidR="00E41900" w:rsidRDefault="00E41900" w:rsidP="00CC7493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720" w:type="dxa"/>
            <w:gridSpan w:val="3"/>
            <w:shd w:val="clear" w:color="auto" w:fill="auto"/>
            <w:vAlign w:val="center"/>
          </w:tcPr>
          <w:p w14:paraId="68166122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860" w:type="dxa"/>
            <w:gridSpan w:val="3"/>
            <w:shd w:val="clear" w:color="auto" w:fill="auto"/>
            <w:vAlign w:val="center"/>
          </w:tcPr>
          <w:p w14:paraId="3D993B7B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3A8BA744" w14:textId="77777777" w:rsidR="00E41900" w:rsidRDefault="00E41900" w:rsidP="00CC7493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7C36E947" w14:textId="77777777" w:rsidTr="00CC7493">
        <w:tc>
          <w:tcPr>
            <w:tcW w:w="1135" w:type="dxa"/>
            <w:gridSpan w:val="2"/>
            <w:shd w:val="clear" w:color="auto" w:fill="auto"/>
            <w:vAlign w:val="center"/>
          </w:tcPr>
          <w:p w14:paraId="054FD0D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20A853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48A57E06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FE08D5D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49BF2D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DBF0115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3997593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1402DF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62F5078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02EBDDE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6435AAE5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61A03DC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B6E03C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2693F45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318.69</w:t>
            </w:r>
          </w:p>
        </w:tc>
        <w:tc>
          <w:tcPr>
            <w:tcW w:w="902" w:type="dxa"/>
            <w:shd w:val="clear" w:color="auto" w:fill="auto"/>
          </w:tcPr>
          <w:p w14:paraId="15124C0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318.59</w:t>
            </w:r>
          </w:p>
        </w:tc>
        <w:tc>
          <w:tcPr>
            <w:tcW w:w="916" w:type="dxa"/>
            <w:shd w:val="clear" w:color="auto" w:fill="auto"/>
          </w:tcPr>
          <w:p w14:paraId="79FC9EB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-0.03%</w:t>
            </w:r>
          </w:p>
        </w:tc>
        <w:tc>
          <w:tcPr>
            <w:tcW w:w="972" w:type="dxa"/>
            <w:shd w:val="clear" w:color="auto" w:fill="auto"/>
          </w:tcPr>
          <w:p w14:paraId="6B62707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234.81</w:t>
            </w:r>
          </w:p>
        </w:tc>
        <w:tc>
          <w:tcPr>
            <w:tcW w:w="972" w:type="dxa"/>
            <w:shd w:val="clear" w:color="auto" w:fill="auto"/>
          </w:tcPr>
          <w:p w14:paraId="3A8204F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234.13</w:t>
            </w:r>
          </w:p>
        </w:tc>
        <w:tc>
          <w:tcPr>
            <w:tcW w:w="916" w:type="dxa"/>
            <w:shd w:val="clear" w:color="auto" w:fill="auto"/>
          </w:tcPr>
          <w:p w14:paraId="290528F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-0.29%</w:t>
            </w:r>
          </w:p>
        </w:tc>
        <w:tc>
          <w:tcPr>
            <w:tcW w:w="972" w:type="dxa"/>
            <w:shd w:val="clear" w:color="auto" w:fill="auto"/>
          </w:tcPr>
          <w:p w14:paraId="460125C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177.50</w:t>
            </w:r>
          </w:p>
        </w:tc>
        <w:tc>
          <w:tcPr>
            <w:tcW w:w="972" w:type="dxa"/>
            <w:shd w:val="clear" w:color="auto" w:fill="auto"/>
          </w:tcPr>
          <w:p w14:paraId="351431C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177.08</w:t>
            </w:r>
          </w:p>
        </w:tc>
        <w:tc>
          <w:tcPr>
            <w:tcW w:w="972" w:type="dxa"/>
            <w:shd w:val="clear" w:color="auto" w:fill="auto"/>
          </w:tcPr>
          <w:p w14:paraId="62C6158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-0.23%</w:t>
            </w:r>
          </w:p>
        </w:tc>
      </w:tr>
      <w:tr w:rsidR="00E41900" w14:paraId="2A6F3137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79EA09E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2289CBC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1B5BD02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180.91</w:t>
            </w:r>
          </w:p>
        </w:tc>
        <w:tc>
          <w:tcPr>
            <w:tcW w:w="902" w:type="dxa"/>
            <w:shd w:val="clear" w:color="auto" w:fill="auto"/>
          </w:tcPr>
          <w:p w14:paraId="2C4C9AB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180.51</w:t>
            </w:r>
          </w:p>
        </w:tc>
        <w:tc>
          <w:tcPr>
            <w:tcW w:w="916" w:type="dxa"/>
            <w:shd w:val="clear" w:color="auto" w:fill="auto"/>
          </w:tcPr>
          <w:p w14:paraId="11D75930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-0.22%</w:t>
            </w:r>
          </w:p>
        </w:tc>
        <w:tc>
          <w:tcPr>
            <w:tcW w:w="972" w:type="dxa"/>
            <w:shd w:val="clear" w:color="auto" w:fill="auto"/>
          </w:tcPr>
          <w:p w14:paraId="0D85349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13.46</w:t>
            </w:r>
          </w:p>
        </w:tc>
        <w:tc>
          <w:tcPr>
            <w:tcW w:w="972" w:type="dxa"/>
            <w:shd w:val="clear" w:color="auto" w:fill="auto"/>
          </w:tcPr>
          <w:p w14:paraId="4A3F80D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12.67</w:t>
            </w:r>
          </w:p>
        </w:tc>
        <w:tc>
          <w:tcPr>
            <w:tcW w:w="916" w:type="dxa"/>
            <w:shd w:val="clear" w:color="auto" w:fill="auto"/>
          </w:tcPr>
          <w:p w14:paraId="013F695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-5.85%</w:t>
            </w:r>
          </w:p>
        </w:tc>
        <w:tc>
          <w:tcPr>
            <w:tcW w:w="972" w:type="dxa"/>
            <w:shd w:val="clear" w:color="auto" w:fill="auto"/>
          </w:tcPr>
          <w:p w14:paraId="78B9EEC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2.71</w:t>
            </w:r>
          </w:p>
        </w:tc>
        <w:tc>
          <w:tcPr>
            <w:tcW w:w="972" w:type="dxa"/>
            <w:shd w:val="clear" w:color="auto" w:fill="auto"/>
          </w:tcPr>
          <w:p w14:paraId="100A018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2.58</w:t>
            </w:r>
          </w:p>
        </w:tc>
        <w:tc>
          <w:tcPr>
            <w:tcW w:w="972" w:type="dxa"/>
            <w:shd w:val="clear" w:color="auto" w:fill="auto"/>
          </w:tcPr>
          <w:p w14:paraId="6AE9E7D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-4.68%</w:t>
            </w:r>
          </w:p>
        </w:tc>
      </w:tr>
      <w:tr w:rsidR="00E41900" w14:paraId="1563DC38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06BFE13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0A30242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73E8650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351.04</w:t>
            </w:r>
          </w:p>
        </w:tc>
        <w:tc>
          <w:tcPr>
            <w:tcW w:w="902" w:type="dxa"/>
            <w:shd w:val="clear" w:color="auto" w:fill="auto"/>
          </w:tcPr>
          <w:p w14:paraId="3577B9F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351.04</w:t>
            </w:r>
          </w:p>
        </w:tc>
        <w:tc>
          <w:tcPr>
            <w:tcW w:w="916" w:type="dxa"/>
            <w:shd w:val="clear" w:color="auto" w:fill="auto"/>
          </w:tcPr>
          <w:p w14:paraId="4D263A6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4E9C77E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268.30</w:t>
            </w:r>
          </w:p>
        </w:tc>
        <w:tc>
          <w:tcPr>
            <w:tcW w:w="972" w:type="dxa"/>
            <w:shd w:val="clear" w:color="auto" w:fill="auto"/>
          </w:tcPr>
          <w:p w14:paraId="63B0F95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267.90</w:t>
            </w:r>
          </w:p>
        </w:tc>
        <w:tc>
          <w:tcPr>
            <w:tcW w:w="916" w:type="dxa"/>
            <w:shd w:val="clear" w:color="auto" w:fill="auto"/>
          </w:tcPr>
          <w:p w14:paraId="175A545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-0.15%</w:t>
            </w:r>
          </w:p>
        </w:tc>
        <w:tc>
          <w:tcPr>
            <w:tcW w:w="972" w:type="dxa"/>
            <w:shd w:val="clear" w:color="auto" w:fill="auto"/>
          </w:tcPr>
          <w:p w14:paraId="7F61C63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198.63</w:t>
            </w:r>
          </w:p>
        </w:tc>
        <w:tc>
          <w:tcPr>
            <w:tcW w:w="972" w:type="dxa"/>
            <w:shd w:val="clear" w:color="auto" w:fill="auto"/>
          </w:tcPr>
          <w:p w14:paraId="64FD686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197.70</w:t>
            </w:r>
          </w:p>
        </w:tc>
        <w:tc>
          <w:tcPr>
            <w:tcW w:w="972" w:type="dxa"/>
            <w:shd w:val="clear" w:color="auto" w:fill="auto"/>
          </w:tcPr>
          <w:p w14:paraId="689ACAD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-0.47%</w:t>
            </w:r>
          </w:p>
        </w:tc>
      </w:tr>
      <w:tr w:rsidR="00E41900" w14:paraId="6DE97BE3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33040279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BDFA34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0D8824B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40.55</w:t>
            </w:r>
          </w:p>
        </w:tc>
        <w:tc>
          <w:tcPr>
            <w:tcW w:w="902" w:type="dxa"/>
            <w:shd w:val="clear" w:color="auto" w:fill="auto"/>
          </w:tcPr>
          <w:p w14:paraId="3AF5BB0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40.57</w:t>
            </w:r>
          </w:p>
        </w:tc>
        <w:tc>
          <w:tcPr>
            <w:tcW w:w="916" w:type="dxa"/>
            <w:shd w:val="clear" w:color="auto" w:fill="auto"/>
          </w:tcPr>
          <w:p w14:paraId="0015C68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0.06%</w:t>
            </w:r>
          </w:p>
        </w:tc>
        <w:tc>
          <w:tcPr>
            <w:tcW w:w="972" w:type="dxa"/>
            <w:shd w:val="clear" w:color="auto" w:fill="auto"/>
          </w:tcPr>
          <w:p w14:paraId="5E6D021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27.27</w:t>
            </w:r>
          </w:p>
        </w:tc>
        <w:tc>
          <w:tcPr>
            <w:tcW w:w="972" w:type="dxa"/>
            <w:shd w:val="clear" w:color="auto" w:fill="auto"/>
          </w:tcPr>
          <w:p w14:paraId="16F684F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27.22</w:t>
            </w:r>
          </w:p>
        </w:tc>
        <w:tc>
          <w:tcPr>
            <w:tcW w:w="916" w:type="dxa"/>
            <w:shd w:val="clear" w:color="auto" w:fill="auto"/>
          </w:tcPr>
          <w:p w14:paraId="0A5830A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-0.18%</w:t>
            </w:r>
          </w:p>
        </w:tc>
        <w:tc>
          <w:tcPr>
            <w:tcW w:w="972" w:type="dxa"/>
            <w:shd w:val="clear" w:color="auto" w:fill="auto"/>
          </w:tcPr>
          <w:p w14:paraId="744F5B9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18.45</w:t>
            </w:r>
          </w:p>
        </w:tc>
        <w:tc>
          <w:tcPr>
            <w:tcW w:w="972" w:type="dxa"/>
            <w:shd w:val="clear" w:color="auto" w:fill="auto"/>
          </w:tcPr>
          <w:p w14:paraId="2379C9C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18.42</w:t>
            </w:r>
          </w:p>
        </w:tc>
        <w:tc>
          <w:tcPr>
            <w:tcW w:w="972" w:type="dxa"/>
            <w:shd w:val="clear" w:color="auto" w:fill="auto"/>
          </w:tcPr>
          <w:p w14:paraId="123DF4E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-0.18%</w:t>
            </w:r>
          </w:p>
        </w:tc>
      </w:tr>
      <w:tr w:rsidR="00E41900" w14:paraId="46740783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3142AD3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65FC43F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19C92A6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6.09</w:t>
            </w:r>
          </w:p>
        </w:tc>
        <w:tc>
          <w:tcPr>
            <w:tcW w:w="902" w:type="dxa"/>
            <w:shd w:val="clear" w:color="auto" w:fill="auto"/>
          </w:tcPr>
          <w:p w14:paraId="556CCE6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6.09</w:t>
            </w:r>
          </w:p>
        </w:tc>
        <w:tc>
          <w:tcPr>
            <w:tcW w:w="916" w:type="dxa"/>
            <w:shd w:val="clear" w:color="auto" w:fill="auto"/>
          </w:tcPr>
          <w:p w14:paraId="4A36C0C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318E3BB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1.11</w:t>
            </w:r>
          </w:p>
        </w:tc>
        <w:tc>
          <w:tcPr>
            <w:tcW w:w="972" w:type="dxa"/>
            <w:shd w:val="clear" w:color="auto" w:fill="auto"/>
          </w:tcPr>
          <w:p w14:paraId="3896399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1.11</w:t>
            </w:r>
          </w:p>
        </w:tc>
        <w:tc>
          <w:tcPr>
            <w:tcW w:w="916" w:type="dxa"/>
            <w:shd w:val="clear" w:color="auto" w:fill="auto"/>
          </w:tcPr>
          <w:p w14:paraId="762B583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-0.13%</w:t>
            </w:r>
          </w:p>
        </w:tc>
        <w:tc>
          <w:tcPr>
            <w:tcW w:w="972" w:type="dxa"/>
            <w:shd w:val="clear" w:color="auto" w:fill="auto"/>
          </w:tcPr>
          <w:p w14:paraId="77E3854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0.22</w:t>
            </w:r>
          </w:p>
        </w:tc>
        <w:tc>
          <w:tcPr>
            <w:tcW w:w="972" w:type="dxa"/>
            <w:shd w:val="clear" w:color="auto" w:fill="auto"/>
          </w:tcPr>
          <w:p w14:paraId="6E7CCC3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0.23</w:t>
            </w:r>
          </w:p>
        </w:tc>
        <w:tc>
          <w:tcPr>
            <w:tcW w:w="972" w:type="dxa"/>
            <w:shd w:val="clear" w:color="auto" w:fill="auto"/>
          </w:tcPr>
          <w:p w14:paraId="44B3F2B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6.26%</w:t>
            </w:r>
          </w:p>
        </w:tc>
      </w:tr>
      <w:tr w:rsidR="00E41900" w14:paraId="587DDA89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6C51180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7E13FD3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5FE7039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41.20</w:t>
            </w:r>
          </w:p>
        </w:tc>
        <w:tc>
          <w:tcPr>
            <w:tcW w:w="902" w:type="dxa"/>
            <w:shd w:val="clear" w:color="auto" w:fill="auto"/>
          </w:tcPr>
          <w:p w14:paraId="3C82CB5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41.20</w:t>
            </w:r>
          </w:p>
        </w:tc>
        <w:tc>
          <w:tcPr>
            <w:tcW w:w="916" w:type="dxa"/>
            <w:shd w:val="clear" w:color="auto" w:fill="auto"/>
          </w:tcPr>
          <w:p w14:paraId="00BFCDF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594DD5F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24.75</w:t>
            </w:r>
          </w:p>
        </w:tc>
        <w:tc>
          <w:tcPr>
            <w:tcW w:w="972" w:type="dxa"/>
            <w:shd w:val="clear" w:color="auto" w:fill="auto"/>
          </w:tcPr>
          <w:p w14:paraId="1A1594DC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24.22</w:t>
            </w:r>
          </w:p>
        </w:tc>
        <w:tc>
          <w:tcPr>
            <w:tcW w:w="916" w:type="dxa"/>
            <w:shd w:val="clear" w:color="auto" w:fill="auto"/>
          </w:tcPr>
          <w:p w14:paraId="48FC891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-2.15%</w:t>
            </w:r>
          </w:p>
        </w:tc>
        <w:tc>
          <w:tcPr>
            <w:tcW w:w="972" w:type="dxa"/>
            <w:shd w:val="clear" w:color="auto" w:fill="auto"/>
          </w:tcPr>
          <w:p w14:paraId="1B24615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16.19</w:t>
            </w:r>
          </w:p>
        </w:tc>
        <w:tc>
          <w:tcPr>
            <w:tcW w:w="972" w:type="dxa"/>
            <w:shd w:val="clear" w:color="auto" w:fill="auto"/>
          </w:tcPr>
          <w:p w14:paraId="5DB8327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16.29</w:t>
            </w:r>
          </w:p>
        </w:tc>
        <w:tc>
          <w:tcPr>
            <w:tcW w:w="972" w:type="dxa"/>
            <w:shd w:val="clear" w:color="auto" w:fill="auto"/>
          </w:tcPr>
          <w:p w14:paraId="7E748E2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0.63%</w:t>
            </w:r>
          </w:p>
        </w:tc>
      </w:tr>
      <w:tr w:rsidR="00E41900" w14:paraId="44FCD2E8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6F35A37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77CDFDE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34934F5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13.55</w:t>
            </w:r>
          </w:p>
        </w:tc>
        <w:tc>
          <w:tcPr>
            <w:tcW w:w="902" w:type="dxa"/>
            <w:shd w:val="clear" w:color="auto" w:fill="auto"/>
          </w:tcPr>
          <w:p w14:paraId="1257287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13.56</w:t>
            </w:r>
          </w:p>
        </w:tc>
        <w:tc>
          <w:tcPr>
            <w:tcW w:w="916" w:type="dxa"/>
            <w:shd w:val="clear" w:color="auto" w:fill="auto"/>
          </w:tcPr>
          <w:p w14:paraId="34B7A2F0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0.05%</w:t>
            </w:r>
          </w:p>
        </w:tc>
        <w:tc>
          <w:tcPr>
            <w:tcW w:w="972" w:type="dxa"/>
            <w:shd w:val="clear" w:color="auto" w:fill="auto"/>
          </w:tcPr>
          <w:p w14:paraId="03F29EE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43.37</w:t>
            </w:r>
          </w:p>
        </w:tc>
        <w:tc>
          <w:tcPr>
            <w:tcW w:w="972" w:type="dxa"/>
            <w:shd w:val="clear" w:color="auto" w:fill="auto"/>
          </w:tcPr>
          <w:p w14:paraId="0DC6522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44.45</w:t>
            </w:r>
          </w:p>
        </w:tc>
        <w:tc>
          <w:tcPr>
            <w:tcW w:w="916" w:type="dxa"/>
            <w:shd w:val="clear" w:color="auto" w:fill="auto"/>
          </w:tcPr>
          <w:p w14:paraId="0C4AFE1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2.50%</w:t>
            </w:r>
          </w:p>
        </w:tc>
        <w:tc>
          <w:tcPr>
            <w:tcW w:w="972" w:type="dxa"/>
            <w:shd w:val="clear" w:color="auto" w:fill="auto"/>
          </w:tcPr>
          <w:p w14:paraId="340249E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60.12</w:t>
            </w:r>
          </w:p>
        </w:tc>
        <w:tc>
          <w:tcPr>
            <w:tcW w:w="972" w:type="dxa"/>
            <w:shd w:val="clear" w:color="auto" w:fill="auto"/>
          </w:tcPr>
          <w:p w14:paraId="56D976A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60.15</w:t>
            </w:r>
          </w:p>
        </w:tc>
        <w:tc>
          <w:tcPr>
            <w:tcW w:w="972" w:type="dxa"/>
            <w:shd w:val="clear" w:color="auto" w:fill="auto"/>
          </w:tcPr>
          <w:p w14:paraId="6FA917A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0.05%</w:t>
            </w:r>
          </w:p>
        </w:tc>
      </w:tr>
      <w:tr w:rsidR="00E41900" w14:paraId="3D31505E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3233F08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0D9EB07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1BE403F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10.93</w:t>
            </w:r>
          </w:p>
        </w:tc>
        <w:tc>
          <w:tcPr>
            <w:tcW w:w="902" w:type="dxa"/>
            <w:shd w:val="clear" w:color="auto" w:fill="auto"/>
          </w:tcPr>
          <w:p w14:paraId="157912E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10.93</w:t>
            </w:r>
          </w:p>
        </w:tc>
        <w:tc>
          <w:tcPr>
            <w:tcW w:w="916" w:type="dxa"/>
            <w:shd w:val="clear" w:color="auto" w:fill="auto"/>
          </w:tcPr>
          <w:p w14:paraId="60D7825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46AFE33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10.98</w:t>
            </w:r>
          </w:p>
        </w:tc>
        <w:tc>
          <w:tcPr>
            <w:tcW w:w="972" w:type="dxa"/>
            <w:shd w:val="clear" w:color="auto" w:fill="auto"/>
          </w:tcPr>
          <w:p w14:paraId="64ACF49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10.98</w:t>
            </w:r>
          </w:p>
        </w:tc>
        <w:tc>
          <w:tcPr>
            <w:tcW w:w="916" w:type="dxa"/>
            <w:shd w:val="clear" w:color="auto" w:fill="auto"/>
          </w:tcPr>
          <w:p w14:paraId="5A2F705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-0.01%</w:t>
            </w:r>
          </w:p>
        </w:tc>
        <w:tc>
          <w:tcPr>
            <w:tcW w:w="972" w:type="dxa"/>
            <w:shd w:val="clear" w:color="auto" w:fill="auto"/>
          </w:tcPr>
          <w:p w14:paraId="68F5714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11.07</w:t>
            </w:r>
          </w:p>
        </w:tc>
        <w:tc>
          <w:tcPr>
            <w:tcW w:w="972" w:type="dxa"/>
            <w:shd w:val="clear" w:color="auto" w:fill="auto"/>
          </w:tcPr>
          <w:p w14:paraId="2B07890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11.07</w:t>
            </w:r>
          </w:p>
        </w:tc>
        <w:tc>
          <w:tcPr>
            <w:tcW w:w="972" w:type="dxa"/>
            <w:shd w:val="clear" w:color="auto" w:fill="auto"/>
          </w:tcPr>
          <w:p w14:paraId="5B21DD3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0.01%</w:t>
            </w:r>
          </w:p>
        </w:tc>
      </w:tr>
      <w:tr w:rsidR="00E41900" w14:paraId="6D76336D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27E4EC8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1452003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28DEC7F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11.32</w:t>
            </w:r>
          </w:p>
        </w:tc>
        <w:tc>
          <w:tcPr>
            <w:tcW w:w="902" w:type="dxa"/>
            <w:shd w:val="clear" w:color="auto" w:fill="auto"/>
          </w:tcPr>
          <w:p w14:paraId="05A96ED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11.32</w:t>
            </w:r>
          </w:p>
        </w:tc>
        <w:tc>
          <w:tcPr>
            <w:tcW w:w="916" w:type="dxa"/>
            <w:shd w:val="clear" w:color="auto" w:fill="auto"/>
          </w:tcPr>
          <w:p w14:paraId="500D5B4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2B74CA8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14.88</w:t>
            </w:r>
          </w:p>
        </w:tc>
        <w:tc>
          <w:tcPr>
            <w:tcW w:w="972" w:type="dxa"/>
            <w:shd w:val="clear" w:color="auto" w:fill="auto"/>
          </w:tcPr>
          <w:p w14:paraId="3A8B6FC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14.86</w:t>
            </w:r>
          </w:p>
        </w:tc>
        <w:tc>
          <w:tcPr>
            <w:tcW w:w="916" w:type="dxa"/>
            <w:shd w:val="clear" w:color="auto" w:fill="auto"/>
          </w:tcPr>
          <w:p w14:paraId="124CA02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-0.10%</w:t>
            </w:r>
          </w:p>
        </w:tc>
        <w:tc>
          <w:tcPr>
            <w:tcW w:w="972" w:type="dxa"/>
            <w:shd w:val="clear" w:color="auto" w:fill="auto"/>
          </w:tcPr>
          <w:p w14:paraId="20A8D71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21.30</w:t>
            </w:r>
          </w:p>
        </w:tc>
        <w:tc>
          <w:tcPr>
            <w:tcW w:w="972" w:type="dxa"/>
            <w:shd w:val="clear" w:color="auto" w:fill="auto"/>
          </w:tcPr>
          <w:p w14:paraId="0850DF9C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21.31</w:t>
            </w:r>
          </w:p>
        </w:tc>
        <w:tc>
          <w:tcPr>
            <w:tcW w:w="972" w:type="dxa"/>
            <w:shd w:val="clear" w:color="auto" w:fill="auto"/>
          </w:tcPr>
          <w:p w14:paraId="219F0B0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0.06%</w:t>
            </w:r>
          </w:p>
        </w:tc>
      </w:tr>
      <w:tr w:rsidR="00E41900" w14:paraId="40F00EEC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6A9FC56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E659E9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6B8114D0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49.04</w:t>
            </w:r>
          </w:p>
        </w:tc>
        <w:tc>
          <w:tcPr>
            <w:tcW w:w="902" w:type="dxa"/>
            <w:shd w:val="clear" w:color="auto" w:fill="auto"/>
          </w:tcPr>
          <w:p w14:paraId="52085E3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48.97</w:t>
            </w:r>
          </w:p>
        </w:tc>
        <w:tc>
          <w:tcPr>
            <w:tcW w:w="916" w:type="dxa"/>
            <w:shd w:val="clear" w:color="auto" w:fill="auto"/>
          </w:tcPr>
          <w:p w14:paraId="2613E237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-0.14%</w:t>
            </w:r>
          </w:p>
        </w:tc>
        <w:tc>
          <w:tcPr>
            <w:tcW w:w="972" w:type="dxa"/>
            <w:shd w:val="clear" w:color="auto" w:fill="auto"/>
          </w:tcPr>
          <w:p w14:paraId="63DA173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86.94</w:t>
            </w:r>
          </w:p>
        </w:tc>
        <w:tc>
          <w:tcPr>
            <w:tcW w:w="972" w:type="dxa"/>
            <w:shd w:val="clear" w:color="auto" w:fill="auto"/>
          </w:tcPr>
          <w:p w14:paraId="40B9A4D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88.50</w:t>
            </w:r>
          </w:p>
        </w:tc>
        <w:tc>
          <w:tcPr>
            <w:tcW w:w="916" w:type="dxa"/>
            <w:shd w:val="clear" w:color="auto" w:fill="auto"/>
          </w:tcPr>
          <w:p w14:paraId="2CF6DD9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1.79%</w:t>
            </w:r>
          </w:p>
        </w:tc>
        <w:tc>
          <w:tcPr>
            <w:tcW w:w="972" w:type="dxa"/>
            <w:shd w:val="clear" w:color="auto" w:fill="auto"/>
          </w:tcPr>
          <w:p w14:paraId="159F0CB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103.60</w:t>
            </w:r>
          </w:p>
        </w:tc>
        <w:tc>
          <w:tcPr>
            <w:tcW w:w="972" w:type="dxa"/>
            <w:shd w:val="clear" w:color="auto" w:fill="auto"/>
          </w:tcPr>
          <w:p w14:paraId="11B7D127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105.16</w:t>
            </w:r>
          </w:p>
        </w:tc>
        <w:tc>
          <w:tcPr>
            <w:tcW w:w="972" w:type="dxa"/>
            <w:shd w:val="clear" w:color="auto" w:fill="auto"/>
          </w:tcPr>
          <w:p w14:paraId="53DF84A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1.51%</w:t>
            </w:r>
          </w:p>
        </w:tc>
      </w:tr>
      <w:tr w:rsidR="00E41900" w14:paraId="22D9DC3D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547945E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B7C9F4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06F6CB7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13.75</w:t>
            </w:r>
          </w:p>
        </w:tc>
        <w:tc>
          <w:tcPr>
            <w:tcW w:w="902" w:type="dxa"/>
            <w:shd w:val="clear" w:color="auto" w:fill="auto"/>
          </w:tcPr>
          <w:p w14:paraId="44E7A2C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13.75</w:t>
            </w:r>
          </w:p>
        </w:tc>
        <w:tc>
          <w:tcPr>
            <w:tcW w:w="916" w:type="dxa"/>
            <w:shd w:val="clear" w:color="auto" w:fill="auto"/>
          </w:tcPr>
          <w:p w14:paraId="055CF91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5ACC11A3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14.68</w:t>
            </w:r>
          </w:p>
        </w:tc>
        <w:tc>
          <w:tcPr>
            <w:tcW w:w="972" w:type="dxa"/>
            <w:shd w:val="clear" w:color="auto" w:fill="auto"/>
          </w:tcPr>
          <w:p w14:paraId="61CD7BD8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14.69</w:t>
            </w:r>
          </w:p>
        </w:tc>
        <w:tc>
          <w:tcPr>
            <w:tcW w:w="916" w:type="dxa"/>
            <w:shd w:val="clear" w:color="auto" w:fill="auto"/>
          </w:tcPr>
          <w:p w14:paraId="2315014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0.08%</w:t>
            </w:r>
          </w:p>
        </w:tc>
        <w:tc>
          <w:tcPr>
            <w:tcW w:w="972" w:type="dxa"/>
            <w:shd w:val="clear" w:color="auto" w:fill="auto"/>
          </w:tcPr>
          <w:p w14:paraId="77E0067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19.16</w:t>
            </w:r>
          </w:p>
        </w:tc>
        <w:tc>
          <w:tcPr>
            <w:tcW w:w="972" w:type="dxa"/>
            <w:shd w:val="clear" w:color="auto" w:fill="auto"/>
          </w:tcPr>
          <w:p w14:paraId="686604F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19.35</w:t>
            </w:r>
          </w:p>
        </w:tc>
        <w:tc>
          <w:tcPr>
            <w:tcW w:w="972" w:type="dxa"/>
            <w:shd w:val="clear" w:color="auto" w:fill="auto"/>
          </w:tcPr>
          <w:p w14:paraId="2CD92E8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1.04%</w:t>
            </w:r>
          </w:p>
        </w:tc>
      </w:tr>
      <w:tr w:rsidR="00E41900" w14:paraId="2674B3D5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1AE2CDA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09F9449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3AC7EC3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25.22</w:t>
            </w:r>
          </w:p>
        </w:tc>
        <w:tc>
          <w:tcPr>
            <w:tcW w:w="902" w:type="dxa"/>
            <w:shd w:val="clear" w:color="auto" w:fill="auto"/>
          </w:tcPr>
          <w:p w14:paraId="22BD60F5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25.25</w:t>
            </w:r>
          </w:p>
        </w:tc>
        <w:tc>
          <w:tcPr>
            <w:tcW w:w="916" w:type="dxa"/>
            <w:shd w:val="clear" w:color="auto" w:fill="auto"/>
          </w:tcPr>
          <w:p w14:paraId="563D5737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0.13%</w:t>
            </w:r>
          </w:p>
        </w:tc>
        <w:tc>
          <w:tcPr>
            <w:tcW w:w="972" w:type="dxa"/>
            <w:shd w:val="clear" w:color="auto" w:fill="auto"/>
          </w:tcPr>
          <w:p w14:paraId="0A47CC60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38.37</w:t>
            </w:r>
          </w:p>
        </w:tc>
        <w:tc>
          <w:tcPr>
            <w:tcW w:w="972" w:type="dxa"/>
            <w:shd w:val="clear" w:color="auto" w:fill="auto"/>
          </w:tcPr>
          <w:p w14:paraId="7F7827D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38.47</w:t>
            </w:r>
          </w:p>
        </w:tc>
        <w:tc>
          <w:tcPr>
            <w:tcW w:w="916" w:type="dxa"/>
            <w:shd w:val="clear" w:color="auto" w:fill="auto"/>
          </w:tcPr>
          <w:p w14:paraId="3F9E0A7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0.27%</w:t>
            </w:r>
          </w:p>
        </w:tc>
        <w:tc>
          <w:tcPr>
            <w:tcW w:w="972" w:type="dxa"/>
            <w:shd w:val="clear" w:color="auto" w:fill="auto"/>
          </w:tcPr>
          <w:p w14:paraId="2D049EF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54.18</w:t>
            </w:r>
          </w:p>
        </w:tc>
        <w:tc>
          <w:tcPr>
            <w:tcW w:w="972" w:type="dxa"/>
            <w:shd w:val="clear" w:color="auto" w:fill="auto"/>
          </w:tcPr>
          <w:p w14:paraId="25546AB7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53.95</w:t>
            </w:r>
          </w:p>
        </w:tc>
        <w:tc>
          <w:tcPr>
            <w:tcW w:w="972" w:type="dxa"/>
            <w:shd w:val="clear" w:color="auto" w:fill="auto"/>
          </w:tcPr>
          <w:p w14:paraId="328EAC4C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-0.43%</w:t>
            </w:r>
          </w:p>
        </w:tc>
      </w:tr>
      <w:tr w:rsidR="00E41900" w14:paraId="39FD9B6E" w14:textId="77777777" w:rsidTr="00CC7493">
        <w:tc>
          <w:tcPr>
            <w:tcW w:w="644" w:type="dxa"/>
            <w:shd w:val="clear" w:color="auto" w:fill="auto"/>
            <w:vAlign w:val="center"/>
          </w:tcPr>
          <w:p w14:paraId="6623AC2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0190095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902" w:type="dxa"/>
            <w:shd w:val="clear" w:color="auto" w:fill="auto"/>
          </w:tcPr>
          <w:p w14:paraId="0DC433A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7.65%</w:t>
            </w:r>
          </w:p>
        </w:tc>
        <w:tc>
          <w:tcPr>
            <w:tcW w:w="902" w:type="dxa"/>
            <w:shd w:val="clear" w:color="auto" w:fill="auto"/>
          </w:tcPr>
          <w:p w14:paraId="3AFDE1E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7.65%</w:t>
            </w:r>
          </w:p>
        </w:tc>
        <w:tc>
          <w:tcPr>
            <w:tcW w:w="916" w:type="dxa"/>
            <w:shd w:val="clear" w:color="auto" w:fill="auto"/>
          </w:tcPr>
          <w:p w14:paraId="38D089FD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334A8514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24.65%</w:t>
            </w:r>
          </w:p>
        </w:tc>
        <w:tc>
          <w:tcPr>
            <w:tcW w:w="972" w:type="dxa"/>
            <w:shd w:val="clear" w:color="auto" w:fill="auto"/>
          </w:tcPr>
          <w:p w14:paraId="4CE025C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24.70%</w:t>
            </w:r>
          </w:p>
        </w:tc>
        <w:tc>
          <w:tcPr>
            <w:tcW w:w="916" w:type="dxa"/>
            <w:shd w:val="clear" w:color="auto" w:fill="auto"/>
          </w:tcPr>
          <w:p w14:paraId="4E1566F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261C8D6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41.09%</w:t>
            </w:r>
          </w:p>
        </w:tc>
        <w:tc>
          <w:tcPr>
            <w:tcW w:w="972" w:type="dxa"/>
            <w:shd w:val="clear" w:color="auto" w:fill="auto"/>
          </w:tcPr>
          <w:p w14:paraId="3069FA5E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41.15%</w:t>
            </w:r>
          </w:p>
        </w:tc>
        <w:tc>
          <w:tcPr>
            <w:tcW w:w="972" w:type="dxa"/>
            <w:shd w:val="clear" w:color="auto" w:fill="auto"/>
          </w:tcPr>
          <w:p w14:paraId="6CB6C056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1900" w14:paraId="54F296A5" w14:textId="77777777" w:rsidTr="00CC7493">
        <w:tc>
          <w:tcPr>
            <w:tcW w:w="644" w:type="dxa"/>
            <w:shd w:val="clear" w:color="auto" w:fill="auto"/>
            <w:vAlign w:val="center"/>
          </w:tcPr>
          <w:p w14:paraId="51408BE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444C91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902" w:type="dxa"/>
            <w:shd w:val="clear" w:color="auto" w:fill="auto"/>
          </w:tcPr>
          <w:p w14:paraId="4DE2F72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1.74%</w:t>
            </w:r>
          </w:p>
        </w:tc>
        <w:tc>
          <w:tcPr>
            <w:tcW w:w="902" w:type="dxa"/>
            <w:shd w:val="clear" w:color="auto" w:fill="auto"/>
          </w:tcPr>
          <w:p w14:paraId="172F984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1.74%</w:t>
            </w:r>
          </w:p>
        </w:tc>
        <w:tc>
          <w:tcPr>
            <w:tcW w:w="916" w:type="dxa"/>
            <w:shd w:val="clear" w:color="auto" w:fill="auto"/>
          </w:tcPr>
          <w:p w14:paraId="17F2068F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3AF24DDA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6.44%</w:t>
            </w:r>
          </w:p>
        </w:tc>
        <w:tc>
          <w:tcPr>
            <w:tcW w:w="972" w:type="dxa"/>
            <w:shd w:val="clear" w:color="auto" w:fill="auto"/>
          </w:tcPr>
          <w:p w14:paraId="7CA17CFB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6.44%</w:t>
            </w:r>
          </w:p>
        </w:tc>
        <w:tc>
          <w:tcPr>
            <w:tcW w:w="916" w:type="dxa"/>
            <w:shd w:val="clear" w:color="auto" w:fill="auto"/>
          </w:tcPr>
          <w:p w14:paraId="5A44B2C0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188A5C79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11.86%</w:t>
            </w:r>
          </w:p>
        </w:tc>
        <w:tc>
          <w:tcPr>
            <w:tcW w:w="972" w:type="dxa"/>
            <w:shd w:val="clear" w:color="auto" w:fill="auto"/>
          </w:tcPr>
          <w:p w14:paraId="0F0A56F1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48653E">
              <w:rPr>
                <w:rFonts w:asciiTheme="minorHAnsi" w:hAnsiTheme="minorHAnsi" w:cstheme="minorHAnsi"/>
                <w:sz w:val="16"/>
                <w:szCs w:val="16"/>
              </w:rPr>
              <w:t>11.86%</w:t>
            </w:r>
          </w:p>
        </w:tc>
        <w:tc>
          <w:tcPr>
            <w:tcW w:w="972" w:type="dxa"/>
            <w:shd w:val="clear" w:color="auto" w:fill="auto"/>
          </w:tcPr>
          <w:p w14:paraId="1AB60BE2" w14:textId="77777777" w:rsidR="00E41900" w:rsidRPr="0048653E" w:rsidRDefault="00E41900" w:rsidP="00CC7493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1900" w14:paraId="41987D39" w14:textId="77777777" w:rsidTr="00CC7493">
        <w:tc>
          <w:tcPr>
            <w:tcW w:w="1135" w:type="dxa"/>
            <w:gridSpan w:val="2"/>
            <w:shd w:val="clear" w:color="auto" w:fill="auto"/>
            <w:vAlign w:val="center"/>
          </w:tcPr>
          <w:p w14:paraId="798A24F5" w14:textId="77777777" w:rsidR="00E41900" w:rsidRDefault="00E41900" w:rsidP="00CC7493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720" w:type="dxa"/>
            <w:gridSpan w:val="3"/>
            <w:shd w:val="clear" w:color="auto" w:fill="auto"/>
            <w:vAlign w:val="center"/>
          </w:tcPr>
          <w:p w14:paraId="43B8D639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860" w:type="dxa"/>
            <w:gridSpan w:val="3"/>
            <w:shd w:val="clear" w:color="auto" w:fill="auto"/>
            <w:vAlign w:val="center"/>
          </w:tcPr>
          <w:p w14:paraId="24FF0F11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67F1C827" w14:textId="77777777" w:rsidR="00E41900" w:rsidRDefault="00E41900" w:rsidP="00CC7493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34EEC0C2" w14:textId="77777777" w:rsidTr="00CC7493">
        <w:tc>
          <w:tcPr>
            <w:tcW w:w="1135" w:type="dxa"/>
            <w:gridSpan w:val="2"/>
            <w:shd w:val="clear" w:color="auto" w:fill="auto"/>
            <w:vAlign w:val="center"/>
          </w:tcPr>
          <w:p w14:paraId="1208D39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7AB1B0E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A39CCF0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677FFE9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4A156B4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87EEB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5DCB1B9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E9AF39B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9803C46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79547C1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1F051E8B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46659FE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43B3469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4FA6FB9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300.92</w:t>
            </w:r>
          </w:p>
        </w:tc>
        <w:tc>
          <w:tcPr>
            <w:tcW w:w="902" w:type="dxa"/>
            <w:shd w:val="clear" w:color="auto" w:fill="auto"/>
          </w:tcPr>
          <w:p w14:paraId="540FDF8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300.79</w:t>
            </w:r>
          </w:p>
        </w:tc>
        <w:tc>
          <w:tcPr>
            <w:tcW w:w="916" w:type="dxa"/>
            <w:shd w:val="clear" w:color="auto" w:fill="auto"/>
          </w:tcPr>
          <w:p w14:paraId="7FFEEC9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972" w:type="dxa"/>
            <w:shd w:val="clear" w:color="auto" w:fill="auto"/>
          </w:tcPr>
          <w:p w14:paraId="71C6958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225.38</w:t>
            </w:r>
          </w:p>
        </w:tc>
        <w:tc>
          <w:tcPr>
            <w:tcW w:w="972" w:type="dxa"/>
            <w:shd w:val="clear" w:color="auto" w:fill="auto"/>
          </w:tcPr>
          <w:p w14:paraId="6A63128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219.11</w:t>
            </w:r>
          </w:p>
        </w:tc>
        <w:tc>
          <w:tcPr>
            <w:tcW w:w="916" w:type="dxa"/>
            <w:shd w:val="clear" w:color="auto" w:fill="auto"/>
          </w:tcPr>
          <w:p w14:paraId="75CA2DE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-2.78%</w:t>
            </w:r>
          </w:p>
        </w:tc>
        <w:tc>
          <w:tcPr>
            <w:tcW w:w="972" w:type="dxa"/>
            <w:shd w:val="clear" w:color="auto" w:fill="auto"/>
          </w:tcPr>
          <w:p w14:paraId="684F58C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126.81</w:t>
            </w:r>
          </w:p>
        </w:tc>
        <w:tc>
          <w:tcPr>
            <w:tcW w:w="972" w:type="dxa"/>
            <w:shd w:val="clear" w:color="auto" w:fill="auto"/>
          </w:tcPr>
          <w:p w14:paraId="470E635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121.57</w:t>
            </w:r>
          </w:p>
        </w:tc>
        <w:tc>
          <w:tcPr>
            <w:tcW w:w="972" w:type="dxa"/>
            <w:shd w:val="clear" w:color="auto" w:fill="auto"/>
          </w:tcPr>
          <w:p w14:paraId="0E0633FD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-4.14%</w:t>
            </w:r>
          </w:p>
        </w:tc>
      </w:tr>
      <w:tr w:rsidR="00E41900" w14:paraId="2A626083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227185B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7823F22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160CD9B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197.82</w:t>
            </w:r>
          </w:p>
        </w:tc>
        <w:tc>
          <w:tcPr>
            <w:tcW w:w="902" w:type="dxa"/>
            <w:shd w:val="clear" w:color="auto" w:fill="auto"/>
          </w:tcPr>
          <w:p w14:paraId="060939E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197.82</w:t>
            </w:r>
          </w:p>
        </w:tc>
        <w:tc>
          <w:tcPr>
            <w:tcW w:w="916" w:type="dxa"/>
            <w:shd w:val="clear" w:color="auto" w:fill="auto"/>
          </w:tcPr>
          <w:p w14:paraId="2AFEB5B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088D4DA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99.13</w:t>
            </w:r>
          </w:p>
        </w:tc>
        <w:tc>
          <w:tcPr>
            <w:tcW w:w="972" w:type="dxa"/>
            <w:shd w:val="clear" w:color="auto" w:fill="auto"/>
          </w:tcPr>
          <w:p w14:paraId="2FE8A6E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93.33</w:t>
            </w:r>
          </w:p>
        </w:tc>
        <w:tc>
          <w:tcPr>
            <w:tcW w:w="916" w:type="dxa"/>
            <w:shd w:val="clear" w:color="auto" w:fill="auto"/>
          </w:tcPr>
          <w:p w14:paraId="0B58D93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-5.85%</w:t>
            </w:r>
          </w:p>
        </w:tc>
        <w:tc>
          <w:tcPr>
            <w:tcW w:w="972" w:type="dxa"/>
            <w:shd w:val="clear" w:color="auto" w:fill="auto"/>
          </w:tcPr>
          <w:p w14:paraId="6A9119B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12.78</w:t>
            </w:r>
          </w:p>
        </w:tc>
        <w:tc>
          <w:tcPr>
            <w:tcW w:w="972" w:type="dxa"/>
            <w:shd w:val="clear" w:color="auto" w:fill="auto"/>
          </w:tcPr>
          <w:p w14:paraId="5B95924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11.48</w:t>
            </w:r>
          </w:p>
        </w:tc>
        <w:tc>
          <w:tcPr>
            <w:tcW w:w="972" w:type="dxa"/>
            <w:shd w:val="clear" w:color="auto" w:fill="auto"/>
          </w:tcPr>
          <w:p w14:paraId="141951C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-10.18%</w:t>
            </w:r>
          </w:p>
        </w:tc>
      </w:tr>
      <w:tr w:rsidR="00E41900" w14:paraId="28F94980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1B1D3DA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BD42FF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264155A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319.05</w:t>
            </w:r>
          </w:p>
        </w:tc>
        <w:tc>
          <w:tcPr>
            <w:tcW w:w="902" w:type="dxa"/>
            <w:shd w:val="clear" w:color="auto" w:fill="auto"/>
          </w:tcPr>
          <w:p w14:paraId="337F944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319.02</w:t>
            </w:r>
          </w:p>
        </w:tc>
        <w:tc>
          <w:tcPr>
            <w:tcW w:w="916" w:type="dxa"/>
            <w:shd w:val="clear" w:color="auto" w:fill="auto"/>
          </w:tcPr>
          <w:p w14:paraId="4067380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72" w:type="dxa"/>
            <w:shd w:val="clear" w:color="auto" w:fill="auto"/>
          </w:tcPr>
          <w:p w14:paraId="52DC9FF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234.00</w:t>
            </w:r>
          </w:p>
        </w:tc>
        <w:tc>
          <w:tcPr>
            <w:tcW w:w="972" w:type="dxa"/>
            <w:shd w:val="clear" w:color="auto" w:fill="auto"/>
          </w:tcPr>
          <w:p w14:paraId="74F258A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223.80</w:t>
            </w:r>
          </w:p>
        </w:tc>
        <w:tc>
          <w:tcPr>
            <w:tcW w:w="916" w:type="dxa"/>
            <w:shd w:val="clear" w:color="auto" w:fill="auto"/>
          </w:tcPr>
          <w:p w14:paraId="104074F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-4.36%</w:t>
            </w:r>
          </w:p>
        </w:tc>
        <w:tc>
          <w:tcPr>
            <w:tcW w:w="972" w:type="dxa"/>
            <w:shd w:val="clear" w:color="auto" w:fill="auto"/>
          </w:tcPr>
          <w:p w14:paraId="13D3B6F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122.45</w:t>
            </w:r>
          </w:p>
        </w:tc>
        <w:tc>
          <w:tcPr>
            <w:tcW w:w="972" w:type="dxa"/>
            <w:shd w:val="clear" w:color="auto" w:fill="auto"/>
          </w:tcPr>
          <w:p w14:paraId="3C1E108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119.75</w:t>
            </w:r>
          </w:p>
        </w:tc>
        <w:tc>
          <w:tcPr>
            <w:tcW w:w="972" w:type="dxa"/>
            <w:shd w:val="clear" w:color="auto" w:fill="auto"/>
          </w:tcPr>
          <w:p w14:paraId="686C976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E41900" w14:paraId="66B994D6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7E85695F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5F28525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28EC35D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134.95</w:t>
            </w:r>
          </w:p>
        </w:tc>
        <w:tc>
          <w:tcPr>
            <w:tcW w:w="902" w:type="dxa"/>
            <w:shd w:val="clear" w:color="auto" w:fill="auto"/>
          </w:tcPr>
          <w:p w14:paraId="08D954B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181.75</w:t>
            </w:r>
          </w:p>
        </w:tc>
        <w:tc>
          <w:tcPr>
            <w:tcW w:w="916" w:type="dxa"/>
            <w:shd w:val="clear" w:color="auto" w:fill="auto"/>
          </w:tcPr>
          <w:p w14:paraId="1493B66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34.68%</w:t>
            </w:r>
          </w:p>
        </w:tc>
        <w:tc>
          <w:tcPr>
            <w:tcW w:w="972" w:type="dxa"/>
            <w:shd w:val="clear" w:color="auto" w:fill="auto"/>
          </w:tcPr>
          <w:p w14:paraId="01C8DFDE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73.22</w:t>
            </w:r>
          </w:p>
        </w:tc>
        <w:tc>
          <w:tcPr>
            <w:tcW w:w="972" w:type="dxa"/>
            <w:shd w:val="clear" w:color="auto" w:fill="auto"/>
          </w:tcPr>
          <w:p w14:paraId="1240EA58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116.41</w:t>
            </w:r>
          </w:p>
        </w:tc>
        <w:tc>
          <w:tcPr>
            <w:tcW w:w="916" w:type="dxa"/>
            <w:shd w:val="clear" w:color="auto" w:fill="auto"/>
          </w:tcPr>
          <w:p w14:paraId="5F6AE94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58.98%</w:t>
            </w:r>
          </w:p>
        </w:tc>
        <w:tc>
          <w:tcPr>
            <w:tcW w:w="972" w:type="dxa"/>
            <w:shd w:val="clear" w:color="auto" w:fill="auto"/>
          </w:tcPr>
          <w:p w14:paraId="2383C87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972" w:type="dxa"/>
            <w:shd w:val="clear" w:color="auto" w:fill="auto"/>
          </w:tcPr>
          <w:p w14:paraId="11AF6E1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60.61</w:t>
            </w:r>
          </w:p>
        </w:tc>
        <w:tc>
          <w:tcPr>
            <w:tcW w:w="972" w:type="dxa"/>
            <w:shd w:val="clear" w:color="auto" w:fill="auto"/>
          </w:tcPr>
          <w:p w14:paraId="121FBD9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39.28%</w:t>
            </w:r>
          </w:p>
        </w:tc>
      </w:tr>
      <w:tr w:rsidR="00E41900" w14:paraId="2B537AD5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788FB20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BAE948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3385105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69.88</w:t>
            </w:r>
          </w:p>
        </w:tc>
        <w:tc>
          <w:tcPr>
            <w:tcW w:w="902" w:type="dxa"/>
            <w:shd w:val="clear" w:color="auto" w:fill="auto"/>
          </w:tcPr>
          <w:p w14:paraId="12D0481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93.99</w:t>
            </w:r>
          </w:p>
        </w:tc>
        <w:tc>
          <w:tcPr>
            <w:tcW w:w="916" w:type="dxa"/>
            <w:shd w:val="clear" w:color="auto" w:fill="auto"/>
          </w:tcPr>
          <w:p w14:paraId="5B69C76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34.50%</w:t>
            </w:r>
          </w:p>
        </w:tc>
        <w:tc>
          <w:tcPr>
            <w:tcW w:w="972" w:type="dxa"/>
            <w:shd w:val="clear" w:color="auto" w:fill="auto"/>
          </w:tcPr>
          <w:p w14:paraId="0413DE1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41.75</w:t>
            </w:r>
          </w:p>
        </w:tc>
        <w:tc>
          <w:tcPr>
            <w:tcW w:w="972" w:type="dxa"/>
            <w:shd w:val="clear" w:color="auto" w:fill="auto"/>
          </w:tcPr>
          <w:p w14:paraId="093ADA4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58.79</w:t>
            </w:r>
          </w:p>
        </w:tc>
        <w:tc>
          <w:tcPr>
            <w:tcW w:w="916" w:type="dxa"/>
            <w:shd w:val="clear" w:color="auto" w:fill="auto"/>
          </w:tcPr>
          <w:p w14:paraId="31D41D0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40.83%</w:t>
            </w:r>
          </w:p>
        </w:tc>
        <w:tc>
          <w:tcPr>
            <w:tcW w:w="972" w:type="dxa"/>
            <w:shd w:val="clear" w:color="auto" w:fill="auto"/>
          </w:tcPr>
          <w:p w14:paraId="3169489E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6.39</w:t>
            </w:r>
          </w:p>
        </w:tc>
        <w:tc>
          <w:tcPr>
            <w:tcW w:w="972" w:type="dxa"/>
            <w:shd w:val="clear" w:color="auto" w:fill="auto"/>
          </w:tcPr>
          <w:p w14:paraId="2F13910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7.53</w:t>
            </w:r>
          </w:p>
        </w:tc>
        <w:tc>
          <w:tcPr>
            <w:tcW w:w="972" w:type="dxa"/>
            <w:shd w:val="clear" w:color="auto" w:fill="auto"/>
          </w:tcPr>
          <w:p w14:paraId="1CB01CF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17.91%</w:t>
            </w:r>
          </w:p>
        </w:tc>
      </w:tr>
      <w:tr w:rsidR="00E41900" w14:paraId="5046F5E2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3C9C0E1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9D4E0C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06C0A92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129.65</w:t>
            </w:r>
          </w:p>
        </w:tc>
        <w:tc>
          <w:tcPr>
            <w:tcW w:w="902" w:type="dxa"/>
            <w:shd w:val="clear" w:color="auto" w:fill="auto"/>
          </w:tcPr>
          <w:p w14:paraId="282736F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187.95</w:t>
            </w:r>
          </w:p>
        </w:tc>
        <w:tc>
          <w:tcPr>
            <w:tcW w:w="916" w:type="dxa"/>
            <w:shd w:val="clear" w:color="auto" w:fill="auto"/>
          </w:tcPr>
          <w:p w14:paraId="0374286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44.97%</w:t>
            </w:r>
          </w:p>
        </w:tc>
        <w:tc>
          <w:tcPr>
            <w:tcW w:w="972" w:type="dxa"/>
            <w:shd w:val="clear" w:color="auto" w:fill="auto"/>
          </w:tcPr>
          <w:p w14:paraId="1A3EB14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71.70</w:t>
            </w:r>
          </w:p>
        </w:tc>
        <w:tc>
          <w:tcPr>
            <w:tcW w:w="972" w:type="dxa"/>
            <w:shd w:val="clear" w:color="auto" w:fill="auto"/>
          </w:tcPr>
          <w:p w14:paraId="722339DE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113.60</w:t>
            </w:r>
          </w:p>
        </w:tc>
        <w:tc>
          <w:tcPr>
            <w:tcW w:w="916" w:type="dxa"/>
            <w:shd w:val="clear" w:color="auto" w:fill="auto"/>
          </w:tcPr>
          <w:p w14:paraId="4C6FF46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58.44%</w:t>
            </w:r>
          </w:p>
        </w:tc>
        <w:tc>
          <w:tcPr>
            <w:tcW w:w="972" w:type="dxa"/>
            <w:shd w:val="clear" w:color="auto" w:fill="auto"/>
          </w:tcPr>
          <w:p w14:paraId="7DFF1B7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44.18</w:t>
            </w:r>
          </w:p>
        </w:tc>
        <w:tc>
          <w:tcPr>
            <w:tcW w:w="972" w:type="dxa"/>
            <w:shd w:val="clear" w:color="auto" w:fill="auto"/>
          </w:tcPr>
          <w:p w14:paraId="3ECD38C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60.85</w:t>
            </w:r>
          </w:p>
        </w:tc>
        <w:tc>
          <w:tcPr>
            <w:tcW w:w="972" w:type="dxa"/>
            <w:shd w:val="clear" w:color="auto" w:fill="auto"/>
          </w:tcPr>
          <w:p w14:paraId="620761F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37.75%</w:t>
            </w:r>
          </w:p>
        </w:tc>
      </w:tr>
      <w:tr w:rsidR="00E41900" w14:paraId="21096A68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4D53CA2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227FE97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202CD1F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13.90</w:t>
            </w:r>
          </w:p>
        </w:tc>
        <w:tc>
          <w:tcPr>
            <w:tcW w:w="902" w:type="dxa"/>
            <w:shd w:val="clear" w:color="auto" w:fill="auto"/>
          </w:tcPr>
          <w:p w14:paraId="727F2EF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13.91</w:t>
            </w:r>
          </w:p>
        </w:tc>
        <w:tc>
          <w:tcPr>
            <w:tcW w:w="916" w:type="dxa"/>
            <w:shd w:val="clear" w:color="auto" w:fill="auto"/>
          </w:tcPr>
          <w:p w14:paraId="1438C15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972" w:type="dxa"/>
            <w:shd w:val="clear" w:color="auto" w:fill="auto"/>
          </w:tcPr>
          <w:p w14:paraId="605D44A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37.14</w:t>
            </w:r>
          </w:p>
        </w:tc>
        <w:tc>
          <w:tcPr>
            <w:tcW w:w="972" w:type="dxa"/>
            <w:shd w:val="clear" w:color="auto" w:fill="auto"/>
          </w:tcPr>
          <w:p w14:paraId="75206B2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38.46</w:t>
            </w:r>
          </w:p>
        </w:tc>
        <w:tc>
          <w:tcPr>
            <w:tcW w:w="916" w:type="dxa"/>
            <w:shd w:val="clear" w:color="auto" w:fill="auto"/>
          </w:tcPr>
          <w:p w14:paraId="77BC7E6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3.54%</w:t>
            </w:r>
          </w:p>
        </w:tc>
        <w:tc>
          <w:tcPr>
            <w:tcW w:w="972" w:type="dxa"/>
            <w:shd w:val="clear" w:color="auto" w:fill="auto"/>
          </w:tcPr>
          <w:p w14:paraId="154931C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62.98</w:t>
            </w:r>
          </w:p>
        </w:tc>
        <w:tc>
          <w:tcPr>
            <w:tcW w:w="972" w:type="dxa"/>
            <w:shd w:val="clear" w:color="auto" w:fill="auto"/>
          </w:tcPr>
          <w:p w14:paraId="3407270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64.46</w:t>
            </w:r>
          </w:p>
        </w:tc>
        <w:tc>
          <w:tcPr>
            <w:tcW w:w="972" w:type="dxa"/>
            <w:shd w:val="clear" w:color="auto" w:fill="auto"/>
          </w:tcPr>
          <w:p w14:paraId="11706CC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2.34%</w:t>
            </w:r>
          </w:p>
        </w:tc>
      </w:tr>
      <w:tr w:rsidR="00E41900" w14:paraId="36495281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0143CB0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20D0D50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0689A00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10.96</w:t>
            </w:r>
          </w:p>
        </w:tc>
        <w:tc>
          <w:tcPr>
            <w:tcW w:w="902" w:type="dxa"/>
            <w:shd w:val="clear" w:color="auto" w:fill="auto"/>
          </w:tcPr>
          <w:p w14:paraId="68CCDEC8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10.96</w:t>
            </w:r>
          </w:p>
        </w:tc>
        <w:tc>
          <w:tcPr>
            <w:tcW w:w="916" w:type="dxa"/>
            <w:shd w:val="clear" w:color="auto" w:fill="auto"/>
          </w:tcPr>
          <w:p w14:paraId="168B83A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72" w:type="dxa"/>
            <w:shd w:val="clear" w:color="auto" w:fill="auto"/>
          </w:tcPr>
          <w:p w14:paraId="01454E9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972" w:type="dxa"/>
            <w:shd w:val="clear" w:color="auto" w:fill="auto"/>
          </w:tcPr>
          <w:p w14:paraId="5AE3E86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916" w:type="dxa"/>
            <w:shd w:val="clear" w:color="auto" w:fill="auto"/>
          </w:tcPr>
          <w:p w14:paraId="74581F3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72" w:type="dxa"/>
            <w:shd w:val="clear" w:color="auto" w:fill="auto"/>
          </w:tcPr>
          <w:p w14:paraId="73B3990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11.13</w:t>
            </w:r>
          </w:p>
        </w:tc>
        <w:tc>
          <w:tcPr>
            <w:tcW w:w="972" w:type="dxa"/>
            <w:shd w:val="clear" w:color="auto" w:fill="auto"/>
          </w:tcPr>
          <w:p w14:paraId="4C02F6DD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11.13</w:t>
            </w:r>
          </w:p>
        </w:tc>
        <w:tc>
          <w:tcPr>
            <w:tcW w:w="972" w:type="dxa"/>
            <w:shd w:val="clear" w:color="auto" w:fill="auto"/>
          </w:tcPr>
          <w:p w14:paraId="28C55B3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E41900" w14:paraId="3C5BEF08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35EEEC9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29F6380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65CFB3E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11.77</w:t>
            </w:r>
          </w:p>
        </w:tc>
        <w:tc>
          <w:tcPr>
            <w:tcW w:w="902" w:type="dxa"/>
            <w:shd w:val="clear" w:color="auto" w:fill="auto"/>
          </w:tcPr>
          <w:p w14:paraId="6C35F64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11.77</w:t>
            </w:r>
          </w:p>
        </w:tc>
        <w:tc>
          <w:tcPr>
            <w:tcW w:w="916" w:type="dxa"/>
            <w:shd w:val="clear" w:color="auto" w:fill="auto"/>
          </w:tcPr>
          <w:p w14:paraId="6D357BD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972" w:type="dxa"/>
            <w:shd w:val="clear" w:color="auto" w:fill="auto"/>
          </w:tcPr>
          <w:p w14:paraId="37DE0CE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16.17</w:t>
            </w:r>
          </w:p>
        </w:tc>
        <w:tc>
          <w:tcPr>
            <w:tcW w:w="972" w:type="dxa"/>
            <w:shd w:val="clear" w:color="auto" w:fill="auto"/>
          </w:tcPr>
          <w:p w14:paraId="5CA0D8B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916" w:type="dxa"/>
            <w:shd w:val="clear" w:color="auto" w:fill="auto"/>
          </w:tcPr>
          <w:p w14:paraId="21A7FC6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972" w:type="dxa"/>
            <w:shd w:val="clear" w:color="auto" w:fill="auto"/>
          </w:tcPr>
          <w:p w14:paraId="448A5C7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25.49</w:t>
            </w:r>
          </w:p>
        </w:tc>
        <w:tc>
          <w:tcPr>
            <w:tcW w:w="972" w:type="dxa"/>
            <w:shd w:val="clear" w:color="auto" w:fill="auto"/>
          </w:tcPr>
          <w:p w14:paraId="0B0A672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25.73</w:t>
            </w:r>
          </w:p>
        </w:tc>
        <w:tc>
          <w:tcPr>
            <w:tcW w:w="972" w:type="dxa"/>
            <w:shd w:val="clear" w:color="auto" w:fill="auto"/>
          </w:tcPr>
          <w:p w14:paraId="2922EFF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</w:tr>
      <w:tr w:rsidR="00E41900" w14:paraId="0C2FDF82" w14:textId="77777777" w:rsidTr="00CC7493">
        <w:tc>
          <w:tcPr>
            <w:tcW w:w="644" w:type="dxa"/>
            <w:vMerge w:val="restart"/>
            <w:shd w:val="clear" w:color="auto" w:fill="auto"/>
            <w:vAlign w:val="center"/>
          </w:tcPr>
          <w:p w14:paraId="2DEDD0C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176E8DE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902" w:type="dxa"/>
            <w:shd w:val="clear" w:color="auto" w:fill="auto"/>
          </w:tcPr>
          <w:p w14:paraId="074782B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35.26</w:t>
            </w:r>
          </w:p>
        </w:tc>
        <w:tc>
          <w:tcPr>
            <w:tcW w:w="902" w:type="dxa"/>
            <w:shd w:val="clear" w:color="auto" w:fill="auto"/>
          </w:tcPr>
          <w:p w14:paraId="5D6E29C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34.36</w:t>
            </w:r>
          </w:p>
        </w:tc>
        <w:tc>
          <w:tcPr>
            <w:tcW w:w="916" w:type="dxa"/>
            <w:shd w:val="clear" w:color="auto" w:fill="auto"/>
          </w:tcPr>
          <w:p w14:paraId="664590D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-2.54%</w:t>
            </w:r>
          </w:p>
        </w:tc>
        <w:tc>
          <w:tcPr>
            <w:tcW w:w="972" w:type="dxa"/>
            <w:shd w:val="clear" w:color="auto" w:fill="auto"/>
          </w:tcPr>
          <w:p w14:paraId="15D2178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62.28</w:t>
            </w:r>
          </w:p>
        </w:tc>
        <w:tc>
          <w:tcPr>
            <w:tcW w:w="972" w:type="dxa"/>
            <w:shd w:val="clear" w:color="auto" w:fill="auto"/>
          </w:tcPr>
          <w:p w14:paraId="37DDF30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61.61</w:t>
            </w:r>
          </w:p>
        </w:tc>
        <w:tc>
          <w:tcPr>
            <w:tcW w:w="916" w:type="dxa"/>
            <w:shd w:val="clear" w:color="auto" w:fill="auto"/>
          </w:tcPr>
          <w:p w14:paraId="58C0607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-1.07%</w:t>
            </w:r>
          </w:p>
        </w:tc>
        <w:tc>
          <w:tcPr>
            <w:tcW w:w="972" w:type="dxa"/>
            <w:shd w:val="clear" w:color="auto" w:fill="auto"/>
          </w:tcPr>
          <w:p w14:paraId="67411BF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85.40</w:t>
            </w:r>
          </w:p>
        </w:tc>
        <w:tc>
          <w:tcPr>
            <w:tcW w:w="972" w:type="dxa"/>
            <w:shd w:val="clear" w:color="auto" w:fill="auto"/>
          </w:tcPr>
          <w:p w14:paraId="47DB3DD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83.32</w:t>
            </w:r>
          </w:p>
        </w:tc>
        <w:tc>
          <w:tcPr>
            <w:tcW w:w="972" w:type="dxa"/>
            <w:shd w:val="clear" w:color="auto" w:fill="auto"/>
          </w:tcPr>
          <w:p w14:paraId="40E0D3F3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</w:tr>
      <w:tr w:rsidR="00E41900" w14:paraId="252AEC89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239E239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04C9306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902" w:type="dxa"/>
            <w:shd w:val="clear" w:color="auto" w:fill="auto"/>
          </w:tcPr>
          <w:p w14:paraId="3551B3C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902" w:type="dxa"/>
            <w:shd w:val="clear" w:color="auto" w:fill="auto"/>
          </w:tcPr>
          <w:p w14:paraId="1A69EE0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916" w:type="dxa"/>
            <w:shd w:val="clear" w:color="auto" w:fill="auto"/>
          </w:tcPr>
          <w:p w14:paraId="6CDC254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-17.94%</w:t>
            </w:r>
          </w:p>
        </w:tc>
        <w:tc>
          <w:tcPr>
            <w:tcW w:w="972" w:type="dxa"/>
            <w:shd w:val="clear" w:color="auto" w:fill="auto"/>
          </w:tcPr>
          <w:p w14:paraId="548F063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972" w:type="dxa"/>
            <w:shd w:val="clear" w:color="auto" w:fill="auto"/>
          </w:tcPr>
          <w:p w14:paraId="0DEF05F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5.76</w:t>
            </w:r>
          </w:p>
        </w:tc>
        <w:tc>
          <w:tcPr>
            <w:tcW w:w="916" w:type="dxa"/>
            <w:shd w:val="clear" w:color="auto" w:fill="auto"/>
          </w:tcPr>
          <w:p w14:paraId="25C38F5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-43.16%</w:t>
            </w:r>
          </w:p>
        </w:tc>
        <w:tc>
          <w:tcPr>
            <w:tcW w:w="972" w:type="dxa"/>
            <w:shd w:val="clear" w:color="auto" w:fill="auto"/>
          </w:tcPr>
          <w:p w14:paraId="5A5FF86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972" w:type="dxa"/>
            <w:shd w:val="clear" w:color="auto" w:fill="auto"/>
          </w:tcPr>
          <w:p w14:paraId="2EC9F09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</w:t>
            </w:r>
          </w:p>
        </w:tc>
        <w:tc>
          <w:tcPr>
            <w:tcW w:w="972" w:type="dxa"/>
            <w:shd w:val="clear" w:color="auto" w:fill="auto"/>
          </w:tcPr>
          <w:p w14:paraId="141FDB4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-22.29%</w:t>
            </w:r>
          </w:p>
        </w:tc>
      </w:tr>
      <w:tr w:rsidR="00E41900" w14:paraId="0AE64BAB" w14:textId="77777777" w:rsidTr="00CC7493">
        <w:tc>
          <w:tcPr>
            <w:tcW w:w="644" w:type="dxa"/>
            <w:vMerge/>
            <w:shd w:val="clear" w:color="auto" w:fill="auto"/>
            <w:vAlign w:val="center"/>
          </w:tcPr>
          <w:p w14:paraId="7AC105C7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5A07A47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902" w:type="dxa"/>
            <w:shd w:val="clear" w:color="auto" w:fill="auto"/>
          </w:tcPr>
          <w:p w14:paraId="723D6F2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16.07</w:t>
            </w:r>
          </w:p>
        </w:tc>
        <w:tc>
          <w:tcPr>
            <w:tcW w:w="902" w:type="dxa"/>
            <w:shd w:val="clear" w:color="auto" w:fill="auto"/>
          </w:tcPr>
          <w:p w14:paraId="39DD0F2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15.95</w:t>
            </w:r>
          </w:p>
        </w:tc>
        <w:tc>
          <w:tcPr>
            <w:tcW w:w="916" w:type="dxa"/>
            <w:shd w:val="clear" w:color="auto" w:fill="auto"/>
          </w:tcPr>
          <w:p w14:paraId="709BB7DD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-0.75%</w:t>
            </w:r>
          </w:p>
        </w:tc>
        <w:tc>
          <w:tcPr>
            <w:tcW w:w="972" w:type="dxa"/>
            <w:shd w:val="clear" w:color="auto" w:fill="auto"/>
          </w:tcPr>
          <w:p w14:paraId="20E991E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24.94</w:t>
            </w:r>
          </w:p>
        </w:tc>
        <w:tc>
          <w:tcPr>
            <w:tcW w:w="972" w:type="dxa"/>
            <w:shd w:val="clear" w:color="auto" w:fill="auto"/>
          </w:tcPr>
          <w:p w14:paraId="3B8FCF4B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23.78</w:t>
            </w:r>
          </w:p>
        </w:tc>
        <w:tc>
          <w:tcPr>
            <w:tcW w:w="916" w:type="dxa"/>
            <w:shd w:val="clear" w:color="auto" w:fill="auto"/>
          </w:tcPr>
          <w:p w14:paraId="171051CE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-4.63%</w:t>
            </w:r>
          </w:p>
        </w:tc>
        <w:tc>
          <w:tcPr>
            <w:tcW w:w="972" w:type="dxa"/>
            <w:shd w:val="clear" w:color="auto" w:fill="auto"/>
          </w:tcPr>
          <w:p w14:paraId="681F125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43.84</w:t>
            </w:r>
          </w:p>
        </w:tc>
        <w:tc>
          <w:tcPr>
            <w:tcW w:w="972" w:type="dxa"/>
            <w:shd w:val="clear" w:color="auto" w:fill="auto"/>
          </w:tcPr>
          <w:p w14:paraId="0B0F90E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972" w:type="dxa"/>
            <w:shd w:val="clear" w:color="auto" w:fill="auto"/>
          </w:tcPr>
          <w:p w14:paraId="6F3622EA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-5.76%</w:t>
            </w:r>
          </w:p>
        </w:tc>
      </w:tr>
      <w:tr w:rsidR="00E41900" w14:paraId="6F84A6A6" w14:textId="77777777" w:rsidTr="00CC7493">
        <w:tc>
          <w:tcPr>
            <w:tcW w:w="644" w:type="dxa"/>
            <w:shd w:val="clear" w:color="auto" w:fill="auto"/>
            <w:vAlign w:val="center"/>
          </w:tcPr>
          <w:p w14:paraId="3FF19EE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3369340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902" w:type="dxa"/>
            <w:shd w:val="clear" w:color="auto" w:fill="auto"/>
          </w:tcPr>
          <w:p w14:paraId="65FE721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8.95%</w:t>
            </w:r>
          </w:p>
        </w:tc>
        <w:tc>
          <w:tcPr>
            <w:tcW w:w="902" w:type="dxa"/>
            <w:shd w:val="clear" w:color="auto" w:fill="auto"/>
          </w:tcPr>
          <w:p w14:paraId="6D6B01D7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8.97%</w:t>
            </w:r>
          </w:p>
        </w:tc>
        <w:tc>
          <w:tcPr>
            <w:tcW w:w="916" w:type="dxa"/>
            <w:shd w:val="clear" w:color="auto" w:fill="auto"/>
          </w:tcPr>
          <w:p w14:paraId="3D328520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5629E56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24.29%</w:t>
            </w:r>
          </w:p>
        </w:tc>
        <w:tc>
          <w:tcPr>
            <w:tcW w:w="972" w:type="dxa"/>
            <w:shd w:val="clear" w:color="auto" w:fill="auto"/>
          </w:tcPr>
          <w:p w14:paraId="2051A26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25.21%</w:t>
            </w:r>
          </w:p>
        </w:tc>
        <w:tc>
          <w:tcPr>
            <w:tcW w:w="916" w:type="dxa"/>
            <w:shd w:val="clear" w:color="auto" w:fill="auto"/>
          </w:tcPr>
          <w:p w14:paraId="76CF9C3C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15A995B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47.02%</w:t>
            </w:r>
          </w:p>
        </w:tc>
        <w:tc>
          <w:tcPr>
            <w:tcW w:w="972" w:type="dxa"/>
            <w:shd w:val="clear" w:color="auto" w:fill="auto"/>
          </w:tcPr>
          <w:p w14:paraId="25E096B9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48.58%</w:t>
            </w:r>
          </w:p>
        </w:tc>
        <w:tc>
          <w:tcPr>
            <w:tcW w:w="972" w:type="dxa"/>
            <w:shd w:val="clear" w:color="auto" w:fill="auto"/>
          </w:tcPr>
          <w:p w14:paraId="3402EE81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1E0F631A" w14:textId="77777777" w:rsidTr="00CC7493">
        <w:tc>
          <w:tcPr>
            <w:tcW w:w="644" w:type="dxa"/>
            <w:shd w:val="clear" w:color="auto" w:fill="auto"/>
            <w:vAlign w:val="center"/>
          </w:tcPr>
          <w:p w14:paraId="4EFA1BB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491" w:type="dxa"/>
            <w:shd w:val="clear" w:color="auto" w:fill="auto"/>
            <w:vAlign w:val="center"/>
          </w:tcPr>
          <w:p w14:paraId="6C05835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902" w:type="dxa"/>
            <w:shd w:val="clear" w:color="auto" w:fill="auto"/>
          </w:tcPr>
          <w:p w14:paraId="2A8D386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02" w:type="dxa"/>
            <w:shd w:val="clear" w:color="auto" w:fill="auto"/>
          </w:tcPr>
          <w:p w14:paraId="06B9116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916" w:type="dxa"/>
            <w:shd w:val="clear" w:color="auto" w:fill="auto"/>
          </w:tcPr>
          <w:p w14:paraId="04DD2AF5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33C5B59F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9.59%</w:t>
            </w:r>
          </w:p>
        </w:tc>
        <w:tc>
          <w:tcPr>
            <w:tcW w:w="972" w:type="dxa"/>
            <w:shd w:val="clear" w:color="auto" w:fill="auto"/>
          </w:tcPr>
          <w:p w14:paraId="42D56C94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6.52%</w:t>
            </w:r>
          </w:p>
        </w:tc>
        <w:tc>
          <w:tcPr>
            <w:tcW w:w="916" w:type="dxa"/>
            <w:shd w:val="clear" w:color="auto" w:fill="auto"/>
          </w:tcPr>
          <w:p w14:paraId="10B33F1D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4788EABD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15.28%</w:t>
            </w:r>
          </w:p>
        </w:tc>
        <w:tc>
          <w:tcPr>
            <w:tcW w:w="972" w:type="dxa"/>
            <w:shd w:val="clear" w:color="auto" w:fill="auto"/>
          </w:tcPr>
          <w:p w14:paraId="6AA23F22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48653E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11.99%</w:t>
            </w:r>
          </w:p>
        </w:tc>
        <w:tc>
          <w:tcPr>
            <w:tcW w:w="972" w:type="dxa"/>
            <w:shd w:val="clear" w:color="auto" w:fill="auto"/>
          </w:tcPr>
          <w:p w14:paraId="6D5CD976" w14:textId="77777777" w:rsidR="00E41900" w:rsidRPr="0048653E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03D04A35" w14:textId="77777777" w:rsidTr="00CC7493">
        <w:tc>
          <w:tcPr>
            <w:tcW w:w="9631" w:type="dxa"/>
            <w:gridSpan w:val="11"/>
            <w:shd w:val="clear" w:color="auto" w:fill="auto"/>
            <w:vAlign w:val="center"/>
          </w:tcPr>
          <w:p w14:paraId="4F59B130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EEF68FC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19B70A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33C853D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8BB9869" w14:textId="77777777" w:rsidR="00E41900" w:rsidRDefault="00E41900" w:rsidP="00E41900">
      <w:pPr>
        <w:pStyle w:val="L1bullet"/>
        <w:ind w:left="0" w:firstLine="0"/>
        <w:rPr>
          <w:lang w:val="en-US" w:eastAsia="zh-CN"/>
        </w:rPr>
      </w:pPr>
    </w:p>
    <w:p w14:paraId="7FD2E715" w14:textId="77777777" w:rsidR="00E41900" w:rsidRDefault="00E41900" w:rsidP="00E4190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58F802E5" w14:textId="77777777" w:rsidR="00E41900" w:rsidRDefault="00E41900" w:rsidP="00E41900">
      <w:pPr>
        <w:pStyle w:val="L1bullet"/>
        <w:ind w:left="0" w:firstLine="0"/>
        <w:rPr>
          <w:lang w:eastAsia="zh-CN"/>
        </w:rPr>
      </w:pPr>
      <w:r>
        <w:rPr>
          <w:lang w:eastAsia="zh-CN"/>
        </w:rPr>
        <w:t>P0 offset = 15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7"/>
        <w:gridCol w:w="890"/>
        <w:gridCol w:w="890"/>
        <w:gridCol w:w="893"/>
        <w:gridCol w:w="942"/>
        <w:gridCol w:w="942"/>
        <w:gridCol w:w="893"/>
        <w:gridCol w:w="942"/>
        <w:gridCol w:w="942"/>
        <w:gridCol w:w="841"/>
      </w:tblGrid>
      <w:tr w:rsidR="00E41900" w14:paraId="597D10D6" w14:textId="77777777" w:rsidTr="00CC7493">
        <w:tc>
          <w:tcPr>
            <w:tcW w:w="1456" w:type="dxa"/>
            <w:gridSpan w:val="2"/>
            <w:shd w:val="clear" w:color="auto" w:fill="auto"/>
            <w:vAlign w:val="center"/>
          </w:tcPr>
          <w:p w14:paraId="3D93E52E" w14:textId="77777777" w:rsidR="00E41900" w:rsidRDefault="00E41900" w:rsidP="00CC7493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73" w:type="dxa"/>
            <w:gridSpan w:val="3"/>
            <w:shd w:val="clear" w:color="auto" w:fill="auto"/>
            <w:vAlign w:val="center"/>
          </w:tcPr>
          <w:p w14:paraId="6DCBF551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77" w:type="dxa"/>
            <w:gridSpan w:val="3"/>
            <w:shd w:val="clear" w:color="auto" w:fill="auto"/>
            <w:vAlign w:val="center"/>
          </w:tcPr>
          <w:p w14:paraId="448F1BF0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25" w:type="dxa"/>
            <w:gridSpan w:val="3"/>
            <w:shd w:val="clear" w:color="auto" w:fill="auto"/>
            <w:vAlign w:val="center"/>
          </w:tcPr>
          <w:p w14:paraId="412F953D" w14:textId="77777777" w:rsidR="00E41900" w:rsidRDefault="00E41900" w:rsidP="00CC7493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4D64CBFA" w14:textId="77777777" w:rsidTr="00CC7493">
        <w:tc>
          <w:tcPr>
            <w:tcW w:w="1456" w:type="dxa"/>
            <w:gridSpan w:val="2"/>
            <w:shd w:val="clear" w:color="auto" w:fill="auto"/>
            <w:vAlign w:val="center"/>
          </w:tcPr>
          <w:p w14:paraId="2DFBCD1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2FF8B68A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37FA046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2349CF6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377642D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EEEF1CC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FBEF8B9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1C58B45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120B2CFF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1C9FFBD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46F0BA63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2EF21940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8BF878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06BE8F9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318.69</w:t>
            </w:r>
          </w:p>
        </w:tc>
        <w:tc>
          <w:tcPr>
            <w:tcW w:w="890" w:type="dxa"/>
            <w:shd w:val="clear" w:color="auto" w:fill="auto"/>
          </w:tcPr>
          <w:p w14:paraId="5796ABD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318.59</w:t>
            </w:r>
          </w:p>
        </w:tc>
        <w:tc>
          <w:tcPr>
            <w:tcW w:w="893" w:type="dxa"/>
            <w:shd w:val="clear" w:color="auto" w:fill="auto"/>
          </w:tcPr>
          <w:p w14:paraId="4A4BC5E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942" w:type="dxa"/>
            <w:shd w:val="clear" w:color="auto" w:fill="auto"/>
          </w:tcPr>
          <w:p w14:paraId="57F4047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234.81</w:t>
            </w:r>
          </w:p>
        </w:tc>
        <w:tc>
          <w:tcPr>
            <w:tcW w:w="942" w:type="dxa"/>
            <w:shd w:val="clear" w:color="auto" w:fill="auto"/>
          </w:tcPr>
          <w:p w14:paraId="475CF38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234.09</w:t>
            </w:r>
          </w:p>
        </w:tc>
        <w:tc>
          <w:tcPr>
            <w:tcW w:w="893" w:type="dxa"/>
            <w:shd w:val="clear" w:color="auto" w:fill="auto"/>
          </w:tcPr>
          <w:p w14:paraId="53F7136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942" w:type="dxa"/>
            <w:shd w:val="clear" w:color="auto" w:fill="auto"/>
          </w:tcPr>
          <w:p w14:paraId="48B11BD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177.50</w:t>
            </w:r>
          </w:p>
        </w:tc>
        <w:tc>
          <w:tcPr>
            <w:tcW w:w="942" w:type="dxa"/>
            <w:shd w:val="clear" w:color="auto" w:fill="auto"/>
          </w:tcPr>
          <w:p w14:paraId="4D858F0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177.10</w:t>
            </w:r>
          </w:p>
        </w:tc>
        <w:tc>
          <w:tcPr>
            <w:tcW w:w="841" w:type="dxa"/>
            <w:shd w:val="clear" w:color="auto" w:fill="auto"/>
          </w:tcPr>
          <w:p w14:paraId="17CDA2F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</w:tr>
      <w:tr w:rsidR="00E41900" w14:paraId="3165F9D3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1C2B42B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2AACBF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2D5F444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180.91</w:t>
            </w:r>
          </w:p>
        </w:tc>
        <w:tc>
          <w:tcPr>
            <w:tcW w:w="890" w:type="dxa"/>
            <w:shd w:val="clear" w:color="auto" w:fill="auto"/>
          </w:tcPr>
          <w:p w14:paraId="3ACC370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180.51</w:t>
            </w:r>
          </w:p>
        </w:tc>
        <w:tc>
          <w:tcPr>
            <w:tcW w:w="893" w:type="dxa"/>
            <w:shd w:val="clear" w:color="auto" w:fill="auto"/>
          </w:tcPr>
          <w:p w14:paraId="4769024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942" w:type="dxa"/>
            <w:shd w:val="clear" w:color="auto" w:fill="auto"/>
          </w:tcPr>
          <w:p w14:paraId="228A4B9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13.46</w:t>
            </w:r>
          </w:p>
        </w:tc>
        <w:tc>
          <w:tcPr>
            <w:tcW w:w="942" w:type="dxa"/>
            <w:shd w:val="clear" w:color="auto" w:fill="auto"/>
          </w:tcPr>
          <w:p w14:paraId="2E82D73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12.87</w:t>
            </w:r>
          </w:p>
        </w:tc>
        <w:tc>
          <w:tcPr>
            <w:tcW w:w="893" w:type="dxa"/>
            <w:shd w:val="clear" w:color="auto" w:fill="auto"/>
          </w:tcPr>
          <w:p w14:paraId="6C87406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-4.36%</w:t>
            </w:r>
          </w:p>
        </w:tc>
        <w:tc>
          <w:tcPr>
            <w:tcW w:w="942" w:type="dxa"/>
            <w:shd w:val="clear" w:color="auto" w:fill="auto"/>
          </w:tcPr>
          <w:p w14:paraId="1BBDBC8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2.71</w:t>
            </w:r>
          </w:p>
        </w:tc>
        <w:tc>
          <w:tcPr>
            <w:tcW w:w="942" w:type="dxa"/>
            <w:shd w:val="clear" w:color="auto" w:fill="auto"/>
          </w:tcPr>
          <w:p w14:paraId="58F75C0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2.54</w:t>
            </w:r>
          </w:p>
        </w:tc>
        <w:tc>
          <w:tcPr>
            <w:tcW w:w="841" w:type="dxa"/>
            <w:shd w:val="clear" w:color="auto" w:fill="auto"/>
          </w:tcPr>
          <w:p w14:paraId="2492DE4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-6.16%</w:t>
            </w:r>
          </w:p>
        </w:tc>
      </w:tr>
      <w:tr w:rsidR="00E41900" w14:paraId="45A6713D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302DD7B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9B8521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5F31AC9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351.04</w:t>
            </w:r>
          </w:p>
        </w:tc>
        <w:tc>
          <w:tcPr>
            <w:tcW w:w="890" w:type="dxa"/>
            <w:shd w:val="clear" w:color="auto" w:fill="auto"/>
          </w:tcPr>
          <w:p w14:paraId="0FB8240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351.04</w:t>
            </w:r>
          </w:p>
        </w:tc>
        <w:tc>
          <w:tcPr>
            <w:tcW w:w="893" w:type="dxa"/>
            <w:shd w:val="clear" w:color="auto" w:fill="auto"/>
          </w:tcPr>
          <w:p w14:paraId="264C143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4FAF4CE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268.30</w:t>
            </w:r>
          </w:p>
        </w:tc>
        <w:tc>
          <w:tcPr>
            <w:tcW w:w="942" w:type="dxa"/>
            <w:shd w:val="clear" w:color="auto" w:fill="auto"/>
          </w:tcPr>
          <w:p w14:paraId="13252C9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267.90</w:t>
            </w:r>
          </w:p>
        </w:tc>
        <w:tc>
          <w:tcPr>
            <w:tcW w:w="893" w:type="dxa"/>
            <w:shd w:val="clear" w:color="auto" w:fill="auto"/>
          </w:tcPr>
          <w:p w14:paraId="142CFA1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942" w:type="dxa"/>
            <w:shd w:val="clear" w:color="auto" w:fill="auto"/>
          </w:tcPr>
          <w:p w14:paraId="1C84398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198.63</w:t>
            </w:r>
          </w:p>
        </w:tc>
        <w:tc>
          <w:tcPr>
            <w:tcW w:w="942" w:type="dxa"/>
            <w:shd w:val="clear" w:color="auto" w:fill="auto"/>
          </w:tcPr>
          <w:p w14:paraId="179EACD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198.00</w:t>
            </w:r>
          </w:p>
        </w:tc>
        <w:tc>
          <w:tcPr>
            <w:tcW w:w="841" w:type="dxa"/>
            <w:shd w:val="clear" w:color="auto" w:fill="auto"/>
          </w:tcPr>
          <w:p w14:paraId="3D5A20B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-0.32%</w:t>
            </w:r>
          </w:p>
        </w:tc>
      </w:tr>
      <w:tr w:rsidR="00E41900" w14:paraId="0FAE4A11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1D52F9B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341CE8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5E9DA32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40.55</w:t>
            </w:r>
          </w:p>
        </w:tc>
        <w:tc>
          <w:tcPr>
            <w:tcW w:w="890" w:type="dxa"/>
            <w:shd w:val="clear" w:color="auto" w:fill="auto"/>
          </w:tcPr>
          <w:p w14:paraId="608813C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</w:t>
            </w:r>
          </w:p>
        </w:tc>
        <w:tc>
          <w:tcPr>
            <w:tcW w:w="893" w:type="dxa"/>
            <w:shd w:val="clear" w:color="auto" w:fill="auto"/>
          </w:tcPr>
          <w:p w14:paraId="5F6AF37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942" w:type="dxa"/>
            <w:shd w:val="clear" w:color="auto" w:fill="auto"/>
          </w:tcPr>
          <w:p w14:paraId="250AC49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27.27</w:t>
            </w:r>
          </w:p>
        </w:tc>
        <w:tc>
          <w:tcPr>
            <w:tcW w:w="942" w:type="dxa"/>
            <w:shd w:val="clear" w:color="auto" w:fill="auto"/>
          </w:tcPr>
          <w:p w14:paraId="2925B79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27.32</w:t>
            </w:r>
          </w:p>
        </w:tc>
        <w:tc>
          <w:tcPr>
            <w:tcW w:w="893" w:type="dxa"/>
            <w:shd w:val="clear" w:color="auto" w:fill="auto"/>
          </w:tcPr>
          <w:p w14:paraId="27000B2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942" w:type="dxa"/>
            <w:shd w:val="clear" w:color="auto" w:fill="auto"/>
          </w:tcPr>
          <w:p w14:paraId="47B9542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18.45</w:t>
            </w:r>
          </w:p>
        </w:tc>
        <w:tc>
          <w:tcPr>
            <w:tcW w:w="942" w:type="dxa"/>
            <w:shd w:val="clear" w:color="auto" w:fill="auto"/>
          </w:tcPr>
          <w:p w14:paraId="2BDD31D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18.42</w:t>
            </w:r>
          </w:p>
        </w:tc>
        <w:tc>
          <w:tcPr>
            <w:tcW w:w="841" w:type="dxa"/>
            <w:shd w:val="clear" w:color="auto" w:fill="auto"/>
          </w:tcPr>
          <w:p w14:paraId="5FCE7D6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E41900" w14:paraId="67C29576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2C5C19A3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450432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762E01B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6.09</w:t>
            </w:r>
          </w:p>
        </w:tc>
        <w:tc>
          <w:tcPr>
            <w:tcW w:w="890" w:type="dxa"/>
            <w:shd w:val="clear" w:color="auto" w:fill="auto"/>
          </w:tcPr>
          <w:p w14:paraId="5E03D62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6.09</w:t>
            </w:r>
          </w:p>
        </w:tc>
        <w:tc>
          <w:tcPr>
            <w:tcW w:w="893" w:type="dxa"/>
            <w:shd w:val="clear" w:color="auto" w:fill="auto"/>
          </w:tcPr>
          <w:p w14:paraId="543BF4A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1B24A97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42" w:type="dxa"/>
            <w:shd w:val="clear" w:color="auto" w:fill="auto"/>
          </w:tcPr>
          <w:p w14:paraId="68871AE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893" w:type="dxa"/>
            <w:shd w:val="clear" w:color="auto" w:fill="auto"/>
          </w:tcPr>
          <w:p w14:paraId="2220828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942" w:type="dxa"/>
            <w:shd w:val="clear" w:color="auto" w:fill="auto"/>
          </w:tcPr>
          <w:p w14:paraId="543CA17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942" w:type="dxa"/>
            <w:shd w:val="clear" w:color="auto" w:fill="auto"/>
          </w:tcPr>
          <w:p w14:paraId="350AB74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841" w:type="dxa"/>
            <w:shd w:val="clear" w:color="auto" w:fill="auto"/>
          </w:tcPr>
          <w:p w14:paraId="772529D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6.70%</w:t>
            </w:r>
          </w:p>
        </w:tc>
      </w:tr>
      <w:tr w:rsidR="00E41900" w14:paraId="21974135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2EECBBF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AF4B6D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29185A5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41.20</w:t>
            </w:r>
          </w:p>
        </w:tc>
        <w:tc>
          <w:tcPr>
            <w:tcW w:w="890" w:type="dxa"/>
            <w:shd w:val="clear" w:color="auto" w:fill="auto"/>
          </w:tcPr>
          <w:p w14:paraId="264D659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41.20</w:t>
            </w:r>
          </w:p>
        </w:tc>
        <w:tc>
          <w:tcPr>
            <w:tcW w:w="893" w:type="dxa"/>
            <w:shd w:val="clear" w:color="auto" w:fill="auto"/>
          </w:tcPr>
          <w:p w14:paraId="023FF48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6A93C2B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942" w:type="dxa"/>
            <w:shd w:val="clear" w:color="auto" w:fill="auto"/>
          </w:tcPr>
          <w:p w14:paraId="41A2D09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24.58</w:t>
            </w:r>
          </w:p>
        </w:tc>
        <w:tc>
          <w:tcPr>
            <w:tcW w:w="893" w:type="dxa"/>
            <w:shd w:val="clear" w:color="auto" w:fill="auto"/>
          </w:tcPr>
          <w:p w14:paraId="1E29DC7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-0.71%</w:t>
            </w:r>
          </w:p>
        </w:tc>
        <w:tc>
          <w:tcPr>
            <w:tcW w:w="942" w:type="dxa"/>
            <w:shd w:val="clear" w:color="auto" w:fill="auto"/>
          </w:tcPr>
          <w:p w14:paraId="46FCB63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16.19</w:t>
            </w:r>
          </w:p>
        </w:tc>
        <w:tc>
          <w:tcPr>
            <w:tcW w:w="942" w:type="dxa"/>
            <w:shd w:val="clear" w:color="auto" w:fill="auto"/>
          </w:tcPr>
          <w:p w14:paraId="67E78A7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16.51</w:t>
            </w:r>
          </w:p>
        </w:tc>
        <w:tc>
          <w:tcPr>
            <w:tcW w:w="841" w:type="dxa"/>
            <w:shd w:val="clear" w:color="auto" w:fill="auto"/>
          </w:tcPr>
          <w:p w14:paraId="38B8B8D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1.99%</w:t>
            </w:r>
          </w:p>
        </w:tc>
      </w:tr>
      <w:tr w:rsidR="00E41900" w14:paraId="68E0625A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42AD5DD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FF5641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540E54B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13.55</w:t>
            </w:r>
          </w:p>
        </w:tc>
        <w:tc>
          <w:tcPr>
            <w:tcW w:w="890" w:type="dxa"/>
            <w:shd w:val="clear" w:color="auto" w:fill="auto"/>
          </w:tcPr>
          <w:p w14:paraId="44D4184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13.56</w:t>
            </w:r>
          </w:p>
        </w:tc>
        <w:tc>
          <w:tcPr>
            <w:tcW w:w="893" w:type="dxa"/>
            <w:shd w:val="clear" w:color="auto" w:fill="auto"/>
          </w:tcPr>
          <w:p w14:paraId="17B4B0B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942" w:type="dxa"/>
            <w:shd w:val="clear" w:color="auto" w:fill="auto"/>
          </w:tcPr>
          <w:p w14:paraId="09ED250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942" w:type="dxa"/>
            <w:shd w:val="clear" w:color="auto" w:fill="auto"/>
          </w:tcPr>
          <w:p w14:paraId="69B2DD6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44.27</w:t>
            </w:r>
          </w:p>
        </w:tc>
        <w:tc>
          <w:tcPr>
            <w:tcW w:w="893" w:type="dxa"/>
            <w:shd w:val="clear" w:color="auto" w:fill="auto"/>
          </w:tcPr>
          <w:p w14:paraId="0DE594E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942" w:type="dxa"/>
            <w:shd w:val="clear" w:color="auto" w:fill="auto"/>
          </w:tcPr>
          <w:p w14:paraId="3B8E813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60.12</w:t>
            </w:r>
          </w:p>
        </w:tc>
        <w:tc>
          <w:tcPr>
            <w:tcW w:w="942" w:type="dxa"/>
            <w:shd w:val="clear" w:color="auto" w:fill="auto"/>
          </w:tcPr>
          <w:p w14:paraId="64FFFB4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59.72</w:t>
            </w:r>
          </w:p>
        </w:tc>
        <w:tc>
          <w:tcPr>
            <w:tcW w:w="841" w:type="dxa"/>
            <w:shd w:val="clear" w:color="auto" w:fill="auto"/>
          </w:tcPr>
          <w:p w14:paraId="4B5722D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-0.67%</w:t>
            </w:r>
          </w:p>
        </w:tc>
      </w:tr>
      <w:tr w:rsidR="00E41900" w14:paraId="5965C621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032A052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E1405E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61324D6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890" w:type="dxa"/>
            <w:shd w:val="clear" w:color="auto" w:fill="auto"/>
          </w:tcPr>
          <w:p w14:paraId="61CF351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893" w:type="dxa"/>
            <w:shd w:val="clear" w:color="auto" w:fill="auto"/>
          </w:tcPr>
          <w:p w14:paraId="6535802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5083856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942" w:type="dxa"/>
            <w:shd w:val="clear" w:color="auto" w:fill="auto"/>
          </w:tcPr>
          <w:p w14:paraId="60A2BE8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893" w:type="dxa"/>
            <w:shd w:val="clear" w:color="auto" w:fill="auto"/>
          </w:tcPr>
          <w:p w14:paraId="5E750F2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42" w:type="dxa"/>
            <w:shd w:val="clear" w:color="auto" w:fill="auto"/>
          </w:tcPr>
          <w:p w14:paraId="4BD2FC2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11.07</w:t>
            </w:r>
          </w:p>
        </w:tc>
        <w:tc>
          <w:tcPr>
            <w:tcW w:w="942" w:type="dxa"/>
            <w:shd w:val="clear" w:color="auto" w:fill="auto"/>
          </w:tcPr>
          <w:p w14:paraId="7820F5E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11.07</w:t>
            </w:r>
          </w:p>
        </w:tc>
        <w:tc>
          <w:tcPr>
            <w:tcW w:w="841" w:type="dxa"/>
            <w:shd w:val="clear" w:color="auto" w:fill="auto"/>
          </w:tcPr>
          <w:p w14:paraId="2385A70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E41900" w14:paraId="5E59D3C0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306ED33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AA3FD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6C60314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890" w:type="dxa"/>
            <w:shd w:val="clear" w:color="auto" w:fill="auto"/>
          </w:tcPr>
          <w:p w14:paraId="414EB17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893" w:type="dxa"/>
            <w:shd w:val="clear" w:color="auto" w:fill="auto"/>
          </w:tcPr>
          <w:p w14:paraId="02FB82F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05DB276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942" w:type="dxa"/>
            <w:shd w:val="clear" w:color="auto" w:fill="auto"/>
          </w:tcPr>
          <w:p w14:paraId="43844C3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14.84</w:t>
            </w:r>
          </w:p>
        </w:tc>
        <w:tc>
          <w:tcPr>
            <w:tcW w:w="893" w:type="dxa"/>
            <w:shd w:val="clear" w:color="auto" w:fill="auto"/>
          </w:tcPr>
          <w:p w14:paraId="456C3BE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942" w:type="dxa"/>
            <w:shd w:val="clear" w:color="auto" w:fill="auto"/>
          </w:tcPr>
          <w:p w14:paraId="6443C3D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21.30</w:t>
            </w:r>
          </w:p>
        </w:tc>
        <w:tc>
          <w:tcPr>
            <w:tcW w:w="942" w:type="dxa"/>
            <w:shd w:val="clear" w:color="auto" w:fill="auto"/>
          </w:tcPr>
          <w:p w14:paraId="16BE148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21.18</w:t>
            </w:r>
          </w:p>
        </w:tc>
        <w:tc>
          <w:tcPr>
            <w:tcW w:w="841" w:type="dxa"/>
            <w:shd w:val="clear" w:color="auto" w:fill="auto"/>
          </w:tcPr>
          <w:p w14:paraId="1525988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</w:tr>
      <w:tr w:rsidR="00E41900" w14:paraId="481DB2A3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371D62F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D6B4F8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18D638F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49.04</w:t>
            </w:r>
          </w:p>
        </w:tc>
        <w:tc>
          <w:tcPr>
            <w:tcW w:w="890" w:type="dxa"/>
            <w:shd w:val="clear" w:color="auto" w:fill="auto"/>
          </w:tcPr>
          <w:p w14:paraId="6D55516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893" w:type="dxa"/>
            <w:shd w:val="clear" w:color="auto" w:fill="auto"/>
          </w:tcPr>
          <w:p w14:paraId="7D2089D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942" w:type="dxa"/>
            <w:shd w:val="clear" w:color="auto" w:fill="auto"/>
          </w:tcPr>
          <w:p w14:paraId="6454407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86.94</w:t>
            </w:r>
          </w:p>
        </w:tc>
        <w:tc>
          <w:tcPr>
            <w:tcW w:w="942" w:type="dxa"/>
            <w:shd w:val="clear" w:color="auto" w:fill="auto"/>
          </w:tcPr>
          <w:p w14:paraId="0F3AD75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87.21</w:t>
            </w:r>
          </w:p>
        </w:tc>
        <w:tc>
          <w:tcPr>
            <w:tcW w:w="893" w:type="dxa"/>
            <w:shd w:val="clear" w:color="auto" w:fill="auto"/>
          </w:tcPr>
          <w:p w14:paraId="5F64464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  <w:tc>
          <w:tcPr>
            <w:tcW w:w="942" w:type="dxa"/>
            <w:shd w:val="clear" w:color="auto" w:fill="auto"/>
          </w:tcPr>
          <w:p w14:paraId="24E9D11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103.60</w:t>
            </w:r>
          </w:p>
        </w:tc>
        <w:tc>
          <w:tcPr>
            <w:tcW w:w="942" w:type="dxa"/>
            <w:shd w:val="clear" w:color="auto" w:fill="auto"/>
          </w:tcPr>
          <w:p w14:paraId="39062B8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105.08</w:t>
            </w:r>
          </w:p>
        </w:tc>
        <w:tc>
          <w:tcPr>
            <w:tcW w:w="841" w:type="dxa"/>
            <w:shd w:val="clear" w:color="auto" w:fill="auto"/>
          </w:tcPr>
          <w:p w14:paraId="3CC0B64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1.43%</w:t>
            </w:r>
          </w:p>
        </w:tc>
      </w:tr>
      <w:tr w:rsidR="00E41900" w14:paraId="2C1E4567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365ADFD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749558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3362040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890" w:type="dxa"/>
            <w:shd w:val="clear" w:color="auto" w:fill="auto"/>
          </w:tcPr>
          <w:p w14:paraId="5240D23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893" w:type="dxa"/>
            <w:shd w:val="clear" w:color="auto" w:fill="auto"/>
          </w:tcPr>
          <w:p w14:paraId="1BCE3E4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52374A7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</w:t>
            </w:r>
          </w:p>
        </w:tc>
        <w:tc>
          <w:tcPr>
            <w:tcW w:w="942" w:type="dxa"/>
            <w:shd w:val="clear" w:color="auto" w:fill="auto"/>
          </w:tcPr>
          <w:p w14:paraId="2E314F1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893" w:type="dxa"/>
            <w:shd w:val="clear" w:color="auto" w:fill="auto"/>
          </w:tcPr>
          <w:p w14:paraId="34B3E93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942" w:type="dxa"/>
            <w:shd w:val="clear" w:color="auto" w:fill="auto"/>
          </w:tcPr>
          <w:p w14:paraId="7507B8B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942" w:type="dxa"/>
            <w:shd w:val="clear" w:color="auto" w:fill="auto"/>
          </w:tcPr>
          <w:p w14:paraId="4446A32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19.50</w:t>
            </w:r>
          </w:p>
        </w:tc>
        <w:tc>
          <w:tcPr>
            <w:tcW w:w="841" w:type="dxa"/>
            <w:shd w:val="clear" w:color="auto" w:fill="auto"/>
          </w:tcPr>
          <w:p w14:paraId="64EE7C2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</w:tr>
      <w:tr w:rsidR="00E41900" w14:paraId="73890CCA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20595AB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EF9A6E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6A83A00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890" w:type="dxa"/>
            <w:shd w:val="clear" w:color="auto" w:fill="auto"/>
          </w:tcPr>
          <w:p w14:paraId="569F701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25.25</w:t>
            </w:r>
          </w:p>
        </w:tc>
        <w:tc>
          <w:tcPr>
            <w:tcW w:w="893" w:type="dxa"/>
            <w:shd w:val="clear" w:color="auto" w:fill="auto"/>
          </w:tcPr>
          <w:p w14:paraId="3D9C98C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942" w:type="dxa"/>
            <w:shd w:val="clear" w:color="auto" w:fill="auto"/>
          </w:tcPr>
          <w:p w14:paraId="3B9E8D8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38.37</w:t>
            </w:r>
          </w:p>
        </w:tc>
        <w:tc>
          <w:tcPr>
            <w:tcW w:w="942" w:type="dxa"/>
            <w:shd w:val="clear" w:color="auto" w:fill="auto"/>
          </w:tcPr>
          <w:p w14:paraId="4CA8F99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38.20</w:t>
            </w:r>
          </w:p>
        </w:tc>
        <w:tc>
          <w:tcPr>
            <w:tcW w:w="893" w:type="dxa"/>
            <w:shd w:val="clear" w:color="auto" w:fill="auto"/>
          </w:tcPr>
          <w:p w14:paraId="097D005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942" w:type="dxa"/>
            <w:shd w:val="clear" w:color="auto" w:fill="auto"/>
          </w:tcPr>
          <w:p w14:paraId="1B839AB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54.18</w:t>
            </w:r>
          </w:p>
        </w:tc>
        <w:tc>
          <w:tcPr>
            <w:tcW w:w="942" w:type="dxa"/>
            <w:shd w:val="clear" w:color="auto" w:fill="auto"/>
          </w:tcPr>
          <w:p w14:paraId="22D361C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54.07</w:t>
            </w:r>
          </w:p>
        </w:tc>
        <w:tc>
          <w:tcPr>
            <w:tcW w:w="841" w:type="dxa"/>
            <w:shd w:val="clear" w:color="auto" w:fill="auto"/>
          </w:tcPr>
          <w:p w14:paraId="225A0BF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</w:tr>
      <w:tr w:rsidR="00E41900" w14:paraId="54447760" w14:textId="77777777" w:rsidTr="00CC7493">
        <w:tc>
          <w:tcPr>
            <w:tcW w:w="839" w:type="dxa"/>
            <w:shd w:val="clear" w:color="auto" w:fill="auto"/>
            <w:vAlign w:val="center"/>
          </w:tcPr>
          <w:p w14:paraId="6BBCA55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F1F82C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0" w:type="dxa"/>
            <w:shd w:val="clear" w:color="auto" w:fill="auto"/>
          </w:tcPr>
          <w:p w14:paraId="36E8B82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7.65%</w:t>
            </w:r>
          </w:p>
        </w:tc>
        <w:tc>
          <w:tcPr>
            <w:tcW w:w="890" w:type="dxa"/>
            <w:shd w:val="clear" w:color="auto" w:fill="auto"/>
          </w:tcPr>
          <w:p w14:paraId="18EC876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7.65%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5145EB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3981EDC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24.65%</w:t>
            </w:r>
          </w:p>
        </w:tc>
        <w:tc>
          <w:tcPr>
            <w:tcW w:w="942" w:type="dxa"/>
            <w:shd w:val="clear" w:color="auto" w:fill="auto"/>
          </w:tcPr>
          <w:p w14:paraId="488B51E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24.70%</w:t>
            </w:r>
          </w:p>
        </w:tc>
        <w:tc>
          <w:tcPr>
            <w:tcW w:w="893" w:type="dxa"/>
            <w:shd w:val="clear" w:color="auto" w:fill="auto"/>
          </w:tcPr>
          <w:p w14:paraId="23D181E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377242B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41.09%</w:t>
            </w:r>
          </w:p>
        </w:tc>
        <w:tc>
          <w:tcPr>
            <w:tcW w:w="942" w:type="dxa"/>
            <w:shd w:val="clear" w:color="auto" w:fill="auto"/>
          </w:tcPr>
          <w:p w14:paraId="3576CD6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41.16%</w:t>
            </w:r>
          </w:p>
        </w:tc>
        <w:tc>
          <w:tcPr>
            <w:tcW w:w="841" w:type="dxa"/>
            <w:shd w:val="clear" w:color="auto" w:fill="auto"/>
          </w:tcPr>
          <w:p w14:paraId="29B307F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3F57258F" w14:textId="77777777" w:rsidTr="00CC7493">
        <w:tc>
          <w:tcPr>
            <w:tcW w:w="839" w:type="dxa"/>
            <w:shd w:val="clear" w:color="auto" w:fill="auto"/>
            <w:vAlign w:val="center"/>
          </w:tcPr>
          <w:p w14:paraId="61A47B0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E0FF37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0" w:type="dxa"/>
            <w:shd w:val="clear" w:color="auto" w:fill="auto"/>
          </w:tcPr>
          <w:p w14:paraId="44FBD9B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0" w:type="dxa"/>
            <w:shd w:val="clear" w:color="auto" w:fill="auto"/>
          </w:tcPr>
          <w:p w14:paraId="0CDD532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1CC903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3FC5173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942" w:type="dxa"/>
            <w:shd w:val="clear" w:color="auto" w:fill="auto"/>
          </w:tcPr>
          <w:p w14:paraId="0717C01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93" w:type="dxa"/>
            <w:shd w:val="clear" w:color="auto" w:fill="auto"/>
          </w:tcPr>
          <w:p w14:paraId="3532086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5B79388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11.86%</w:t>
            </w:r>
          </w:p>
        </w:tc>
        <w:tc>
          <w:tcPr>
            <w:tcW w:w="942" w:type="dxa"/>
            <w:shd w:val="clear" w:color="auto" w:fill="auto"/>
          </w:tcPr>
          <w:p w14:paraId="547A561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11.85%</w:t>
            </w:r>
          </w:p>
        </w:tc>
        <w:tc>
          <w:tcPr>
            <w:tcW w:w="841" w:type="dxa"/>
            <w:shd w:val="clear" w:color="auto" w:fill="auto"/>
          </w:tcPr>
          <w:p w14:paraId="7446131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169858B1" w14:textId="77777777" w:rsidTr="00CC7493">
        <w:tc>
          <w:tcPr>
            <w:tcW w:w="1456" w:type="dxa"/>
            <w:gridSpan w:val="2"/>
            <w:shd w:val="clear" w:color="auto" w:fill="auto"/>
            <w:vAlign w:val="center"/>
          </w:tcPr>
          <w:p w14:paraId="0D48AE74" w14:textId="77777777" w:rsidR="00E41900" w:rsidRDefault="00E41900" w:rsidP="00CC7493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73" w:type="dxa"/>
            <w:gridSpan w:val="3"/>
            <w:shd w:val="clear" w:color="auto" w:fill="auto"/>
            <w:vAlign w:val="center"/>
          </w:tcPr>
          <w:p w14:paraId="385940E7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77" w:type="dxa"/>
            <w:gridSpan w:val="3"/>
            <w:shd w:val="clear" w:color="auto" w:fill="auto"/>
            <w:vAlign w:val="center"/>
          </w:tcPr>
          <w:p w14:paraId="531BB090" w14:textId="77777777" w:rsidR="00E41900" w:rsidRDefault="00E41900" w:rsidP="00CC749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25" w:type="dxa"/>
            <w:gridSpan w:val="3"/>
            <w:shd w:val="clear" w:color="auto" w:fill="auto"/>
            <w:vAlign w:val="center"/>
          </w:tcPr>
          <w:p w14:paraId="68516B90" w14:textId="77777777" w:rsidR="00E41900" w:rsidRDefault="00E41900" w:rsidP="00CC7493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41900" w14:paraId="3129BFA5" w14:textId="77777777" w:rsidTr="00CC7493">
        <w:tc>
          <w:tcPr>
            <w:tcW w:w="1456" w:type="dxa"/>
            <w:gridSpan w:val="2"/>
            <w:shd w:val="clear" w:color="auto" w:fill="auto"/>
            <w:vAlign w:val="center"/>
          </w:tcPr>
          <w:p w14:paraId="6D8F4EE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2DD39EA9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A7A74AA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6DA6B3C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7450AF9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566D290B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4CC6822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20C3B1BA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E85EA17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722CB4" w14:textId="77777777" w:rsidR="00E41900" w:rsidRDefault="00E41900" w:rsidP="00CC7493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E41900" w14:paraId="60988A35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29A9F702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875C7F0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5984359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300.92</w:t>
            </w:r>
          </w:p>
        </w:tc>
        <w:tc>
          <w:tcPr>
            <w:tcW w:w="890" w:type="dxa"/>
            <w:shd w:val="clear" w:color="auto" w:fill="auto"/>
          </w:tcPr>
          <w:p w14:paraId="40083E1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300.79</w:t>
            </w:r>
          </w:p>
        </w:tc>
        <w:tc>
          <w:tcPr>
            <w:tcW w:w="893" w:type="dxa"/>
            <w:shd w:val="clear" w:color="auto" w:fill="auto"/>
          </w:tcPr>
          <w:p w14:paraId="1743C61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942" w:type="dxa"/>
            <w:shd w:val="clear" w:color="auto" w:fill="auto"/>
          </w:tcPr>
          <w:p w14:paraId="1E1314E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225.38</w:t>
            </w:r>
          </w:p>
        </w:tc>
        <w:tc>
          <w:tcPr>
            <w:tcW w:w="942" w:type="dxa"/>
            <w:shd w:val="clear" w:color="auto" w:fill="auto"/>
          </w:tcPr>
          <w:p w14:paraId="5D14E23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219.28</w:t>
            </w:r>
          </w:p>
        </w:tc>
        <w:tc>
          <w:tcPr>
            <w:tcW w:w="893" w:type="dxa"/>
            <w:shd w:val="clear" w:color="auto" w:fill="auto"/>
          </w:tcPr>
          <w:p w14:paraId="05382A9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-2.71%</w:t>
            </w:r>
          </w:p>
        </w:tc>
        <w:tc>
          <w:tcPr>
            <w:tcW w:w="942" w:type="dxa"/>
            <w:shd w:val="clear" w:color="auto" w:fill="auto"/>
          </w:tcPr>
          <w:p w14:paraId="56C6699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126.81</w:t>
            </w:r>
          </w:p>
        </w:tc>
        <w:tc>
          <w:tcPr>
            <w:tcW w:w="942" w:type="dxa"/>
            <w:shd w:val="clear" w:color="auto" w:fill="auto"/>
          </w:tcPr>
          <w:p w14:paraId="14CDF9C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120.35</w:t>
            </w:r>
          </w:p>
        </w:tc>
        <w:tc>
          <w:tcPr>
            <w:tcW w:w="841" w:type="dxa"/>
            <w:shd w:val="clear" w:color="auto" w:fill="auto"/>
          </w:tcPr>
          <w:p w14:paraId="3CF365E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-5.10%</w:t>
            </w:r>
          </w:p>
        </w:tc>
      </w:tr>
      <w:tr w:rsidR="00E41900" w14:paraId="55A6047D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56FAFDC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5E7868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4E21AA5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197.82</w:t>
            </w:r>
          </w:p>
        </w:tc>
        <w:tc>
          <w:tcPr>
            <w:tcW w:w="890" w:type="dxa"/>
            <w:shd w:val="clear" w:color="auto" w:fill="auto"/>
          </w:tcPr>
          <w:p w14:paraId="7C907A4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197.82</w:t>
            </w:r>
          </w:p>
        </w:tc>
        <w:tc>
          <w:tcPr>
            <w:tcW w:w="893" w:type="dxa"/>
            <w:shd w:val="clear" w:color="auto" w:fill="auto"/>
          </w:tcPr>
          <w:p w14:paraId="4DB0229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792B5C8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99.13</w:t>
            </w:r>
          </w:p>
        </w:tc>
        <w:tc>
          <w:tcPr>
            <w:tcW w:w="942" w:type="dxa"/>
            <w:shd w:val="clear" w:color="auto" w:fill="auto"/>
          </w:tcPr>
          <w:p w14:paraId="0F88D1C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95.33</w:t>
            </w:r>
          </w:p>
        </w:tc>
        <w:tc>
          <w:tcPr>
            <w:tcW w:w="893" w:type="dxa"/>
            <w:shd w:val="clear" w:color="auto" w:fill="auto"/>
          </w:tcPr>
          <w:p w14:paraId="0EE47E2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-3.83%</w:t>
            </w:r>
          </w:p>
        </w:tc>
        <w:tc>
          <w:tcPr>
            <w:tcW w:w="942" w:type="dxa"/>
            <w:shd w:val="clear" w:color="auto" w:fill="auto"/>
          </w:tcPr>
          <w:p w14:paraId="6EC8AD9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12.78</w:t>
            </w:r>
          </w:p>
        </w:tc>
        <w:tc>
          <w:tcPr>
            <w:tcW w:w="942" w:type="dxa"/>
            <w:shd w:val="clear" w:color="auto" w:fill="auto"/>
          </w:tcPr>
          <w:p w14:paraId="23B7F9E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841" w:type="dxa"/>
            <w:shd w:val="clear" w:color="auto" w:fill="auto"/>
          </w:tcPr>
          <w:p w14:paraId="63FC005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-8.61%</w:t>
            </w:r>
          </w:p>
        </w:tc>
      </w:tr>
      <w:tr w:rsidR="00E41900" w14:paraId="3D0005A2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5D07050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159B52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1987E64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319.05</w:t>
            </w:r>
          </w:p>
        </w:tc>
        <w:tc>
          <w:tcPr>
            <w:tcW w:w="890" w:type="dxa"/>
            <w:shd w:val="clear" w:color="auto" w:fill="auto"/>
          </w:tcPr>
          <w:p w14:paraId="0D98DE9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319.02</w:t>
            </w:r>
          </w:p>
        </w:tc>
        <w:tc>
          <w:tcPr>
            <w:tcW w:w="893" w:type="dxa"/>
            <w:shd w:val="clear" w:color="auto" w:fill="auto"/>
          </w:tcPr>
          <w:p w14:paraId="3C9F5F2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42" w:type="dxa"/>
            <w:shd w:val="clear" w:color="auto" w:fill="auto"/>
          </w:tcPr>
          <w:p w14:paraId="49124C6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234.00</w:t>
            </w:r>
          </w:p>
        </w:tc>
        <w:tc>
          <w:tcPr>
            <w:tcW w:w="942" w:type="dxa"/>
            <w:shd w:val="clear" w:color="auto" w:fill="auto"/>
          </w:tcPr>
          <w:p w14:paraId="5E09370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224.60</w:t>
            </w:r>
          </w:p>
        </w:tc>
        <w:tc>
          <w:tcPr>
            <w:tcW w:w="893" w:type="dxa"/>
            <w:shd w:val="clear" w:color="auto" w:fill="auto"/>
          </w:tcPr>
          <w:p w14:paraId="2291B35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-4.02%</w:t>
            </w:r>
          </w:p>
        </w:tc>
        <w:tc>
          <w:tcPr>
            <w:tcW w:w="942" w:type="dxa"/>
            <w:shd w:val="clear" w:color="auto" w:fill="auto"/>
          </w:tcPr>
          <w:p w14:paraId="4A9993E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122.45</w:t>
            </w:r>
          </w:p>
        </w:tc>
        <w:tc>
          <w:tcPr>
            <w:tcW w:w="942" w:type="dxa"/>
            <w:shd w:val="clear" w:color="auto" w:fill="auto"/>
          </w:tcPr>
          <w:p w14:paraId="00CBDE7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117.05</w:t>
            </w:r>
          </w:p>
        </w:tc>
        <w:tc>
          <w:tcPr>
            <w:tcW w:w="841" w:type="dxa"/>
            <w:shd w:val="clear" w:color="auto" w:fill="auto"/>
          </w:tcPr>
          <w:p w14:paraId="28220AA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</w:tr>
      <w:tr w:rsidR="00E41900" w14:paraId="164933DB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44E4F014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DDB17B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90" w:type="dxa"/>
            <w:shd w:val="clear" w:color="auto" w:fill="auto"/>
          </w:tcPr>
          <w:p w14:paraId="7929A94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134.95</w:t>
            </w:r>
          </w:p>
        </w:tc>
        <w:tc>
          <w:tcPr>
            <w:tcW w:w="890" w:type="dxa"/>
            <w:shd w:val="clear" w:color="auto" w:fill="auto"/>
          </w:tcPr>
          <w:p w14:paraId="4E4F4AC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181.75</w:t>
            </w:r>
          </w:p>
        </w:tc>
        <w:tc>
          <w:tcPr>
            <w:tcW w:w="893" w:type="dxa"/>
            <w:shd w:val="clear" w:color="auto" w:fill="auto"/>
          </w:tcPr>
          <w:p w14:paraId="52F398A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34.68%</w:t>
            </w:r>
          </w:p>
        </w:tc>
        <w:tc>
          <w:tcPr>
            <w:tcW w:w="942" w:type="dxa"/>
            <w:shd w:val="clear" w:color="auto" w:fill="auto"/>
          </w:tcPr>
          <w:p w14:paraId="6634A7B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73.22</w:t>
            </w:r>
          </w:p>
        </w:tc>
        <w:tc>
          <w:tcPr>
            <w:tcW w:w="942" w:type="dxa"/>
            <w:shd w:val="clear" w:color="auto" w:fill="auto"/>
          </w:tcPr>
          <w:p w14:paraId="0D122DC3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115.93</w:t>
            </w:r>
          </w:p>
        </w:tc>
        <w:tc>
          <w:tcPr>
            <w:tcW w:w="893" w:type="dxa"/>
            <w:shd w:val="clear" w:color="auto" w:fill="auto"/>
          </w:tcPr>
          <w:p w14:paraId="0D723A0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58.33%</w:t>
            </w:r>
          </w:p>
        </w:tc>
        <w:tc>
          <w:tcPr>
            <w:tcW w:w="942" w:type="dxa"/>
            <w:shd w:val="clear" w:color="auto" w:fill="auto"/>
          </w:tcPr>
          <w:p w14:paraId="7227F9A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942" w:type="dxa"/>
            <w:shd w:val="clear" w:color="auto" w:fill="auto"/>
          </w:tcPr>
          <w:p w14:paraId="02A050F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60.38</w:t>
            </w:r>
          </w:p>
        </w:tc>
        <w:tc>
          <w:tcPr>
            <w:tcW w:w="841" w:type="dxa"/>
            <w:shd w:val="clear" w:color="auto" w:fill="auto"/>
          </w:tcPr>
          <w:p w14:paraId="5B4F8FB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38.74%</w:t>
            </w:r>
          </w:p>
        </w:tc>
      </w:tr>
      <w:tr w:rsidR="00E41900" w14:paraId="0EB7916D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115710E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4305E8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5EA787D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69.88</w:t>
            </w:r>
          </w:p>
        </w:tc>
        <w:tc>
          <w:tcPr>
            <w:tcW w:w="890" w:type="dxa"/>
            <w:shd w:val="clear" w:color="auto" w:fill="auto"/>
          </w:tcPr>
          <w:p w14:paraId="5C12DCF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93.99</w:t>
            </w:r>
          </w:p>
        </w:tc>
        <w:tc>
          <w:tcPr>
            <w:tcW w:w="893" w:type="dxa"/>
            <w:shd w:val="clear" w:color="auto" w:fill="auto"/>
          </w:tcPr>
          <w:p w14:paraId="5AB3700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34.50%</w:t>
            </w:r>
          </w:p>
        </w:tc>
        <w:tc>
          <w:tcPr>
            <w:tcW w:w="942" w:type="dxa"/>
            <w:shd w:val="clear" w:color="auto" w:fill="auto"/>
          </w:tcPr>
          <w:p w14:paraId="30DDB24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41.75</w:t>
            </w:r>
          </w:p>
        </w:tc>
        <w:tc>
          <w:tcPr>
            <w:tcW w:w="942" w:type="dxa"/>
            <w:shd w:val="clear" w:color="auto" w:fill="auto"/>
          </w:tcPr>
          <w:p w14:paraId="440C4F2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58.69</w:t>
            </w:r>
          </w:p>
        </w:tc>
        <w:tc>
          <w:tcPr>
            <w:tcW w:w="893" w:type="dxa"/>
            <w:shd w:val="clear" w:color="auto" w:fill="auto"/>
          </w:tcPr>
          <w:p w14:paraId="2745D92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40.59%</w:t>
            </w:r>
          </w:p>
        </w:tc>
        <w:tc>
          <w:tcPr>
            <w:tcW w:w="942" w:type="dxa"/>
            <w:shd w:val="clear" w:color="auto" w:fill="auto"/>
          </w:tcPr>
          <w:p w14:paraId="3DA846F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6.39</w:t>
            </w:r>
          </w:p>
        </w:tc>
        <w:tc>
          <w:tcPr>
            <w:tcW w:w="942" w:type="dxa"/>
            <w:shd w:val="clear" w:color="auto" w:fill="auto"/>
          </w:tcPr>
          <w:p w14:paraId="7BB677F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841" w:type="dxa"/>
            <w:shd w:val="clear" w:color="auto" w:fill="auto"/>
          </w:tcPr>
          <w:p w14:paraId="22255EE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12.16%</w:t>
            </w:r>
          </w:p>
        </w:tc>
      </w:tr>
      <w:tr w:rsidR="00E41900" w14:paraId="278E9277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3352C89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9E5C8A2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4F4EB3C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129.65</w:t>
            </w:r>
          </w:p>
        </w:tc>
        <w:tc>
          <w:tcPr>
            <w:tcW w:w="890" w:type="dxa"/>
            <w:shd w:val="clear" w:color="auto" w:fill="auto"/>
          </w:tcPr>
          <w:p w14:paraId="1954040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187.95</w:t>
            </w:r>
          </w:p>
        </w:tc>
        <w:tc>
          <w:tcPr>
            <w:tcW w:w="893" w:type="dxa"/>
            <w:shd w:val="clear" w:color="auto" w:fill="auto"/>
          </w:tcPr>
          <w:p w14:paraId="472C655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44.97%</w:t>
            </w:r>
          </w:p>
        </w:tc>
        <w:tc>
          <w:tcPr>
            <w:tcW w:w="942" w:type="dxa"/>
            <w:shd w:val="clear" w:color="auto" w:fill="auto"/>
          </w:tcPr>
          <w:p w14:paraId="0D39067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71.70</w:t>
            </w:r>
          </w:p>
        </w:tc>
        <w:tc>
          <w:tcPr>
            <w:tcW w:w="942" w:type="dxa"/>
            <w:shd w:val="clear" w:color="auto" w:fill="auto"/>
          </w:tcPr>
          <w:p w14:paraId="5FBAA64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111.80</w:t>
            </w:r>
          </w:p>
        </w:tc>
        <w:tc>
          <w:tcPr>
            <w:tcW w:w="893" w:type="dxa"/>
            <w:shd w:val="clear" w:color="auto" w:fill="auto"/>
          </w:tcPr>
          <w:p w14:paraId="1688D1F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55.93%</w:t>
            </w:r>
          </w:p>
        </w:tc>
        <w:tc>
          <w:tcPr>
            <w:tcW w:w="942" w:type="dxa"/>
            <w:shd w:val="clear" w:color="auto" w:fill="auto"/>
          </w:tcPr>
          <w:p w14:paraId="19EC067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44.18</w:t>
            </w:r>
          </w:p>
        </w:tc>
        <w:tc>
          <w:tcPr>
            <w:tcW w:w="942" w:type="dxa"/>
            <w:shd w:val="clear" w:color="auto" w:fill="auto"/>
          </w:tcPr>
          <w:p w14:paraId="0EBFCD6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60.05</w:t>
            </w:r>
          </w:p>
        </w:tc>
        <w:tc>
          <w:tcPr>
            <w:tcW w:w="841" w:type="dxa"/>
            <w:shd w:val="clear" w:color="auto" w:fill="auto"/>
          </w:tcPr>
          <w:p w14:paraId="6F36E22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35.94%</w:t>
            </w:r>
          </w:p>
        </w:tc>
      </w:tr>
      <w:tr w:rsidR="00E41900" w14:paraId="34C32978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23959DC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DD36849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725495C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13.90</w:t>
            </w:r>
          </w:p>
        </w:tc>
        <w:tc>
          <w:tcPr>
            <w:tcW w:w="890" w:type="dxa"/>
            <w:shd w:val="clear" w:color="auto" w:fill="auto"/>
          </w:tcPr>
          <w:p w14:paraId="3203DF2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13.91</w:t>
            </w:r>
          </w:p>
        </w:tc>
        <w:tc>
          <w:tcPr>
            <w:tcW w:w="893" w:type="dxa"/>
            <w:shd w:val="clear" w:color="auto" w:fill="auto"/>
          </w:tcPr>
          <w:p w14:paraId="59946A1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942" w:type="dxa"/>
            <w:shd w:val="clear" w:color="auto" w:fill="auto"/>
          </w:tcPr>
          <w:p w14:paraId="2DB660B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37.14</w:t>
            </w:r>
          </w:p>
        </w:tc>
        <w:tc>
          <w:tcPr>
            <w:tcW w:w="942" w:type="dxa"/>
            <w:shd w:val="clear" w:color="auto" w:fill="auto"/>
          </w:tcPr>
          <w:p w14:paraId="48A982C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38.32</w:t>
            </w:r>
          </w:p>
        </w:tc>
        <w:tc>
          <w:tcPr>
            <w:tcW w:w="893" w:type="dxa"/>
            <w:shd w:val="clear" w:color="auto" w:fill="auto"/>
          </w:tcPr>
          <w:p w14:paraId="2A0B09E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3.18%</w:t>
            </w:r>
          </w:p>
        </w:tc>
        <w:tc>
          <w:tcPr>
            <w:tcW w:w="942" w:type="dxa"/>
            <w:shd w:val="clear" w:color="auto" w:fill="auto"/>
          </w:tcPr>
          <w:p w14:paraId="04869A5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62.98</w:t>
            </w:r>
          </w:p>
        </w:tc>
        <w:tc>
          <w:tcPr>
            <w:tcW w:w="942" w:type="dxa"/>
            <w:shd w:val="clear" w:color="auto" w:fill="auto"/>
          </w:tcPr>
          <w:p w14:paraId="3ADBA56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64.50</w:t>
            </w:r>
          </w:p>
        </w:tc>
        <w:tc>
          <w:tcPr>
            <w:tcW w:w="841" w:type="dxa"/>
            <w:shd w:val="clear" w:color="auto" w:fill="auto"/>
          </w:tcPr>
          <w:p w14:paraId="1765BAF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2.40%</w:t>
            </w:r>
          </w:p>
        </w:tc>
      </w:tr>
      <w:tr w:rsidR="00E41900" w14:paraId="32126E64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3E1AA4DB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F332B3F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090EC08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10.96</w:t>
            </w:r>
          </w:p>
        </w:tc>
        <w:tc>
          <w:tcPr>
            <w:tcW w:w="890" w:type="dxa"/>
            <w:shd w:val="clear" w:color="auto" w:fill="auto"/>
          </w:tcPr>
          <w:p w14:paraId="15FC5D6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10.96</w:t>
            </w:r>
          </w:p>
        </w:tc>
        <w:tc>
          <w:tcPr>
            <w:tcW w:w="893" w:type="dxa"/>
            <w:shd w:val="clear" w:color="auto" w:fill="auto"/>
          </w:tcPr>
          <w:p w14:paraId="0D96E20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42" w:type="dxa"/>
            <w:shd w:val="clear" w:color="auto" w:fill="auto"/>
          </w:tcPr>
          <w:p w14:paraId="706ACCB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942" w:type="dxa"/>
            <w:shd w:val="clear" w:color="auto" w:fill="auto"/>
          </w:tcPr>
          <w:p w14:paraId="4C3C409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893" w:type="dxa"/>
            <w:shd w:val="clear" w:color="auto" w:fill="auto"/>
          </w:tcPr>
          <w:p w14:paraId="3E872FB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42" w:type="dxa"/>
            <w:shd w:val="clear" w:color="auto" w:fill="auto"/>
          </w:tcPr>
          <w:p w14:paraId="633F065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11.13</w:t>
            </w:r>
          </w:p>
        </w:tc>
        <w:tc>
          <w:tcPr>
            <w:tcW w:w="942" w:type="dxa"/>
            <w:shd w:val="clear" w:color="auto" w:fill="auto"/>
          </w:tcPr>
          <w:p w14:paraId="03E2A5D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11.13</w:t>
            </w:r>
          </w:p>
        </w:tc>
        <w:tc>
          <w:tcPr>
            <w:tcW w:w="841" w:type="dxa"/>
            <w:shd w:val="clear" w:color="auto" w:fill="auto"/>
          </w:tcPr>
          <w:p w14:paraId="29014DC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E41900" w14:paraId="06B0C4AE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0821BFA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1C254E5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673F85E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11.77</w:t>
            </w:r>
          </w:p>
        </w:tc>
        <w:tc>
          <w:tcPr>
            <w:tcW w:w="890" w:type="dxa"/>
            <w:shd w:val="clear" w:color="auto" w:fill="auto"/>
          </w:tcPr>
          <w:p w14:paraId="0B007E9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11.77</w:t>
            </w:r>
          </w:p>
        </w:tc>
        <w:tc>
          <w:tcPr>
            <w:tcW w:w="893" w:type="dxa"/>
            <w:shd w:val="clear" w:color="auto" w:fill="auto"/>
          </w:tcPr>
          <w:p w14:paraId="2D04CC2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942" w:type="dxa"/>
            <w:shd w:val="clear" w:color="auto" w:fill="auto"/>
          </w:tcPr>
          <w:p w14:paraId="2C19E77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16.17</w:t>
            </w:r>
          </w:p>
        </w:tc>
        <w:tc>
          <w:tcPr>
            <w:tcW w:w="942" w:type="dxa"/>
            <w:shd w:val="clear" w:color="auto" w:fill="auto"/>
          </w:tcPr>
          <w:p w14:paraId="78D08EA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893" w:type="dxa"/>
            <w:shd w:val="clear" w:color="auto" w:fill="auto"/>
          </w:tcPr>
          <w:p w14:paraId="73FD63C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1.10%</w:t>
            </w:r>
          </w:p>
        </w:tc>
        <w:tc>
          <w:tcPr>
            <w:tcW w:w="942" w:type="dxa"/>
            <w:shd w:val="clear" w:color="auto" w:fill="auto"/>
          </w:tcPr>
          <w:p w14:paraId="5AE98B4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25.49</w:t>
            </w:r>
          </w:p>
        </w:tc>
        <w:tc>
          <w:tcPr>
            <w:tcW w:w="942" w:type="dxa"/>
            <w:shd w:val="clear" w:color="auto" w:fill="auto"/>
          </w:tcPr>
          <w:p w14:paraId="4C920A3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25.78</w:t>
            </w:r>
          </w:p>
        </w:tc>
        <w:tc>
          <w:tcPr>
            <w:tcW w:w="841" w:type="dxa"/>
            <w:shd w:val="clear" w:color="auto" w:fill="auto"/>
          </w:tcPr>
          <w:p w14:paraId="199F133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1.14%</w:t>
            </w:r>
          </w:p>
        </w:tc>
      </w:tr>
      <w:tr w:rsidR="00E41900" w14:paraId="2946DED2" w14:textId="77777777" w:rsidTr="00CC7493">
        <w:tc>
          <w:tcPr>
            <w:tcW w:w="839" w:type="dxa"/>
            <w:vMerge w:val="restart"/>
            <w:shd w:val="clear" w:color="auto" w:fill="auto"/>
            <w:vAlign w:val="center"/>
          </w:tcPr>
          <w:p w14:paraId="4675F45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62AAE9A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0" w:type="dxa"/>
            <w:shd w:val="clear" w:color="auto" w:fill="auto"/>
          </w:tcPr>
          <w:p w14:paraId="1E79285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35.26</w:t>
            </w:r>
          </w:p>
        </w:tc>
        <w:tc>
          <w:tcPr>
            <w:tcW w:w="890" w:type="dxa"/>
            <w:shd w:val="clear" w:color="auto" w:fill="auto"/>
          </w:tcPr>
          <w:p w14:paraId="290DFFC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34.36</w:t>
            </w:r>
          </w:p>
        </w:tc>
        <w:tc>
          <w:tcPr>
            <w:tcW w:w="893" w:type="dxa"/>
            <w:shd w:val="clear" w:color="auto" w:fill="auto"/>
          </w:tcPr>
          <w:p w14:paraId="191B460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-2.54%</w:t>
            </w:r>
          </w:p>
        </w:tc>
        <w:tc>
          <w:tcPr>
            <w:tcW w:w="942" w:type="dxa"/>
            <w:shd w:val="clear" w:color="auto" w:fill="auto"/>
          </w:tcPr>
          <w:p w14:paraId="465A12E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62.28</w:t>
            </w:r>
          </w:p>
        </w:tc>
        <w:tc>
          <w:tcPr>
            <w:tcW w:w="942" w:type="dxa"/>
            <w:shd w:val="clear" w:color="auto" w:fill="auto"/>
          </w:tcPr>
          <w:p w14:paraId="0893B64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60.76</w:t>
            </w:r>
          </w:p>
        </w:tc>
        <w:tc>
          <w:tcPr>
            <w:tcW w:w="893" w:type="dxa"/>
            <w:shd w:val="clear" w:color="auto" w:fill="auto"/>
          </w:tcPr>
          <w:p w14:paraId="25C5A362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  <w:tc>
          <w:tcPr>
            <w:tcW w:w="942" w:type="dxa"/>
            <w:shd w:val="clear" w:color="auto" w:fill="auto"/>
          </w:tcPr>
          <w:p w14:paraId="2A19A04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85.40</w:t>
            </w:r>
          </w:p>
        </w:tc>
        <w:tc>
          <w:tcPr>
            <w:tcW w:w="942" w:type="dxa"/>
            <w:shd w:val="clear" w:color="auto" w:fill="auto"/>
          </w:tcPr>
          <w:p w14:paraId="3427583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83.55</w:t>
            </w:r>
          </w:p>
        </w:tc>
        <w:tc>
          <w:tcPr>
            <w:tcW w:w="841" w:type="dxa"/>
            <w:shd w:val="clear" w:color="auto" w:fill="auto"/>
          </w:tcPr>
          <w:p w14:paraId="646F9F8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-2.16%</w:t>
            </w:r>
          </w:p>
        </w:tc>
      </w:tr>
      <w:tr w:rsidR="00E41900" w14:paraId="14B37903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1EDEF8A8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AF5FAC1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0" w:type="dxa"/>
            <w:shd w:val="clear" w:color="auto" w:fill="auto"/>
          </w:tcPr>
          <w:p w14:paraId="79A1A10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890" w:type="dxa"/>
            <w:shd w:val="clear" w:color="auto" w:fill="auto"/>
          </w:tcPr>
          <w:p w14:paraId="48AB0DA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893" w:type="dxa"/>
            <w:shd w:val="clear" w:color="auto" w:fill="auto"/>
          </w:tcPr>
          <w:p w14:paraId="65380C4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-17.94%</w:t>
            </w:r>
          </w:p>
        </w:tc>
        <w:tc>
          <w:tcPr>
            <w:tcW w:w="942" w:type="dxa"/>
            <w:shd w:val="clear" w:color="auto" w:fill="auto"/>
          </w:tcPr>
          <w:p w14:paraId="323C9BC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942" w:type="dxa"/>
            <w:shd w:val="clear" w:color="auto" w:fill="auto"/>
          </w:tcPr>
          <w:p w14:paraId="5A30BE7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5.81</w:t>
            </w:r>
          </w:p>
        </w:tc>
        <w:tc>
          <w:tcPr>
            <w:tcW w:w="893" w:type="dxa"/>
            <w:shd w:val="clear" w:color="auto" w:fill="auto"/>
          </w:tcPr>
          <w:p w14:paraId="1B06C1C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-42.68%</w:t>
            </w:r>
          </w:p>
        </w:tc>
        <w:tc>
          <w:tcPr>
            <w:tcW w:w="942" w:type="dxa"/>
            <w:shd w:val="clear" w:color="auto" w:fill="auto"/>
          </w:tcPr>
          <w:p w14:paraId="6D44C921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942" w:type="dxa"/>
            <w:shd w:val="clear" w:color="auto" w:fill="auto"/>
          </w:tcPr>
          <w:p w14:paraId="02E4EF0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9.98</w:t>
            </w:r>
          </w:p>
        </w:tc>
        <w:tc>
          <w:tcPr>
            <w:tcW w:w="841" w:type="dxa"/>
            <w:shd w:val="clear" w:color="auto" w:fill="auto"/>
          </w:tcPr>
          <w:p w14:paraId="23B292B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-22.49%</w:t>
            </w:r>
          </w:p>
        </w:tc>
      </w:tr>
      <w:tr w:rsidR="00E41900" w14:paraId="62F569C2" w14:textId="77777777" w:rsidTr="00CC7493">
        <w:tc>
          <w:tcPr>
            <w:tcW w:w="839" w:type="dxa"/>
            <w:vMerge/>
            <w:shd w:val="clear" w:color="auto" w:fill="auto"/>
            <w:vAlign w:val="center"/>
          </w:tcPr>
          <w:p w14:paraId="44361C3D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AE63A2E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0" w:type="dxa"/>
            <w:shd w:val="clear" w:color="auto" w:fill="auto"/>
          </w:tcPr>
          <w:p w14:paraId="1D52F7B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16.07</w:t>
            </w:r>
          </w:p>
        </w:tc>
        <w:tc>
          <w:tcPr>
            <w:tcW w:w="890" w:type="dxa"/>
            <w:shd w:val="clear" w:color="auto" w:fill="auto"/>
          </w:tcPr>
          <w:p w14:paraId="12F6DF6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15.95</w:t>
            </w:r>
          </w:p>
        </w:tc>
        <w:tc>
          <w:tcPr>
            <w:tcW w:w="893" w:type="dxa"/>
            <w:shd w:val="clear" w:color="auto" w:fill="auto"/>
          </w:tcPr>
          <w:p w14:paraId="23E5792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-0.75%</w:t>
            </w:r>
          </w:p>
        </w:tc>
        <w:tc>
          <w:tcPr>
            <w:tcW w:w="942" w:type="dxa"/>
            <w:shd w:val="clear" w:color="auto" w:fill="auto"/>
          </w:tcPr>
          <w:p w14:paraId="3565242F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24.94</w:t>
            </w:r>
          </w:p>
        </w:tc>
        <w:tc>
          <w:tcPr>
            <w:tcW w:w="942" w:type="dxa"/>
            <w:shd w:val="clear" w:color="auto" w:fill="auto"/>
          </w:tcPr>
          <w:p w14:paraId="0429EB3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23.83</w:t>
            </w:r>
          </w:p>
        </w:tc>
        <w:tc>
          <w:tcPr>
            <w:tcW w:w="893" w:type="dxa"/>
            <w:shd w:val="clear" w:color="auto" w:fill="auto"/>
          </w:tcPr>
          <w:p w14:paraId="5730F25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-4.44%</w:t>
            </w:r>
          </w:p>
        </w:tc>
        <w:tc>
          <w:tcPr>
            <w:tcW w:w="942" w:type="dxa"/>
            <w:shd w:val="clear" w:color="auto" w:fill="auto"/>
          </w:tcPr>
          <w:p w14:paraId="0BCE0C9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43.84</w:t>
            </w:r>
          </w:p>
        </w:tc>
        <w:tc>
          <w:tcPr>
            <w:tcW w:w="942" w:type="dxa"/>
            <w:shd w:val="clear" w:color="auto" w:fill="auto"/>
          </w:tcPr>
          <w:p w14:paraId="7AC6931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41.61</w:t>
            </w:r>
          </w:p>
        </w:tc>
        <w:tc>
          <w:tcPr>
            <w:tcW w:w="841" w:type="dxa"/>
            <w:shd w:val="clear" w:color="auto" w:fill="auto"/>
          </w:tcPr>
          <w:p w14:paraId="2F04B73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-5.08%</w:t>
            </w:r>
          </w:p>
        </w:tc>
      </w:tr>
      <w:tr w:rsidR="00E41900" w14:paraId="5E3B517B" w14:textId="77777777" w:rsidTr="00CC7493">
        <w:tc>
          <w:tcPr>
            <w:tcW w:w="839" w:type="dxa"/>
            <w:shd w:val="clear" w:color="auto" w:fill="auto"/>
            <w:vAlign w:val="center"/>
          </w:tcPr>
          <w:p w14:paraId="7BE71AD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BFD31AC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0" w:type="dxa"/>
            <w:shd w:val="clear" w:color="auto" w:fill="auto"/>
          </w:tcPr>
          <w:p w14:paraId="6B677AA9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8.95%</w:t>
            </w:r>
          </w:p>
        </w:tc>
        <w:tc>
          <w:tcPr>
            <w:tcW w:w="890" w:type="dxa"/>
            <w:shd w:val="clear" w:color="auto" w:fill="auto"/>
          </w:tcPr>
          <w:p w14:paraId="7BD983E0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8.97%</w:t>
            </w:r>
          </w:p>
        </w:tc>
        <w:tc>
          <w:tcPr>
            <w:tcW w:w="893" w:type="dxa"/>
            <w:shd w:val="clear" w:color="auto" w:fill="auto"/>
          </w:tcPr>
          <w:p w14:paraId="62A52A8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755D442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24.29%</w:t>
            </w:r>
          </w:p>
        </w:tc>
        <w:tc>
          <w:tcPr>
            <w:tcW w:w="942" w:type="dxa"/>
            <w:shd w:val="clear" w:color="auto" w:fill="auto"/>
          </w:tcPr>
          <w:p w14:paraId="160C4E1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25.20%</w:t>
            </w:r>
          </w:p>
        </w:tc>
        <w:tc>
          <w:tcPr>
            <w:tcW w:w="893" w:type="dxa"/>
            <w:shd w:val="clear" w:color="auto" w:fill="auto"/>
          </w:tcPr>
          <w:p w14:paraId="711D35A7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08A02B54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47.02%</w:t>
            </w:r>
          </w:p>
        </w:tc>
        <w:tc>
          <w:tcPr>
            <w:tcW w:w="942" w:type="dxa"/>
            <w:shd w:val="clear" w:color="auto" w:fill="auto"/>
          </w:tcPr>
          <w:p w14:paraId="03AAD91C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48.76%</w:t>
            </w:r>
          </w:p>
        </w:tc>
        <w:tc>
          <w:tcPr>
            <w:tcW w:w="841" w:type="dxa"/>
            <w:shd w:val="clear" w:color="auto" w:fill="auto"/>
          </w:tcPr>
          <w:p w14:paraId="4C57C55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6F49D88F" w14:textId="77777777" w:rsidTr="00CC7493">
        <w:tc>
          <w:tcPr>
            <w:tcW w:w="839" w:type="dxa"/>
            <w:shd w:val="clear" w:color="auto" w:fill="auto"/>
            <w:vAlign w:val="center"/>
          </w:tcPr>
          <w:p w14:paraId="24B1CD94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4285DD6" w14:textId="77777777" w:rsidR="00E41900" w:rsidRDefault="00E41900" w:rsidP="00CC7493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0" w:type="dxa"/>
            <w:shd w:val="clear" w:color="auto" w:fill="auto"/>
          </w:tcPr>
          <w:p w14:paraId="2BA4C7F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890" w:type="dxa"/>
            <w:shd w:val="clear" w:color="auto" w:fill="auto"/>
          </w:tcPr>
          <w:p w14:paraId="6B99084E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893" w:type="dxa"/>
            <w:shd w:val="clear" w:color="auto" w:fill="auto"/>
          </w:tcPr>
          <w:p w14:paraId="68E0788B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067D4F0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9.59%</w:t>
            </w:r>
          </w:p>
        </w:tc>
        <w:tc>
          <w:tcPr>
            <w:tcW w:w="942" w:type="dxa"/>
            <w:shd w:val="clear" w:color="auto" w:fill="auto"/>
          </w:tcPr>
          <w:p w14:paraId="104D93EA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893" w:type="dxa"/>
            <w:shd w:val="clear" w:color="auto" w:fill="auto"/>
          </w:tcPr>
          <w:p w14:paraId="0B303FB8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550922CD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15.28%</w:t>
            </w:r>
          </w:p>
        </w:tc>
        <w:tc>
          <w:tcPr>
            <w:tcW w:w="942" w:type="dxa"/>
            <w:shd w:val="clear" w:color="auto" w:fill="auto"/>
          </w:tcPr>
          <w:p w14:paraId="5A88EBB6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  <w:r w:rsidRPr="00F94519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12.02%</w:t>
            </w:r>
          </w:p>
        </w:tc>
        <w:tc>
          <w:tcPr>
            <w:tcW w:w="841" w:type="dxa"/>
            <w:shd w:val="clear" w:color="auto" w:fill="auto"/>
          </w:tcPr>
          <w:p w14:paraId="51C78BC5" w14:textId="77777777" w:rsidR="00E41900" w:rsidRPr="00F94519" w:rsidRDefault="00E41900" w:rsidP="00CC7493">
            <w:pPr>
              <w:contextualSpacing/>
              <w:rPr>
                <w:rFonts w:ascii="Calibri" w:eastAsia="맑은 고딕" w:hAnsi="Calibri" w:cs="Calibri"/>
                <w:color w:val="000000"/>
                <w:sz w:val="16"/>
                <w:szCs w:val="16"/>
              </w:rPr>
            </w:pPr>
          </w:p>
        </w:tc>
      </w:tr>
      <w:tr w:rsidR="00E41900" w14:paraId="15E1427A" w14:textId="77777777" w:rsidTr="00CC7493">
        <w:tc>
          <w:tcPr>
            <w:tcW w:w="9631" w:type="dxa"/>
            <w:gridSpan w:val="11"/>
            <w:shd w:val="clear" w:color="auto" w:fill="auto"/>
            <w:vAlign w:val="center"/>
          </w:tcPr>
          <w:p w14:paraId="7F05D789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E2AB110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6D763E3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01FFAB1" w14:textId="77777777" w:rsidR="00E41900" w:rsidRDefault="00E41900" w:rsidP="00CC7493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496A963" w14:textId="77777777" w:rsidR="00E41900" w:rsidRDefault="00E41900" w:rsidP="00E41900">
      <w:pPr>
        <w:tabs>
          <w:tab w:val="left" w:pos="0"/>
        </w:tabs>
        <w:spacing w:line="252" w:lineRule="auto"/>
        <w:contextualSpacing/>
        <w:jc w:val="both"/>
      </w:pPr>
    </w:p>
    <w:p w14:paraId="388F308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2 (Qualcomm): </w:t>
      </w:r>
    </w:p>
    <w:p w14:paraId="684596F0" w14:textId="77777777" w:rsidR="008E67BA" w:rsidRDefault="008E67BA">
      <w:pPr>
        <w:spacing w:after="0"/>
        <w:rPr>
          <w:b/>
          <w:bCs/>
          <w:u w:val="single"/>
        </w:rPr>
      </w:pPr>
      <w:bookmarkStart w:id="33" w:name="_Hlk142594752"/>
    </w:p>
    <w:p w14:paraId="50BC649B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Indoor Office (FR1)</w:t>
      </w:r>
    </w:p>
    <w:bookmarkEnd w:id="33"/>
    <w:p w14:paraId="666C6BF8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876E4E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02"/>
        <w:gridCol w:w="725"/>
        <w:gridCol w:w="853"/>
        <w:gridCol w:w="867"/>
        <w:gridCol w:w="922"/>
        <w:gridCol w:w="821"/>
        <w:gridCol w:w="821"/>
        <w:gridCol w:w="939"/>
        <w:gridCol w:w="821"/>
        <w:gridCol w:w="821"/>
        <w:gridCol w:w="939"/>
      </w:tblGrid>
      <w:tr w:rsidR="008E67BA" w14:paraId="29E85BD6" w14:textId="77777777">
        <w:tc>
          <w:tcPr>
            <w:tcW w:w="1827" w:type="dxa"/>
            <w:gridSpan w:val="2"/>
            <w:vMerge w:val="restart"/>
            <w:vAlign w:val="center"/>
          </w:tcPr>
          <w:p w14:paraId="34377922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642" w:type="dxa"/>
            <w:gridSpan w:val="3"/>
            <w:vAlign w:val="center"/>
          </w:tcPr>
          <w:p w14:paraId="4F2EEEA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5687878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581" w:type="dxa"/>
            <w:gridSpan w:val="3"/>
            <w:vAlign w:val="center"/>
          </w:tcPr>
          <w:p w14:paraId="28679C6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F93E0B" w14:textId="77777777">
        <w:tc>
          <w:tcPr>
            <w:tcW w:w="1827" w:type="dxa"/>
            <w:gridSpan w:val="2"/>
            <w:vMerge/>
            <w:vAlign w:val="center"/>
          </w:tcPr>
          <w:p w14:paraId="5217E5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14:paraId="79D01C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7" w:type="dxa"/>
            <w:vAlign w:val="center"/>
          </w:tcPr>
          <w:p w14:paraId="3FCF7B7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22" w:type="dxa"/>
            <w:vAlign w:val="center"/>
          </w:tcPr>
          <w:p w14:paraId="15C0CF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20F125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E4799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7BC6B5B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1376B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624FF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247322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9FAB152" w14:textId="77777777">
        <w:tc>
          <w:tcPr>
            <w:tcW w:w="1102" w:type="dxa"/>
            <w:vMerge w:val="restart"/>
            <w:vAlign w:val="center"/>
          </w:tcPr>
          <w:p w14:paraId="47CE0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25" w:type="dxa"/>
            <w:vAlign w:val="center"/>
          </w:tcPr>
          <w:p w14:paraId="472444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556AC0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67" w:type="dxa"/>
            <w:vAlign w:val="center"/>
          </w:tcPr>
          <w:p w14:paraId="7B5BE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1043.39 </w:t>
            </w:r>
          </w:p>
        </w:tc>
        <w:tc>
          <w:tcPr>
            <w:tcW w:w="922" w:type="dxa"/>
            <w:vAlign w:val="center"/>
          </w:tcPr>
          <w:p w14:paraId="0F8047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8.08%</w:t>
            </w:r>
          </w:p>
        </w:tc>
        <w:tc>
          <w:tcPr>
            <w:tcW w:w="821" w:type="dxa"/>
            <w:vAlign w:val="center"/>
          </w:tcPr>
          <w:p w14:paraId="473858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57A25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591.95 </w:t>
            </w:r>
          </w:p>
        </w:tc>
        <w:tc>
          <w:tcPr>
            <w:tcW w:w="939" w:type="dxa"/>
            <w:vAlign w:val="center"/>
          </w:tcPr>
          <w:p w14:paraId="095547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27B0C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3354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474.72 </w:t>
            </w:r>
          </w:p>
        </w:tc>
        <w:tc>
          <w:tcPr>
            <w:tcW w:w="939" w:type="dxa"/>
            <w:vAlign w:val="center"/>
          </w:tcPr>
          <w:p w14:paraId="6E212E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6.95%</w:t>
            </w:r>
          </w:p>
        </w:tc>
      </w:tr>
      <w:tr w:rsidR="008E67BA" w14:paraId="76FB5EFE" w14:textId="77777777">
        <w:tc>
          <w:tcPr>
            <w:tcW w:w="1102" w:type="dxa"/>
            <w:vMerge/>
            <w:vAlign w:val="center"/>
          </w:tcPr>
          <w:p w14:paraId="71714C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229C9F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DB22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67" w:type="dxa"/>
            <w:vAlign w:val="center"/>
          </w:tcPr>
          <w:p w14:paraId="659775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756.28 </w:t>
            </w:r>
          </w:p>
        </w:tc>
        <w:tc>
          <w:tcPr>
            <w:tcW w:w="922" w:type="dxa"/>
            <w:vAlign w:val="center"/>
          </w:tcPr>
          <w:p w14:paraId="7E8FE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  <w:tc>
          <w:tcPr>
            <w:tcW w:w="821" w:type="dxa"/>
            <w:vAlign w:val="center"/>
          </w:tcPr>
          <w:p w14:paraId="719A48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46DCE2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356.50 </w:t>
            </w:r>
          </w:p>
        </w:tc>
        <w:tc>
          <w:tcPr>
            <w:tcW w:w="939" w:type="dxa"/>
            <w:vAlign w:val="center"/>
          </w:tcPr>
          <w:p w14:paraId="22D998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21" w:type="dxa"/>
            <w:vAlign w:val="center"/>
          </w:tcPr>
          <w:p w14:paraId="10BFC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2750B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277.57 </w:t>
            </w:r>
          </w:p>
        </w:tc>
        <w:tc>
          <w:tcPr>
            <w:tcW w:w="939" w:type="dxa"/>
            <w:vAlign w:val="center"/>
          </w:tcPr>
          <w:p w14:paraId="5D829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7.28%</w:t>
            </w:r>
          </w:p>
        </w:tc>
      </w:tr>
      <w:tr w:rsidR="008E67BA" w14:paraId="7070DB61" w14:textId="77777777">
        <w:tc>
          <w:tcPr>
            <w:tcW w:w="1102" w:type="dxa"/>
            <w:vMerge/>
            <w:vAlign w:val="center"/>
          </w:tcPr>
          <w:p w14:paraId="247822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2FBDFB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26643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67" w:type="dxa"/>
            <w:vAlign w:val="center"/>
          </w:tcPr>
          <w:p w14:paraId="6DCEE8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1013.50 </w:t>
            </w:r>
          </w:p>
        </w:tc>
        <w:tc>
          <w:tcPr>
            <w:tcW w:w="922" w:type="dxa"/>
            <w:vAlign w:val="center"/>
          </w:tcPr>
          <w:p w14:paraId="35B6D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821" w:type="dxa"/>
            <w:vAlign w:val="center"/>
          </w:tcPr>
          <w:p w14:paraId="41C85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3CE115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582.67 </w:t>
            </w:r>
          </w:p>
        </w:tc>
        <w:tc>
          <w:tcPr>
            <w:tcW w:w="939" w:type="dxa"/>
            <w:vAlign w:val="center"/>
          </w:tcPr>
          <w:p w14:paraId="220E6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4.53%</w:t>
            </w:r>
          </w:p>
        </w:tc>
        <w:tc>
          <w:tcPr>
            <w:tcW w:w="821" w:type="dxa"/>
            <w:vAlign w:val="center"/>
          </w:tcPr>
          <w:p w14:paraId="1D1442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2D3C1C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456.04 </w:t>
            </w:r>
          </w:p>
        </w:tc>
        <w:tc>
          <w:tcPr>
            <w:tcW w:w="939" w:type="dxa"/>
            <w:vAlign w:val="center"/>
          </w:tcPr>
          <w:p w14:paraId="760D1F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10.94%</w:t>
            </w:r>
          </w:p>
        </w:tc>
      </w:tr>
      <w:tr w:rsidR="008E67BA" w14:paraId="721B87C0" w14:textId="77777777">
        <w:tc>
          <w:tcPr>
            <w:tcW w:w="1102" w:type="dxa"/>
            <w:vMerge w:val="restart"/>
            <w:vAlign w:val="center"/>
          </w:tcPr>
          <w:p w14:paraId="349D0B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25" w:type="dxa"/>
            <w:vAlign w:val="center"/>
          </w:tcPr>
          <w:p w14:paraId="07D6CE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56C7B9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67" w:type="dxa"/>
            <w:vAlign w:val="center"/>
          </w:tcPr>
          <w:p w14:paraId="471325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160.64 </w:t>
            </w:r>
          </w:p>
        </w:tc>
        <w:tc>
          <w:tcPr>
            <w:tcW w:w="922" w:type="dxa"/>
            <w:vAlign w:val="center"/>
          </w:tcPr>
          <w:p w14:paraId="448805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-44.82%</w:t>
            </w:r>
          </w:p>
        </w:tc>
        <w:tc>
          <w:tcPr>
            <w:tcW w:w="821" w:type="dxa"/>
            <w:vAlign w:val="center"/>
          </w:tcPr>
          <w:p w14:paraId="3144F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3E59E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5.69 </w:t>
            </w:r>
          </w:p>
        </w:tc>
        <w:tc>
          <w:tcPr>
            <w:tcW w:w="939" w:type="dxa"/>
            <w:vAlign w:val="center"/>
          </w:tcPr>
          <w:p w14:paraId="1989F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-95.70%</w:t>
            </w:r>
          </w:p>
        </w:tc>
        <w:tc>
          <w:tcPr>
            <w:tcW w:w="821" w:type="dxa"/>
            <w:vAlign w:val="center"/>
          </w:tcPr>
          <w:p w14:paraId="5D1E8E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785878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39" w:type="dxa"/>
            <w:vAlign w:val="center"/>
          </w:tcPr>
          <w:p w14:paraId="752045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-99.70%</w:t>
            </w:r>
          </w:p>
        </w:tc>
      </w:tr>
      <w:tr w:rsidR="008E67BA" w14:paraId="24BDD187" w14:textId="77777777">
        <w:tc>
          <w:tcPr>
            <w:tcW w:w="1102" w:type="dxa"/>
            <w:vMerge/>
            <w:vAlign w:val="center"/>
          </w:tcPr>
          <w:p w14:paraId="2533CA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4EE6FD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0EA23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67" w:type="dxa"/>
            <w:vAlign w:val="center"/>
          </w:tcPr>
          <w:p w14:paraId="0095C8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119.42 </w:t>
            </w:r>
          </w:p>
        </w:tc>
        <w:tc>
          <w:tcPr>
            <w:tcW w:w="922" w:type="dxa"/>
            <w:vAlign w:val="center"/>
          </w:tcPr>
          <w:p w14:paraId="0D365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-48.39%</w:t>
            </w:r>
          </w:p>
        </w:tc>
        <w:tc>
          <w:tcPr>
            <w:tcW w:w="821" w:type="dxa"/>
            <w:vAlign w:val="center"/>
          </w:tcPr>
          <w:p w14:paraId="79196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FB0F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22162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471DA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582C23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30681A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08C4233A" w14:textId="77777777">
        <w:tc>
          <w:tcPr>
            <w:tcW w:w="1102" w:type="dxa"/>
            <w:vMerge/>
            <w:vAlign w:val="center"/>
          </w:tcPr>
          <w:p w14:paraId="211BF4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487E83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3897D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67" w:type="dxa"/>
            <w:vAlign w:val="center"/>
          </w:tcPr>
          <w:p w14:paraId="341BC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154.73 </w:t>
            </w:r>
          </w:p>
        </w:tc>
        <w:tc>
          <w:tcPr>
            <w:tcW w:w="922" w:type="dxa"/>
            <w:vAlign w:val="center"/>
          </w:tcPr>
          <w:p w14:paraId="27BD2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-47.09%</w:t>
            </w:r>
          </w:p>
        </w:tc>
        <w:tc>
          <w:tcPr>
            <w:tcW w:w="821" w:type="dxa"/>
            <w:vAlign w:val="center"/>
          </w:tcPr>
          <w:p w14:paraId="1FC6E2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2BFE7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5CDB2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5EDBF5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376F76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4A325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611E02A5" w14:textId="77777777">
        <w:tc>
          <w:tcPr>
            <w:tcW w:w="1102" w:type="dxa"/>
            <w:vMerge w:val="restart"/>
            <w:vAlign w:val="center"/>
          </w:tcPr>
          <w:p w14:paraId="678825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25" w:type="dxa"/>
            <w:vAlign w:val="center"/>
          </w:tcPr>
          <w:p w14:paraId="6D1F69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692B34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67" w:type="dxa"/>
            <w:vAlign w:val="center"/>
          </w:tcPr>
          <w:p w14:paraId="399611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22" w:type="dxa"/>
            <w:vAlign w:val="center"/>
          </w:tcPr>
          <w:p w14:paraId="4D212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-9.98%</w:t>
            </w:r>
          </w:p>
        </w:tc>
        <w:tc>
          <w:tcPr>
            <w:tcW w:w="821" w:type="dxa"/>
            <w:vAlign w:val="center"/>
          </w:tcPr>
          <w:p w14:paraId="0B06E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22EEE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8.20 </w:t>
            </w:r>
          </w:p>
        </w:tc>
        <w:tc>
          <w:tcPr>
            <w:tcW w:w="939" w:type="dxa"/>
            <w:vAlign w:val="center"/>
          </w:tcPr>
          <w:p w14:paraId="433FD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21" w:type="dxa"/>
            <w:vAlign w:val="center"/>
          </w:tcPr>
          <w:p w14:paraId="0411B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36BCD5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10.74 </w:t>
            </w:r>
          </w:p>
        </w:tc>
        <w:tc>
          <w:tcPr>
            <w:tcW w:w="939" w:type="dxa"/>
            <w:vAlign w:val="center"/>
          </w:tcPr>
          <w:p w14:paraId="05567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-5.68%</w:t>
            </w:r>
          </w:p>
        </w:tc>
      </w:tr>
      <w:tr w:rsidR="008E67BA" w14:paraId="2497D5F6" w14:textId="77777777">
        <w:tc>
          <w:tcPr>
            <w:tcW w:w="1102" w:type="dxa"/>
            <w:vMerge/>
            <w:vAlign w:val="center"/>
          </w:tcPr>
          <w:p w14:paraId="575860E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7489C2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3F1C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67" w:type="dxa"/>
            <w:vAlign w:val="center"/>
          </w:tcPr>
          <w:p w14:paraId="4C86E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22" w:type="dxa"/>
            <w:vAlign w:val="center"/>
          </w:tcPr>
          <w:p w14:paraId="6DEDCE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-5.81%</w:t>
            </w:r>
          </w:p>
        </w:tc>
        <w:tc>
          <w:tcPr>
            <w:tcW w:w="821" w:type="dxa"/>
            <w:vAlign w:val="center"/>
          </w:tcPr>
          <w:p w14:paraId="57077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55388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4.03 </w:t>
            </w:r>
          </w:p>
        </w:tc>
        <w:tc>
          <w:tcPr>
            <w:tcW w:w="939" w:type="dxa"/>
            <w:vAlign w:val="center"/>
          </w:tcPr>
          <w:p w14:paraId="74CF6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-1.29%</w:t>
            </w:r>
          </w:p>
        </w:tc>
        <w:tc>
          <w:tcPr>
            <w:tcW w:w="821" w:type="dxa"/>
            <w:vAlign w:val="center"/>
          </w:tcPr>
          <w:p w14:paraId="538BBF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33400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39" w:type="dxa"/>
            <w:vAlign w:val="center"/>
          </w:tcPr>
          <w:p w14:paraId="3B396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-4.30%</w:t>
            </w:r>
          </w:p>
        </w:tc>
      </w:tr>
      <w:tr w:rsidR="008E67BA" w14:paraId="46AB9549" w14:textId="77777777">
        <w:tc>
          <w:tcPr>
            <w:tcW w:w="1102" w:type="dxa"/>
            <w:vMerge/>
            <w:vAlign w:val="center"/>
          </w:tcPr>
          <w:p w14:paraId="6FF7F61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16A995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02E37B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67" w:type="dxa"/>
            <w:vAlign w:val="center"/>
          </w:tcPr>
          <w:p w14:paraId="6BFE7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22" w:type="dxa"/>
            <w:vAlign w:val="center"/>
          </w:tcPr>
          <w:p w14:paraId="1B250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-5.43%</w:t>
            </w:r>
          </w:p>
        </w:tc>
        <w:tc>
          <w:tcPr>
            <w:tcW w:w="821" w:type="dxa"/>
            <w:vAlign w:val="center"/>
          </w:tcPr>
          <w:p w14:paraId="7662C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46733E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939" w:type="dxa"/>
            <w:vAlign w:val="center"/>
          </w:tcPr>
          <w:p w14:paraId="4E3D6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-2.90%</w:t>
            </w:r>
          </w:p>
        </w:tc>
        <w:tc>
          <w:tcPr>
            <w:tcW w:w="821" w:type="dxa"/>
            <w:vAlign w:val="center"/>
          </w:tcPr>
          <w:p w14:paraId="256DF5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067EF9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9.04 </w:t>
            </w:r>
          </w:p>
        </w:tc>
        <w:tc>
          <w:tcPr>
            <w:tcW w:w="939" w:type="dxa"/>
            <w:vAlign w:val="center"/>
          </w:tcPr>
          <w:p w14:paraId="502C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</w:tr>
      <w:tr w:rsidR="008E67BA" w14:paraId="0E19BBF3" w14:textId="77777777">
        <w:tc>
          <w:tcPr>
            <w:tcW w:w="1102" w:type="dxa"/>
            <w:vMerge w:val="restart"/>
            <w:vAlign w:val="center"/>
          </w:tcPr>
          <w:p w14:paraId="3F8AEE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25" w:type="dxa"/>
            <w:vAlign w:val="center"/>
          </w:tcPr>
          <w:p w14:paraId="4FE41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7C086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67" w:type="dxa"/>
            <w:vAlign w:val="center"/>
          </w:tcPr>
          <w:p w14:paraId="6937E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9.17 </w:t>
            </w:r>
          </w:p>
        </w:tc>
        <w:tc>
          <w:tcPr>
            <w:tcW w:w="922" w:type="dxa"/>
            <w:vAlign w:val="center"/>
          </w:tcPr>
          <w:p w14:paraId="21714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138.00%</w:t>
            </w:r>
          </w:p>
        </w:tc>
        <w:tc>
          <w:tcPr>
            <w:tcW w:w="821" w:type="dxa"/>
            <w:vAlign w:val="center"/>
          </w:tcPr>
          <w:p w14:paraId="11EE7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4DA7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4778.03 </w:t>
            </w:r>
          </w:p>
        </w:tc>
        <w:tc>
          <w:tcPr>
            <w:tcW w:w="939" w:type="dxa"/>
            <w:vAlign w:val="center"/>
          </w:tcPr>
          <w:p w14:paraId="4BA688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37807.73%</w:t>
            </w:r>
          </w:p>
        </w:tc>
        <w:tc>
          <w:tcPr>
            <w:tcW w:w="821" w:type="dxa"/>
            <w:vAlign w:val="center"/>
          </w:tcPr>
          <w:p w14:paraId="4EC24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D884A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9606.24 </w:t>
            </w:r>
          </w:p>
        </w:tc>
        <w:tc>
          <w:tcPr>
            <w:tcW w:w="939" w:type="dxa"/>
            <w:vAlign w:val="center"/>
          </w:tcPr>
          <w:p w14:paraId="408D7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33898.44%</w:t>
            </w:r>
          </w:p>
        </w:tc>
      </w:tr>
      <w:tr w:rsidR="008E67BA" w14:paraId="57CC60C0" w14:textId="77777777">
        <w:tc>
          <w:tcPr>
            <w:tcW w:w="1102" w:type="dxa"/>
            <w:vMerge/>
            <w:vAlign w:val="center"/>
          </w:tcPr>
          <w:p w14:paraId="0C4C01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5AD1AD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390B86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67" w:type="dxa"/>
            <w:vAlign w:val="center"/>
          </w:tcPr>
          <w:p w14:paraId="0A3263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22" w:type="dxa"/>
            <w:vAlign w:val="center"/>
          </w:tcPr>
          <w:p w14:paraId="4A292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43.61%</w:t>
            </w:r>
          </w:p>
        </w:tc>
        <w:tc>
          <w:tcPr>
            <w:tcW w:w="821" w:type="dxa"/>
            <w:vAlign w:val="center"/>
          </w:tcPr>
          <w:p w14:paraId="26FEB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153CF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10.83 </w:t>
            </w:r>
          </w:p>
        </w:tc>
        <w:tc>
          <w:tcPr>
            <w:tcW w:w="939" w:type="dxa"/>
            <w:vAlign w:val="center"/>
          </w:tcPr>
          <w:p w14:paraId="600F6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177.40%</w:t>
            </w:r>
          </w:p>
        </w:tc>
        <w:tc>
          <w:tcPr>
            <w:tcW w:w="821" w:type="dxa"/>
            <w:vAlign w:val="center"/>
          </w:tcPr>
          <w:p w14:paraId="4A1E9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12ED8C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939" w:type="dxa"/>
            <w:vAlign w:val="center"/>
          </w:tcPr>
          <w:p w14:paraId="3E3D7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282.26%</w:t>
            </w:r>
          </w:p>
        </w:tc>
      </w:tr>
      <w:tr w:rsidR="008E67BA" w14:paraId="38ABB0D5" w14:textId="77777777">
        <w:tc>
          <w:tcPr>
            <w:tcW w:w="1102" w:type="dxa"/>
            <w:vMerge/>
            <w:vAlign w:val="center"/>
          </w:tcPr>
          <w:p w14:paraId="56A88C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1B2D7E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3B6502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67" w:type="dxa"/>
            <w:vAlign w:val="center"/>
          </w:tcPr>
          <w:p w14:paraId="2D11D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22" w:type="dxa"/>
            <w:vAlign w:val="center"/>
          </w:tcPr>
          <w:p w14:paraId="202E4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21" w:type="dxa"/>
            <w:vAlign w:val="center"/>
          </w:tcPr>
          <w:p w14:paraId="2AFCF7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45A949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192.53 </w:t>
            </w:r>
          </w:p>
        </w:tc>
        <w:tc>
          <w:tcPr>
            <w:tcW w:w="939" w:type="dxa"/>
            <w:vAlign w:val="center"/>
          </w:tcPr>
          <w:p w14:paraId="0A692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2473.82%</w:t>
            </w:r>
          </w:p>
        </w:tc>
        <w:tc>
          <w:tcPr>
            <w:tcW w:w="821" w:type="dxa"/>
            <w:vAlign w:val="center"/>
          </w:tcPr>
          <w:p w14:paraId="7E076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7CFFD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3058.95 </w:t>
            </w:r>
          </w:p>
        </w:tc>
        <w:tc>
          <w:tcPr>
            <w:tcW w:w="939" w:type="dxa"/>
            <w:vAlign w:val="center"/>
          </w:tcPr>
          <w:p w14:paraId="7ED12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28214.27%</w:t>
            </w:r>
          </w:p>
        </w:tc>
      </w:tr>
      <w:tr w:rsidR="008E67BA" w14:paraId="07989160" w14:textId="77777777">
        <w:tc>
          <w:tcPr>
            <w:tcW w:w="1102" w:type="dxa"/>
            <w:vAlign w:val="center"/>
          </w:tcPr>
          <w:p w14:paraId="2DABA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25" w:type="dxa"/>
            <w:vAlign w:val="center"/>
          </w:tcPr>
          <w:p w14:paraId="2CF292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53" w:type="dxa"/>
            <w:vAlign w:val="center"/>
          </w:tcPr>
          <w:p w14:paraId="70E87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67" w:type="dxa"/>
            <w:vAlign w:val="center"/>
          </w:tcPr>
          <w:p w14:paraId="22111A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922" w:type="dxa"/>
            <w:vAlign w:val="center"/>
          </w:tcPr>
          <w:p w14:paraId="053A6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DC871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7DBE19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24.85%</w:t>
            </w:r>
          </w:p>
        </w:tc>
        <w:tc>
          <w:tcPr>
            <w:tcW w:w="939" w:type="dxa"/>
            <w:vAlign w:val="center"/>
          </w:tcPr>
          <w:p w14:paraId="00F71F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378AF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67F1B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39" w:type="dxa"/>
            <w:vAlign w:val="center"/>
          </w:tcPr>
          <w:p w14:paraId="3FCF1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A4439E8" w14:textId="77777777">
        <w:tc>
          <w:tcPr>
            <w:tcW w:w="1102" w:type="dxa"/>
            <w:vAlign w:val="center"/>
          </w:tcPr>
          <w:p w14:paraId="030DB3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25" w:type="dxa"/>
            <w:vAlign w:val="center"/>
          </w:tcPr>
          <w:p w14:paraId="3FAAC0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53" w:type="dxa"/>
            <w:vAlign w:val="center"/>
          </w:tcPr>
          <w:p w14:paraId="14B2A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67" w:type="dxa"/>
            <w:vAlign w:val="center"/>
          </w:tcPr>
          <w:p w14:paraId="260C0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922" w:type="dxa"/>
            <w:vAlign w:val="center"/>
          </w:tcPr>
          <w:p w14:paraId="36AA1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77D7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3FB4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46.06%</w:t>
            </w:r>
          </w:p>
        </w:tc>
        <w:tc>
          <w:tcPr>
            <w:tcW w:w="939" w:type="dxa"/>
            <w:vAlign w:val="center"/>
          </w:tcPr>
          <w:p w14:paraId="3A410C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C847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20F42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32.81%</w:t>
            </w:r>
          </w:p>
        </w:tc>
        <w:tc>
          <w:tcPr>
            <w:tcW w:w="939" w:type="dxa"/>
            <w:vAlign w:val="center"/>
          </w:tcPr>
          <w:p w14:paraId="0E6D82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2F6198C" w14:textId="77777777">
        <w:tc>
          <w:tcPr>
            <w:tcW w:w="0" w:type="auto"/>
            <w:gridSpan w:val="11"/>
            <w:vAlign w:val="center"/>
          </w:tcPr>
          <w:p w14:paraId="466E2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ABAE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9945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FEA84D1" w14:textId="4CE1E84F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63EDE9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4EEDCD7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P0= -33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8E67BA" w14:paraId="1BD933DE" w14:textId="77777777">
        <w:tc>
          <w:tcPr>
            <w:tcW w:w="1967" w:type="dxa"/>
            <w:gridSpan w:val="2"/>
            <w:vMerge w:val="restart"/>
            <w:vAlign w:val="center"/>
          </w:tcPr>
          <w:p w14:paraId="1A9AF99A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4666461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5C9B9C3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58C5159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7CD5FD" w14:textId="77777777">
        <w:tc>
          <w:tcPr>
            <w:tcW w:w="1967" w:type="dxa"/>
            <w:gridSpan w:val="2"/>
            <w:vMerge/>
            <w:vAlign w:val="center"/>
          </w:tcPr>
          <w:p w14:paraId="76A79D7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1750EBE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167782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01E179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1F41A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C9C4EF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238D5F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18DC8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742004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A10BF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BCA3771" w14:textId="77777777">
        <w:tc>
          <w:tcPr>
            <w:tcW w:w="1201" w:type="dxa"/>
            <w:vMerge w:val="restart"/>
            <w:vAlign w:val="center"/>
          </w:tcPr>
          <w:p w14:paraId="232A4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28EC65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FF10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2D66CB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907.50 </w:t>
            </w:r>
          </w:p>
        </w:tc>
        <w:tc>
          <w:tcPr>
            <w:tcW w:w="970" w:type="dxa"/>
            <w:vAlign w:val="center"/>
          </w:tcPr>
          <w:p w14:paraId="5B9B88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21" w:type="dxa"/>
            <w:vAlign w:val="center"/>
          </w:tcPr>
          <w:p w14:paraId="78CBF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50B3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434.04 </w:t>
            </w:r>
          </w:p>
        </w:tc>
        <w:tc>
          <w:tcPr>
            <w:tcW w:w="808" w:type="dxa"/>
            <w:vAlign w:val="center"/>
          </w:tcPr>
          <w:p w14:paraId="5A20A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-25.05%</w:t>
            </w:r>
          </w:p>
        </w:tc>
        <w:tc>
          <w:tcPr>
            <w:tcW w:w="821" w:type="dxa"/>
            <w:vAlign w:val="center"/>
          </w:tcPr>
          <w:p w14:paraId="31CB9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6BC08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283.33 </w:t>
            </w:r>
          </w:p>
        </w:tc>
        <w:tc>
          <w:tcPr>
            <w:tcW w:w="820" w:type="dxa"/>
            <w:vAlign w:val="center"/>
          </w:tcPr>
          <w:p w14:paraId="53602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-36.17%</w:t>
            </w:r>
          </w:p>
        </w:tc>
      </w:tr>
      <w:tr w:rsidR="008E67BA" w14:paraId="34046D2A" w14:textId="77777777">
        <w:tc>
          <w:tcPr>
            <w:tcW w:w="1201" w:type="dxa"/>
            <w:vMerge/>
            <w:vAlign w:val="center"/>
          </w:tcPr>
          <w:p w14:paraId="07BDAA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23C9F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3AC3A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7E315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651.66 </w:t>
            </w:r>
          </w:p>
        </w:tc>
        <w:tc>
          <w:tcPr>
            <w:tcW w:w="970" w:type="dxa"/>
            <w:vAlign w:val="center"/>
          </w:tcPr>
          <w:p w14:paraId="46531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-4.18%</w:t>
            </w:r>
          </w:p>
        </w:tc>
        <w:tc>
          <w:tcPr>
            <w:tcW w:w="821" w:type="dxa"/>
            <w:vAlign w:val="center"/>
          </w:tcPr>
          <w:p w14:paraId="7CA6A0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1F5A3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271.29 </w:t>
            </w:r>
          </w:p>
        </w:tc>
        <w:tc>
          <w:tcPr>
            <w:tcW w:w="808" w:type="dxa"/>
            <w:vAlign w:val="center"/>
          </w:tcPr>
          <w:p w14:paraId="62A0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-25.45%</w:t>
            </w:r>
          </w:p>
        </w:tc>
        <w:tc>
          <w:tcPr>
            <w:tcW w:w="821" w:type="dxa"/>
            <w:vAlign w:val="center"/>
          </w:tcPr>
          <w:p w14:paraId="32CF9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61E97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141.64 </w:t>
            </w:r>
          </w:p>
        </w:tc>
        <w:tc>
          <w:tcPr>
            <w:tcW w:w="820" w:type="dxa"/>
            <w:vAlign w:val="center"/>
          </w:tcPr>
          <w:p w14:paraId="55C9A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</w:tr>
      <w:tr w:rsidR="008E67BA" w14:paraId="40F2853C" w14:textId="77777777">
        <w:tc>
          <w:tcPr>
            <w:tcW w:w="1201" w:type="dxa"/>
            <w:vMerge/>
            <w:vAlign w:val="center"/>
          </w:tcPr>
          <w:p w14:paraId="28DCAB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4B556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BC1EC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4992B8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901.75 </w:t>
            </w:r>
          </w:p>
        </w:tc>
        <w:tc>
          <w:tcPr>
            <w:tcW w:w="970" w:type="dxa"/>
            <w:vAlign w:val="center"/>
          </w:tcPr>
          <w:p w14:paraId="1CB97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-5.22%</w:t>
            </w:r>
          </w:p>
        </w:tc>
        <w:tc>
          <w:tcPr>
            <w:tcW w:w="821" w:type="dxa"/>
            <w:vAlign w:val="center"/>
          </w:tcPr>
          <w:p w14:paraId="117246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67F70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411.72 </w:t>
            </w:r>
          </w:p>
        </w:tc>
        <w:tc>
          <w:tcPr>
            <w:tcW w:w="808" w:type="dxa"/>
            <w:vAlign w:val="center"/>
          </w:tcPr>
          <w:p w14:paraId="0A34F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-26.14%</w:t>
            </w:r>
          </w:p>
        </w:tc>
        <w:tc>
          <w:tcPr>
            <w:tcW w:w="821" w:type="dxa"/>
            <w:vAlign w:val="center"/>
          </w:tcPr>
          <w:p w14:paraId="2E0C7D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03E4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243.54 </w:t>
            </w:r>
          </w:p>
        </w:tc>
        <w:tc>
          <w:tcPr>
            <w:tcW w:w="820" w:type="dxa"/>
            <w:vAlign w:val="center"/>
          </w:tcPr>
          <w:p w14:paraId="6152CF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-40.75%</w:t>
            </w:r>
          </w:p>
        </w:tc>
      </w:tr>
      <w:tr w:rsidR="008E67BA" w14:paraId="594AC25E" w14:textId="77777777">
        <w:tc>
          <w:tcPr>
            <w:tcW w:w="1201" w:type="dxa"/>
            <w:vMerge w:val="restart"/>
            <w:vAlign w:val="center"/>
          </w:tcPr>
          <w:p w14:paraId="32EE1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73E1FA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3F5A8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0E506F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337.02 </w:t>
            </w:r>
          </w:p>
        </w:tc>
        <w:tc>
          <w:tcPr>
            <w:tcW w:w="970" w:type="dxa"/>
            <w:vAlign w:val="center"/>
          </w:tcPr>
          <w:p w14:paraId="3EDC5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15.76%</w:t>
            </w:r>
          </w:p>
        </w:tc>
        <w:tc>
          <w:tcPr>
            <w:tcW w:w="821" w:type="dxa"/>
            <w:vAlign w:val="center"/>
          </w:tcPr>
          <w:p w14:paraId="265B4B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17619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255.97 </w:t>
            </w:r>
          </w:p>
        </w:tc>
        <w:tc>
          <w:tcPr>
            <w:tcW w:w="808" w:type="dxa"/>
            <w:vAlign w:val="center"/>
          </w:tcPr>
          <w:p w14:paraId="16257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21" w:type="dxa"/>
            <w:vAlign w:val="center"/>
          </w:tcPr>
          <w:p w14:paraId="36418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0A6CBF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228.04 </w:t>
            </w:r>
          </w:p>
        </w:tc>
        <w:tc>
          <w:tcPr>
            <w:tcW w:w="820" w:type="dxa"/>
            <w:vAlign w:val="center"/>
          </w:tcPr>
          <w:p w14:paraId="08FC7C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145.68%</w:t>
            </w:r>
          </w:p>
        </w:tc>
      </w:tr>
      <w:tr w:rsidR="008E67BA" w14:paraId="5702A3A6" w14:textId="77777777">
        <w:tc>
          <w:tcPr>
            <w:tcW w:w="1201" w:type="dxa"/>
            <w:vMerge/>
            <w:vAlign w:val="center"/>
          </w:tcPr>
          <w:p w14:paraId="240F6A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E6A80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6C4CB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56B3E6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294.72 </w:t>
            </w:r>
          </w:p>
        </w:tc>
        <w:tc>
          <w:tcPr>
            <w:tcW w:w="970" w:type="dxa"/>
            <w:vAlign w:val="center"/>
          </w:tcPr>
          <w:p w14:paraId="4E912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27.38%</w:t>
            </w:r>
          </w:p>
        </w:tc>
        <w:tc>
          <w:tcPr>
            <w:tcW w:w="821" w:type="dxa"/>
            <w:vAlign w:val="center"/>
          </w:tcPr>
          <w:p w14:paraId="319FA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5213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145.98 </w:t>
            </w:r>
          </w:p>
        </w:tc>
        <w:tc>
          <w:tcPr>
            <w:tcW w:w="808" w:type="dxa"/>
            <w:vAlign w:val="center"/>
          </w:tcPr>
          <w:p w14:paraId="7597F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116.18%</w:t>
            </w:r>
          </w:p>
        </w:tc>
        <w:tc>
          <w:tcPr>
            <w:tcW w:w="821" w:type="dxa"/>
            <w:vAlign w:val="center"/>
          </w:tcPr>
          <w:p w14:paraId="623595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CC5B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110.64 </w:t>
            </w:r>
          </w:p>
        </w:tc>
        <w:tc>
          <w:tcPr>
            <w:tcW w:w="820" w:type="dxa"/>
            <w:vAlign w:val="center"/>
          </w:tcPr>
          <w:p w14:paraId="0768B5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310.56%</w:t>
            </w:r>
          </w:p>
        </w:tc>
      </w:tr>
      <w:tr w:rsidR="008E67BA" w14:paraId="6EB3AB86" w14:textId="77777777">
        <w:tc>
          <w:tcPr>
            <w:tcW w:w="1201" w:type="dxa"/>
            <w:vMerge/>
            <w:vAlign w:val="center"/>
          </w:tcPr>
          <w:p w14:paraId="1B4D02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469AB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14F794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7906D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342.07 </w:t>
            </w:r>
          </w:p>
        </w:tc>
        <w:tc>
          <w:tcPr>
            <w:tcW w:w="970" w:type="dxa"/>
            <w:vAlign w:val="center"/>
          </w:tcPr>
          <w:p w14:paraId="16B4D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16.96%</w:t>
            </w:r>
          </w:p>
        </w:tc>
        <w:tc>
          <w:tcPr>
            <w:tcW w:w="821" w:type="dxa"/>
            <w:vAlign w:val="center"/>
          </w:tcPr>
          <w:p w14:paraId="327419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2AFEE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257.18 </w:t>
            </w:r>
          </w:p>
        </w:tc>
        <w:tc>
          <w:tcPr>
            <w:tcW w:w="808" w:type="dxa"/>
            <w:vAlign w:val="center"/>
          </w:tcPr>
          <w:p w14:paraId="103D4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99.16%</w:t>
            </w:r>
          </w:p>
        </w:tc>
        <w:tc>
          <w:tcPr>
            <w:tcW w:w="821" w:type="dxa"/>
            <w:vAlign w:val="center"/>
          </w:tcPr>
          <w:p w14:paraId="19B4F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4DAD5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223.28 </w:t>
            </w:r>
          </w:p>
        </w:tc>
        <w:tc>
          <w:tcPr>
            <w:tcW w:w="820" w:type="dxa"/>
            <w:vAlign w:val="center"/>
          </w:tcPr>
          <w:p w14:paraId="0DB834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157.68%</w:t>
            </w:r>
          </w:p>
        </w:tc>
      </w:tr>
      <w:tr w:rsidR="008E67BA" w14:paraId="21D67800" w14:textId="77777777">
        <w:tc>
          <w:tcPr>
            <w:tcW w:w="1201" w:type="dxa"/>
            <w:vMerge w:val="restart"/>
            <w:vAlign w:val="center"/>
          </w:tcPr>
          <w:p w14:paraId="7DC82A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032526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4335E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066E66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5468FC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8.74%</w:t>
            </w:r>
          </w:p>
        </w:tc>
        <w:tc>
          <w:tcPr>
            <w:tcW w:w="821" w:type="dxa"/>
            <w:vAlign w:val="center"/>
          </w:tcPr>
          <w:p w14:paraId="5A9FA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395E3A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11.41 </w:t>
            </w:r>
          </w:p>
        </w:tc>
        <w:tc>
          <w:tcPr>
            <w:tcW w:w="808" w:type="dxa"/>
            <w:vAlign w:val="center"/>
          </w:tcPr>
          <w:p w14:paraId="6F003C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38.54%</w:t>
            </w:r>
          </w:p>
        </w:tc>
        <w:tc>
          <w:tcPr>
            <w:tcW w:w="821" w:type="dxa"/>
            <w:vAlign w:val="center"/>
          </w:tcPr>
          <w:p w14:paraId="77144A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6069B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19.19 </w:t>
            </w:r>
          </w:p>
        </w:tc>
        <w:tc>
          <w:tcPr>
            <w:tcW w:w="820" w:type="dxa"/>
            <w:vAlign w:val="center"/>
          </w:tcPr>
          <w:p w14:paraId="52910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68.57%</w:t>
            </w:r>
          </w:p>
        </w:tc>
      </w:tr>
      <w:tr w:rsidR="008E67BA" w14:paraId="699B9AD6" w14:textId="77777777">
        <w:tc>
          <w:tcPr>
            <w:tcW w:w="1201" w:type="dxa"/>
            <w:vMerge/>
            <w:vAlign w:val="center"/>
          </w:tcPr>
          <w:p w14:paraId="3BC664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4FEEE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3096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19F16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2.89 </w:t>
            </w:r>
          </w:p>
        </w:tc>
        <w:tc>
          <w:tcPr>
            <w:tcW w:w="970" w:type="dxa"/>
            <w:vAlign w:val="center"/>
          </w:tcPr>
          <w:p w14:paraId="5D2BA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4.52%</w:t>
            </w:r>
          </w:p>
        </w:tc>
        <w:tc>
          <w:tcPr>
            <w:tcW w:w="821" w:type="dxa"/>
            <w:vAlign w:val="center"/>
          </w:tcPr>
          <w:p w14:paraId="6E1BC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A17B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808" w:type="dxa"/>
            <w:vAlign w:val="center"/>
          </w:tcPr>
          <w:p w14:paraId="3A24E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18.93%</w:t>
            </w:r>
          </w:p>
        </w:tc>
        <w:tc>
          <w:tcPr>
            <w:tcW w:w="821" w:type="dxa"/>
            <w:vAlign w:val="center"/>
          </w:tcPr>
          <w:p w14:paraId="35235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27444E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6.26 </w:t>
            </w:r>
          </w:p>
        </w:tc>
        <w:tc>
          <w:tcPr>
            <w:tcW w:w="820" w:type="dxa"/>
            <w:vAlign w:val="center"/>
          </w:tcPr>
          <w:p w14:paraId="0278A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29.69%</w:t>
            </w:r>
          </w:p>
        </w:tc>
      </w:tr>
      <w:tr w:rsidR="008E67BA" w14:paraId="7AFB9009" w14:textId="77777777">
        <w:tc>
          <w:tcPr>
            <w:tcW w:w="1201" w:type="dxa"/>
            <w:vMerge/>
            <w:vAlign w:val="center"/>
          </w:tcPr>
          <w:p w14:paraId="118FF5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AC97C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7EBBF3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0B70E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70" w:type="dxa"/>
            <w:vAlign w:val="center"/>
          </w:tcPr>
          <w:p w14:paraId="04FFB5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821" w:type="dxa"/>
            <w:vAlign w:val="center"/>
          </w:tcPr>
          <w:p w14:paraId="60E0E9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F5C3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808" w:type="dxa"/>
            <w:vAlign w:val="center"/>
          </w:tcPr>
          <w:p w14:paraId="00A1D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35.44%</w:t>
            </w:r>
          </w:p>
        </w:tc>
        <w:tc>
          <w:tcPr>
            <w:tcW w:w="821" w:type="dxa"/>
            <w:vAlign w:val="center"/>
          </w:tcPr>
          <w:p w14:paraId="5D183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062CE3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820" w:type="dxa"/>
            <w:vAlign w:val="center"/>
          </w:tcPr>
          <w:p w14:paraId="032D4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54.48%</w:t>
            </w:r>
          </w:p>
        </w:tc>
      </w:tr>
      <w:tr w:rsidR="008E67BA" w14:paraId="13D70CDC" w14:textId="77777777">
        <w:tc>
          <w:tcPr>
            <w:tcW w:w="1201" w:type="dxa"/>
            <w:vMerge w:val="restart"/>
            <w:vAlign w:val="center"/>
          </w:tcPr>
          <w:p w14:paraId="1FD1AB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49B2CB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6B4748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28C38F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970" w:type="dxa"/>
            <w:vAlign w:val="center"/>
          </w:tcPr>
          <w:p w14:paraId="71583D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-19.83%</w:t>
            </w:r>
          </w:p>
        </w:tc>
        <w:tc>
          <w:tcPr>
            <w:tcW w:w="821" w:type="dxa"/>
            <w:vAlign w:val="center"/>
          </w:tcPr>
          <w:p w14:paraId="614447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138492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808" w:type="dxa"/>
            <w:vAlign w:val="center"/>
          </w:tcPr>
          <w:p w14:paraId="5FF98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-62.14%</w:t>
            </w:r>
          </w:p>
        </w:tc>
        <w:tc>
          <w:tcPr>
            <w:tcW w:w="821" w:type="dxa"/>
            <w:vAlign w:val="center"/>
          </w:tcPr>
          <w:p w14:paraId="01F85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3021D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5.95 </w:t>
            </w:r>
          </w:p>
        </w:tc>
        <w:tc>
          <w:tcPr>
            <w:tcW w:w="820" w:type="dxa"/>
            <w:vAlign w:val="center"/>
          </w:tcPr>
          <w:p w14:paraId="1CAF8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-78.93%</w:t>
            </w:r>
          </w:p>
        </w:tc>
      </w:tr>
      <w:tr w:rsidR="008E67BA" w14:paraId="2F7BEBE6" w14:textId="77777777">
        <w:tc>
          <w:tcPr>
            <w:tcW w:w="1201" w:type="dxa"/>
            <w:vMerge/>
            <w:vAlign w:val="center"/>
          </w:tcPr>
          <w:p w14:paraId="3C151A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0B7E3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9B19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2E3DD5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1534F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2BDBC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A4FF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808" w:type="dxa"/>
            <w:vAlign w:val="center"/>
          </w:tcPr>
          <w:p w14:paraId="5839D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-31.42%</w:t>
            </w:r>
          </w:p>
        </w:tc>
        <w:tc>
          <w:tcPr>
            <w:tcW w:w="821" w:type="dxa"/>
            <w:vAlign w:val="center"/>
          </w:tcPr>
          <w:p w14:paraId="3F4F9C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6C273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2.73 </w:t>
            </w:r>
          </w:p>
        </w:tc>
        <w:tc>
          <w:tcPr>
            <w:tcW w:w="820" w:type="dxa"/>
            <w:vAlign w:val="center"/>
          </w:tcPr>
          <w:p w14:paraId="3847A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-45.01%</w:t>
            </w:r>
          </w:p>
        </w:tc>
      </w:tr>
      <w:tr w:rsidR="008E67BA" w14:paraId="56F2EB87" w14:textId="77777777">
        <w:tc>
          <w:tcPr>
            <w:tcW w:w="1201" w:type="dxa"/>
            <w:vMerge/>
            <w:vAlign w:val="center"/>
          </w:tcPr>
          <w:p w14:paraId="4015AB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A620C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3E90BA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51473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70" w:type="dxa"/>
            <w:vAlign w:val="center"/>
          </w:tcPr>
          <w:p w14:paraId="344B45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-6.40%</w:t>
            </w:r>
          </w:p>
        </w:tc>
        <w:tc>
          <w:tcPr>
            <w:tcW w:w="821" w:type="dxa"/>
            <w:vAlign w:val="center"/>
          </w:tcPr>
          <w:p w14:paraId="46A97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D778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3.82 </w:t>
            </w:r>
          </w:p>
        </w:tc>
        <w:tc>
          <w:tcPr>
            <w:tcW w:w="808" w:type="dxa"/>
            <w:vAlign w:val="center"/>
          </w:tcPr>
          <w:p w14:paraId="1DABE8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-48.91%</w:t>
            </w:r>
          </w:p>
        </w:tc>
        <w:tc>
          <w:tcPr>
            <w:tcW w:w="821" w:type="dxa"/>
            <w:vAlign w:val="center"/>
          </w:tcPr>
          <w:p w14:paraId="670A9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1BBC62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4.55 </w:t>
            </w:r>
          </w:p>
        </w:tc>
        <w:tc>
          <w:tcPr>
            <w:tcW w:w="820" w:type="dxa"/>
            <w:vAlign w:val="center"/>
          </w:tcPr>
          <w:p w14:paraId="252D53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-57.85%</w:t>
            </w:r>
          </w:p>
        </w:tc>
      </w:tr>
      <w:tr w:rsidR="008E67BA" w14:paraId="1E600329" w14:textId="77777777">
        <w:tc>
          <w:tcPr>
            <w:tcW w:w="1201" w:type="dxa"/>
            <w:vAlign w:val="center"/>
          </w:tcPr>
          <w:p w14:paraId="404280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252E0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507C8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548DF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3.86%</w:t>
            </w:r>
          </w:p>
        </w:tc>
        <w:tc>
          <w:tcPr>
            <w:tcW w:w="970" w:type="dxa"/>
            <w:vAlign w:val="center"/>
          </w:tcPr>
          <w:p w14:paraId="64858B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24C29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6ED313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33.00%</w:t>
            </w:r>
          </w:p>
        </w:tc>
        <w:tc>
          <w:tcPr>
            <w:tcW w:w="808" w:type="dxa"/>
            <w:vAlign w:val="center"/>
          </w:tcPr>
          <w:p w14:paraId="32AE9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F9B9A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3F8BC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62.51%</w:t>
            </w:r>
          </w:p>
        </w:tc>
        <w:tc>
          <w:tcPr>
            <w:tcW w:w="820" w:type="dxa"/>
            <w:vAlign w:val="center"/>
          </w:tcPr>
          <w:p w14:paraId="7026DF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E8A52D9" w14:textId="77777777">
        <w:tc>
          <w:tcPr>
            <w:tcW w:w="1201" w:type="dxa"/>
            <w:vAlign w:val="center"/>
          </w:tcPr>
          <w:p w14:paraId="6465F3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766" w:type="dxa"/>
            <w:vAlign w:val="center"/>
          </w:tcPr>
          <w:p w14:paraId="363DD9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7DDECB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672BAB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970" w:type="dxa"/>
            <w:vAlign w:val="center"/>
          </w:tcPr>
          <w:p w14:paraId="116B1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374F6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4929A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9.07%</w:t>
            </w:r>
          </w:p>
        </w:tc>
        <w:tc>
          <w:tcPr>
            <w:tcW w:w="808" w:type="dxa"/>
            <w:vAlign w:val="center"/>
          </w:tcPr>
          <w:p w14:paraId="5D18F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177B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096E5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0" w:type="dxa"/>
            <w:vAlign w:val="center"/>
          </w:tcPr>
          <w:p w14:paraId="694D1E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DFAB4BF" w14:textId="77777777">
        <w:tc>
          <w:tcPr>
            <w:tcW w:w="0" w:type="auto"/>
            <w:gridSpan w:val="11"/>
            <w:vAlign w:val="center"/>
          </w:tcPr>
          <w:p w14:paraId="2B992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E7D9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CC89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324987D" w14:textId="6A591DD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5F4EC37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016B1E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079"/>
        <w:gridCol w:w="716"/>
        <w:gridCol w:w="841"/>
        <w:gridCol w:w="841"/>
        <w:gridCol w:w="911"/>
        <w:gridCol w:w="821"/>
        <w:gridCol w:w="821"/>
        <w:gridCol w:w="939"/>
        <w:gridCol w:w="821"/>
        <w:gridCol w:w="821"/>
        <w:gridCol w:w="1020"/>
      </w:tblGrid>
      <w:tr w:rsidR="008E67BA" w14:paraId="23D3F8CC" w14:textId="77777777">
        <w:tc>
          <w:tcPr>
            <w:tcW w:w="1795" w:type="dxa"/>
            <w:gridSpan w:val="2"/>
            <w:vMerge w:val="restart"/>
            <w:vAlign w:val="center"/>
          </w:tcPr>
          <w:p w14:paraId="41B2CB8C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vAlign w:val="center"/>
          </w:tcPr>
          <w:p w14:paraId="0337864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042782D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662" w:type="dxa"/>
            <w:gridSpan w:val="3"/>
            <w:vAlign w:val="center"/>
          </w:tcPr>
          <w:p w14:paraId="7AD3A0F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FF881A0" w14:textId="77777777">
        <w:tc>
          <w:tcPr>
            <w:tcW w:w="1795" w:type="dxa"/>
            <w:gridSpan w:val="2"/>
            <w:vMerge/>
            <w:vAlign w:val="center"/>
          </w:tcPr>
          <w:p w14:paraId="15FC6E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14:paraId="101D387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vAlign w:val="center"/>
          </w:tcPr>
          <w:p w14:paraId="4C0B996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1" w:type="dxa"/>
            <w:vAlign w:val="center"/>
          </w:tcPr>
          <w:p w14:paraId="7407CC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A3ED41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75AC6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40718E0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F63838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7B9C7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vAlign w:val="center"/>
          </w:tcPr>
          <w:p w14:paraId="7D173F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E7717B9" w14:textId="77777777">
        <w:tc>
          <w:tcPr>
            <w:tcW w:w="1079" w:type="dxa"/>
            <w:vMerge w:val="restart"/>
            <w:vAlign w:val="center"/>
          </w:tcPr>
          <w:p w14:paraId="7B91E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16" w:type="dxa"/>
            <w:vAlign w:val="center"/>
          </w:tcPr>
          <w:p w14:paraId="2662F3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3D19CC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41" w:type="dxa"/>
            <w:vAlign w:val="center"/>
          </w:tcPr>
          <w:p w14:paraId="21BC33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43.32 </w:t>
            </w:r>
          </w:p>
        </w:tc>
        <w:tc>
          <w:tcPr>
            <w:tcW w:w="911" w:type="dxa"/>
            <w:vAlign w:val="center"/>
          </w:tcPr>
          <w:p w14:paraId="4C02F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21" w:type="dxa"/>
            <w:vAlign w:val="center"/>
          </w:tcPr>
          <w:p w14:paraId="280F8D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7BD7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939" w:type="dxa"/>
            <w:vAlign w:val="center"/>
          </w:tcPr>
          <w:p w14:paraId="3B6C8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21" w:type="dxa"/>
            <w:vAlign w:val="center"/>
          </w:tcPr>
          <w:p w14:paraId="4DC9C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51B3B6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41.61 </w:t>
            </w:r>
          </w:p>
        </w:tc>
        <w:tc>
          <w:tcPr>
            <w:tcW w:w="1020" w:type="dxa"/>
            <w:vAlign w:val="center"/>
          </w:tcPr>
          <w:p w14:paraId="765DF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8E67BA" w14:paraId="170E6088" w14:textId="77777777">
        <w:tc>
          <w:tcPr>
            <w:tcW w:w="1079" w:type="dxa"/>
            <w:vMerge/>
            <w:vAlign w:val="center"/>
          </w:tcPr>
          <w:p w14:paraId="09D5D0A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6AB346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7AAD2B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41" w:type="dxa"/>
            <w:vAlign w:val="center"/>
          </w:tcPr>
          <w:p w14:paraId="605D72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911" w:type="dxa"/>
            <w:vAlign w:val="center"/>
          </w:tcPr>
          <w:p w14:paraId="7BF8B1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0.44%</w:t>
            </w:r>
          </w:p>
        </w:tc>
        <w:tc>
          <w:tcPr>
            <w:tcW w:w="821" w:type="dxa"/>
            <w:vAlign w:val="center"/>
          </w:tcPr>
          <w:p w14:paraId="0ECBB2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3796C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39" w:type="dxa"/>
            <w:vAlign w:val="center"/>
          </w:tcPr>
          <w:p w14:paraId="2EF75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62E88D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E763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40.91 </w:t>
            </w:r>
          </w:p>
        </w:tc>
        <w:tc>
          <w:tcPr>
            <w:tcW w:w="1020" w:type="dxa"/>
            <w:vAlign w:val="center"/>
          </w:tcPr>
          <w:p w14:paraId="6818B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8E67BA" w14:paraId="69A43E1D" w14:textId="77777777">
        <w:tc>
          <w:tcPr>
            <w:tcW w:w="1079" w:type="dxa"/>
            <w:vMerge/>
            <w:vAlign w:val="center"/>
          </w:tcPr>
          <w:p w14:paraId="1D9A02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385F7C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422DF4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41" w:type="dxa"/>
            <w:vAlign w:val="center"/>
          </w:tcPr>
          <w:p w14:paraId="78069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43.29 </w:t>
            </w:r>
          </w:p>
        </w:tc>
        <w:tc>
          <w:tcPr>
            <w:tcW w:w="911" w:type="dxa"/>
            <w:vAlign w:val="center"/>
          </w:tcPr>
          <w:p w14:paraId="302546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821" w:type="dxa"/>
            <w:vAlign w:val="center"/>
          </w:tcPr>
          <w:p w14:paraId="21093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79010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939" w:type="dxa"/>
            <w:vAlign w:val="center"/>
          </w:tcPr>
          <w:p w14:paraId="388E5B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486626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11CE2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41.51 </w:t>
            </w:r>
          </w:p>
        </w:tc>
        <w:tc>
          <w:tcPr>
            <w:tcW w:w="1020" w:type="dxa"/>
            <w:vAlign w:val="center"/>
          </w:tcPr>
          <w:p w14:paraId="2D9935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58CC56C1" w14:textId="77777777">
        <w:tc>
          <w:tcPr>
            <w:tcW w:w="1079" w:type="dxa"/>
            <w:vMerge w:val="restart"/>
            <w:vAlign w:val="center"/>
          </w:tcPr>
          <w:p w14:paraId="5CEFC7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16" w:type="dxa"/>
            <w:vAlign w:val="center"/>
          </w:tcPr>
          <w:p w14:paraId="75BFF2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5FCDE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79A57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11" w:type="dxa"/>
            <w:vAlign w:val="center"/>
          </w:tcPr>
          <w:p w14:paraId="5CE396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21" w:type="dxa"/>
            <w:vAlign w:val="center"/>
          </w:tcPr>
          <w:p w14:paraId="221AD5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A6C7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0.13 </w:t>
            </w:r>
          </w:p>
        </w:tc>
        <w:tc>
          <w:tcPr>
            <w:tcW w:w="939" w:type="dxa"/>
            <w:vAlign w:val="center"/>
          </w:tcPr>
          <w:p w14:paraId="2E5FD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-96.87%</w:t>
            </w:r>
          </w:p>
        </w:tc>
        <w:tc>
          <w:tcPr>
            <w:tcW w:w="821" w:type="dxa"/>
            <w:vAlign w:val="center"/>
          </w:tcPr>
          <w:p w14:paraId="2EB88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793BA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96CAA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3C8E203A" w14:textId="77777777">
        <w:tc>
          <w:tcPr>
            <w:tcW w:w="1079" w:type="dxa"/>
            <w:vMerge/>
            <w:vAlign w:val="center"/>
          </w:tcPr>
          <w:p w14:paraId="32290D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6BF968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5A34B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41" w:type="dxa"/>
            <w:vAlign w:val="center"/>
          </w:tcPr>
          <w:p w14:paraId="34550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11" w:type="dxa"/>
            <w:vAlign w:val="center"/>
          </w:tcPr>
          <w:p w14:paraId="3D5644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21" w:type="dxa"/>
            <w:vAlign w:val="center"/>
          </w:tcPr>
          <w:p w14:paraId="317BA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07B0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3BFD1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77D94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65F7F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6191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44438DF0" w14:textId="77777777">
        <w:tc>
          <w:tcPr>
            <w:tcW w:w="1079" w:type="dxa"/>
            <w:vMerge/>
            <w:vAlign w:val="center"/>
          </w:tcPr>
          <w:p w14:paraId="337731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EBE72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6B3850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6A7EE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911" w:type="dxa"/>
            <w:vAlign w:val="center"/>
          </w:tcPr>
          <w:p w14:paraId="22525B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21" w:type="dxa"/>
            <w:vAlign w:val="center"/>
          </w:tcPr>
          <w:p w14:paraId="4C991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296851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2203E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0A9C08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1F041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C2F7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4F699C3" w14:textId="77777777">
        <w:tc>
          <w:tcPr>
            <w:tcW w:w="1079" w:type="dxa"/>
            <w:vMerge w:val="restart"/>
            <w:vAlign w:val="center"/>
          </w:tcPr>
          <w:p w14:paraId="6EA8FC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16" w:type="dxa"/>
            <w:vAlign w:val="center"/>
          </w:tcPr>
          <w:p w14:paraId="63E198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60917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41" w:type="dxa"/>
            <w:vAlign w:val="center"/>
          </w:tcPr>
          <w:p w14:paraId="484100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1.15 </w:t>
            </w:r>
          </w:p>
        </w:tc>
        <w:tc>
          <w:tcPr>
            <w:tcW w:w="911" w:type="dxa"/>
            <w:vAlign w:val="center"/>
          </w:tcPr>
          <w:p w14:paraId="00B05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0.78%</w:t>
            </w:r>
          </w:p>
        </w:tc>
        <w:tc>
          <w:tcPr>
            <w:tcW w:w="821" w:type="dxa"/>
            <w:vAlign w:val="center"/>
          </w:tcPr>
          <w:p w14:paraId="0811E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2754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939" w:type="dxa"/>
            <w:vAlign w:val="center"/>
          </w:tcPr>
          <w:p w14:paraId="57EE70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-20.51%</w:t>
            </w:r>
          </w:p>
        </w:tc>
        <w:tc>
          <w:tcPr>
            <w:tcW w:w="821" w:type="dxa"/>
            <w:vAlign w:val="center"/>
          </w:tcPr>
          <w:p w14:paraId="715C8C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06864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1020" w:type="dxa"/>
            <w:vAlign w:val="center"/>
          </w:tcPr>
          <w:p w14:paraId="67BA6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</w:tr>
      <w:tr w:rsidR="008E67BA" w14:paraId="03D9EC68" w14:textId="77777777">
        <w:tc>
          <w:tcPr>
            <w:tcW w:w="1079" w:type="dxa"/>
            <w:vMerge/>
            <w:vAlign w:val="center"/>
          </w:tcPr>
          <w:p w14:paraId="3375B7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4615B4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49B20E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41" w:type="dxa"/>
            <w:vAlign w:val="center"/>
          </w:tcPr>
          <w:p w14:paraId="4EF4E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11" w:type="dxa"/>
            <w:vAlign w:val="center"/>
          </w:tcPr>
          <w:p w14:paraId="24598E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ACCB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BB2A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39" w:type="dxa"/>
            <w:vAlign w:val="center"/>
          </w:tcPr>
          <w:p w14:paraId="5084E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6B9CE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713458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0.53 </w:t>
            </w:r>
          </w:p>
        </w:tc>
        <w:tc>
          <w:tcPr>
            <w:tcW w:w="1020" w:type="dxa"/>
            <w:vAlign w:val="center"/>
          </w:tcPr>
          <w:p w14:paraId="00276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-4.68%</w:t>
            </w:r>
          </w:p>
        </w:tc>
      </w:tr>
      <w:tr w:rsidR="008E67BA" w14:paraId="3CE377FE" w14:textId="77777777">
        <w:tc>
          <w:tcPr>
            <w:tcW w:w="1079" w:type="dxa"/>
            <w:vMerge/>
            <w:vAlign w:val="center"/>
          </w:tcPr>
          <w:p w14:paraId="5A4EF4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2219D1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53770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41" w:type="dxa"/>
            <w:vAlign w:val="center"/>
          </w:tcPr>
          <w:p w14:paraId="17AD6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11" w:type="dxa"/>
            <w:vAlign w:val="center"/>
          </w:tcPr>
          <w:p w14:paraId="71BB3E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376255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5288A9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39" w:type="dxa"/>
            <w:vAlign w:val="center"/>
          </w:tcPr>
          <w:p w14:paraId="5FEA5C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-5.32%</w:t>
            </w:r>
          </w:p>
        </w:tc>
        <w:tc>
          <w:tcPr>
            <w:tcW w:w="821" w:type="dxa"/>
            <w:vAlign w:val="center"/>
          </w:tcPr>
          <w:p w14:paraId="3CE7C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3CA8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1020" w:type="dxa"/>
            <w:vAlign w:val="center"/>
          </w:tcPr>
          <w:p w14:paraId="2C7C7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</w:tr>
      <w:tr w:rsidR="008E67BA" w14:paraId="31D8703C" w14:textId="77777777">
        <w:tc>
          <w:tcPr>
            <w:tcW w:w="1079" w:type="dxa"/>
            <w:vMerge w:val="restart"/>
            <w:vAlign w:val="center"/>
          </w:tcPr>
          <w:p w14:paraId="7D7F19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16" w:type="dxa"/>
            <w:vAlign w:val="center"/>
          </w:tcPr>
          <w:p w14:paraId="10106E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61700E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41" w:type="dxa"/>
            <w:vAlign w:val="center"/>
          </w:tcPr>
          <w:p w14:paraId="22D79E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3.51 </w:t>
            </w:r>
          </w:p>
        </w:tc>
        <w:tc>
          <w:tcPr>
            <w:tcW w:w="911" w:type="dxa"/>
            <w:vAlign w:val="center"/>
          </w:tcPr>
          <w:p w14:paraId="44F215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59.29%</w:t>
            </w:r>
          </w:p>
        </w:tc>
        <w:tc>
          <w:tcPr>
            <w:tcW w:w="821" w:type="dxa"/>
            <w:vAlign w:val="center"/>
          </w:tcPr>
          <w:p w14:paraId="161D6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14DA0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1358.94 </w:t>
            </w:r>
          </w:p>
        </w:tc>
        <w:tc>
          <w:tcPr>
            <w:tcW w:w="939" w:type="dxa"/>
            <w:vAlign w:val="center"/>
          </w:tcPr>
          <w:p w14:paraId="1A22D9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32456.20%</w:t>
            </w:r>
          </w:p>
        </w:tc>
        <w:tc>
          <w:tcPr>
            <w:tcW w:w="821" w:type="dxa"/>
            <w:vAlign w:val="center"/>
          </w:tcPr>
          <w:p w14:paraId="45F7ED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5371E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3337.55 </w:t>
            </w:r>
          </w:p>
        </w:tc>
        <w:tc>
          <w:tcPr>
            <w:tcW w:w="1020" w:type="dxa"/>
            <w:vAlign w:val="center"/>
          </w:tcPr>
          <w:p w14:paraId="53DF1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7251.29%</w:t>
            </w:r>
          </w:p>
        </w:tc>
      </w:tr>
      <w:tr w:rsidR="008E67BA" w14:paraId="04252A8B" w14:textId="77777777">
        <w:tc>
          <w:tcPr>
            <w:tcW w:w="1079" w:type="dxa"/>
            <w:vMerge/>
            <w:vAlign w:val="center"/>
          </w:tcPr>
          <w:p w14:paraId="57567C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2C033C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13303C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41" w:type="dxa"/>
            <w:vAlign w:val="center"/>
          </w:tcPr>
          <w:p w14:paraId="3C8D6C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11" w:type="dxa"/>
            <w:vAlign w:val="center"/>
          </w:tcPr>
          <w:p w14:paraId="18935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6BDDB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1C926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39" w:type="dxa"/>
            <w:vAlign w:val="center"/>
          </w:tcPr>
          <w:p w14:paraId="36A302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5.79%</w:t>
            </w:r>
          </w:p>
        </w:tc>
        <w:tc>
          <w:tcPr>
            <w:tcW w:w="821" w:type="dxa"/>
            <w:vAlign w:val="center"/>
          </w:tcPr>
          <w:p w14:paraId="26AE3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05611F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3275.65 </w:t>
            </w:r>
          </w:p>
        </w:tc>
        <w:tc>
          <w:tcPr>
            <w:tcW w:w="1020" w:type="dxa"/>
            <w:vAlign w:val="center"/>
          </w:tcPr>
          <w:p w14:paraId="79F9E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201478.40%</w:t>
            </w:r>
          </w:p>
        </w:tc>
      </w:tr>
      <w:tr w:rsidR="008E67BA" w14:paraId="7D9A4608" w14:textId="77777777">
        <w:tc>
          <w:tcPr>
            <w:tcW w:w="1079" w:type="dxa"/>
            <w:vMerge/>
            <w:vAlign w:val="center"/>
          </w:tcPr>
          <w:p w14:paraId="20DDD2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8D658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521D76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41" w:type="dxa"/>
            <w:vAlign w:val="center"/>
          </w:tcPr>
          <w:p w14:paraId="4F522B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11" w:type="dxa"/>
            <w:vAlign w:val="center"/>
          </w:tcPr>
          <w:p w14:paraId="1E68C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3577F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5629F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846.06 </w:t>
            </w:r>
          </w:p>
        </w:tc>
        <w:tc>
          <w:tcPr>
            <w:tcW w:w="939" w:type="dxa"/>
            <w:vAlign w:val="center"/>
          </w:tcPr>
          <w:p w14:paraId="2252B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44179.73%</w:t>
            </w:r>
          </w:p>
        </w:tc>
        <w:tc>
          <w:tcPr>
            <w:tcW w:w="821" w:type="dxa"/>
            <w:vAlign w:val="center"/>
          </w:tcPr>
          <w:p w14:paraId="5AD2E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74F67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3340.85 </w:t>
            </w:r>
          </w:p>
        </w:tc>
        <w:tc>
          <w:tcPr>
            <w:tcW w:w="1020" w:type="dxa"/>
            <w:vAlign w:val="center"/>
          </w:tcPr>
          <w:p w14:paraId="6C4A6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169979.55%</w:t>
            </w:r>
          </w:p>
        </w:tc>
      </w:tr>
      <w:tr w:rsidR="008E67BA" w14:paraId="700C61E7" w14:textId="77777777">
        <w:tc>
          <w:tcPr>
            <w:tcW w:w="1079" w:type="dxa"/>
            <w:vAlign w:val="center"/>
          </w:tcPr>
          <w:p w14:paraId="227DAC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16" w:type="dxa"/>
            <w:vAlign w:val="center"/>
          </w:tcPr>
          <w:p w14:paraId="4A4F6D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vAlign w:val="center"/>
          </w:tcPr>
          <w:p w14:paraId="641F7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41" w:type="dxa"/>
            <w:vAlign w:val="center"/>
          </w:tcPr>
          <w:p w14:paraId="26294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911" w:type="dxa"/>
            <w:vAlign w:val="center"/>
          </w:tcPr>
          <w:p w14:paraId="19034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E5B3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7D42DE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22.63%</w:t>
            </w:r>
          </w:p>
        </w:tc>
        <w:tc>
          <w:tcPr>
            <w:tcW w:w="939" w:type="dxa"/>
            <w:vAlign w:val="center"/>
          </w:tcPr>
          <w:p w14:paraId="095975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7F0D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7D33C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45.39%</w:t>
            </w:r>
          </w:p>
        </w:tc>
        <w:tc>
          <w:tcPr>
            <w:tcW w:w="1020" w:type="dxa"/>
            <w:vAlign w:val="center"/>
          </w:tcPr>
          <w:p w14:paraId="475702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F3A71FC" w14:textId="77777777">
        <w:tc>
          <w:tcPr>
            <w:tcW w:w="1079" w:type="dxa"/>
            <w:vAlign w:val="center"/>
          </w:tcPr>
          <w:p w14:paraId="2614DA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16" w:type="dxa"/>
            <w:vAlign w:val="center"/>
          </w:tcPr>
          <w:p w14:paraId="090D27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vAlign w:val="center"/>
          </w:tcPr>
          <w:p w14:paraId="58A78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41" w:type="dxa"/>
            <w:vAlign w:val="center"/>
          </w:tcPr>
          <w:p w14:paraId="2D30B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5.27%</w:t>
            </w:r>
          </w:p>
        </w:tc>
        <w:tc>
          <w:tcPr>
            <w:tcW w:w="911" w:type="dxa"/>
            <w:vAlign w:val="center"/>
          </w:tcPr>
          <w:p w14:paraId="41D5BA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F50E9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1E1262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26.80%</w:t>
            </w:r>
          </w:p>
        </w:tc>
        <w:tc>
          <w:tcPr>
            <w:tcW w:w="939" w:type="dxa"/>
            <w:vAlign w:val="center"/>
          </w:tcPr>
          <w:p w14:paraId="426123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3AD0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3EFC5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25.18%</w:t>
            </w:r>
          </w:p>
        </w:tc>
        <w:tc>
          <w:tcPr>
            <w:tcW w:w="1020" w:type="dxa"/>
            <w:vAlign w:val="center"/>
          </w:tcPr>
          <w:p w14:paraId="71810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EAA20BB" w14:textId="77777777">
        <w:tc>
          <w:tcPr>
            <w:tcW w:w="0" w:type="auto"/>
            <w:gridSpan w:val="11"/>
            <w:vAlign w:val="center"/>
          </w:tcPr>
          <w:p w14:paraId="0033CE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E7A6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6E611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98A0337" w14:textId="582E9C5D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FB6984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AFC965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P0= -33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0DDB94E9" w14:textId="77777777">
        <w:tc>
          <w:tcPr>
            <w:tcW w:w="1970" w:type="dxa"/>
            <w:gridSpan w:val="2"/>
            <w:vMerge w:val="restart"/>
            <w:vAlign w:val="center"/>
          </w:tcPr>
          <w:p w14:paraId="271F4F9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773CDCC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4EE630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8591DD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8599608" w14:textId="77777777">
        <w:tc>
          <w:tcPr>
            <w:tcW w:w="1970" w:type="dxa"/>
            <w:gridSpan w:val="2"/>
            <w:vMerge/>
            <w:vAlign w:val="center"/>
          </w:tcPr>
          <w:p w14:paraId="3BEC58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7501A2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5AB0E0A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EA703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83EB62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8DF79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056092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FAA58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50BD16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016D47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73B14FC" w14:textId="77777777">
        <w:tc>
          <w:tcPr>
            <w:tcW w:w="1203" w:type="dxa"/>
            <w:vMerge w:val="restart"/>
            <w:vAlign w:val="center"/>
          </w:tcPr>
          <w:p w14:paraId="7FDD99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735CA4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42A9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31C08A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42987A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6EA96F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5391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42.31 </w:t>
            </w:r>
          </w:p>
        </w:tc>
        <w:tc>
          <w:tcPr>
            <w:tcW w:w="808" w:type="dxa"/>
            <w:vAlign w:val="center"/>
          </w:tcPr>
          <w:p w14:paraId="2B712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2DFBE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4B9B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40.97 </w:t>
            </w:r>
          </w:p>
        </w:tc>
        <w:tc>
          <w:tcPr>
            <w:tcW w:w="820" w:type="dxa"/>
            <w:vAlign w:val="center"/>
          </w:tcPr>
          <w:p w14:paraId="54F3C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6F1F1146" w14:textId="77777777">
        <w:tc>
          <w:tcPr>
            <w:tcW w:w="1203" w:type="dxa"/>
            <w:vMerge/>
            <w:vAlign w:val="center"/>
          </w:tcPr>
          <w:p w14:paraId="20A0DA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5DF71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800E5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5561E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972" w:type="dxa"/>
            <w:vAlign w:val="center"/>
          </w:tcPr>
          <w:p w14:paraId="27EA6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21" w:type="dxa"/>
            <w:vAlign w:val="center"/>
          </w:tcPr>
          <w:p w14:paraId="65C23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67506C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41.30 </w:t>
            </w:r>
          </w:p>
        </w:tc>
        <w:tc>
          <w:tcPr>
            <w:tcW w:w="808" w:type="dxa"/>
            <w:vAlign w:val="center"/>
          </w:tcPr>
          <w:p w14:paraId="134F5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66F8DF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74937C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820" w:type="dxa"/>
            <w:vAlign w:val="center"/>
          </w:tcPr>
          <w:p w14:paraId="59175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</w:tr>
      <w:tr w:rsidR="008E67BA" w14:paraId="70BB649E" w14:textId="77777777">
        <w:tc>
          <w:tcPr>
            <w:tcW w:w="1203" w:type="dxa"/>
            <w:vMerge/>
            <w:vAlign w:val="center"/>
          </w:tcPr>
          <w:p w14:paraId="15E6A1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BD6C9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0A0CE7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2C09D8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10C8A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21" w:type="dxa"/>
            <w:vAlign w:val="center"/>
          </w:tcPr>
          <w:p w14:paraId="7DC9C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4181F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42.28 </w:t>
            </w:r>
          </w:p>
        </w:tc>
        <w:tc>
          <w:tcPr>
            <w:tcW w:w="808" w:type="dxa"/>
            <w:vAlign w:val="center"/>
          </w:tcPr>
          <w:p w14:paraId="333AC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821" w:type="dxa"/>
            <w:vAlign w:val="center"/>
          </w:tcPr>
          <w:p w14:paraId="713DB2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6E69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38214E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</w:tr>
      <w:tr w:rsidR="008E67BA" w14:paraId="2A6D0A39" w14:textId="77777777">
        <w:tc>
          <w:tcPr>
            <w:tcW w:w="1203" w:type="dxa"/>
            <w:vMerge w:val="restart"/>
            <w:vAlign w:val="center"/>
          </w:tcPr>
          <w:p w14:paraId="600FE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5D3D6F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8DF16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416637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72" w:type="dxa"/>
            <w:vAlign w:val="center"/>
          </w:tcPr>
          <w:p w14:paraId="09757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-2.29%</w:t>
            </w:r>
          </w:p>
        </w:tc>
        <w:tc>
          <w:tcPr>
            <w:tcW w:w="821" w:type="dxa"/>
            <w:vAlign w:val="center"/>
          </w:tcPr>
          <w:p w14:paraId="7B3D7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0365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40C337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21" w:type="dxa"/>
            <w:vAlign w:val="center"/>
          </w:tcPr>
          <w:p w14:paraId="1C405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6B8F9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20" w:type="dxa"/>
            <w:vAlign w:val="center"/>
          </w:tcPr>
          <w:p w14:paraId="7DC5D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7.80%</w:t>
            </w:r>
          </w:p>
        </w:tc>
      </w:tr>
      <w:tr w:rsidR="008E67BA" w14:paraId="49717751" w14:textId="77777777">
        <w:tc>
          <w:tcPr>
            <w:tcW w:w="1203" w:type="dxa"/>
            <w:vMerge/>
            <w:vAlign w:val="center"/>
          </w:tcPr>
          <w:p w14:paraId="342DE8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04BAD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2554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2B88A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72" w:type="dxa"/>
            <w:vAlign w:val="center"/>
          </w:tcPr>
          <w:p w14:paraId="353CD4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-4.57%</w:t>
            </w:r>
          </w:p>
        </w:tc>
        <w:tc>
          <w:tcPr>
            <w:tcW w:w="821" w:type="dxa"/>
            <w:vAlign w:val="center"/>
          </w:tcPr>
          <w:p w14:paraId="79BF55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3C462E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6B7C6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1F7E6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4FC4C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4AB980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65.91%</w:t>
            </w:r>
          </w:p>
        </w:tc>
      </w:tr>
      <w:tr w:rsidR="008E67BA" w14:paraId="5E265295" w14:textId="77777777">
        <w:tc>
          <w:tcPr>
            <w:tcW w:w="1203" w:type="dxa"/>
            <w:vMerge/>
            <w:vAlign w:val="center"/>
          </w:tcPr>
          <w:p w14:paraId="20FB32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FBBC5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1859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3D587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4.13 </w:t>
            </w:r>
          </w:p>
        </w:tc>
        <w:tc>
          <w:tcPr>
            <w:tcW w:w="972" w:type="dxa"/>
            <w:vAlign w:val="center"/>
          </w:tcPr>
          <w:p w14:paraId="056AC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-2.64%</w:t>
            </w:r>
          </w:p>
        </w:tc>
        <w:tc>
          <w:tcPr>
            <w:tcW w:w="821" w:type="dxa"/>
            <w:vAlign w:val="center"/>
          </w:tcPr>
          <w:p w14:paraId="6C514A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5AC7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44D3B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21" w:type="dxa"/>
            <w:vAlign w:val="center"/>
          </w:tcPr>
          <w:p w14:paraId="090DC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7066B6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20" w:type="dxa"/>
            <w:vAlign w:val="center"/>
          </w:tcPr>
          <w:p w14:paraId="2F68AF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8E67BA" w14:paraId="3FC6955A" w14:textId="77777777">
        <w:tc>
          <w:tcPr>
            <w:tcW w:w="1203" w:type="dxa"/>
            <w:vMerge w:val="restart"/>
            <w:vAlign w:val="center"/>
          </w:tcPr>
          <w:p w14:paraId="7F3B06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16783D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DDDF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6899C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6F07F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821" w:type="dxa"/>
            <w:vAlign w:val="center"/>
          </w:tcPr>
          <w:p w14:paraId="20CEE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D55F5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808" w:type="dxa"/>
            <w:vAlign w:val="center"/>
          </w:tcPr>
          <w:p w14:paraId="25A8C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  <w:tc>
          <w:tcPr>
            <w:tcW w:w="821" w:type="dxa"/>
            <w:vAlign w:val="center"/>
          </w:tcPr>
          <w:p w14:paraId="56F69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4CE1B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20" w:type="dxa"/>
            <w:vAlign w:val="center"/>
          </w:tcPr>
          <w:p w14:paraId="0A2EC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-1.18%</w:t>
            </w:r>
          </w:p>
        </w:tc>
      </w:tr>
      <w:tr w:rsidR="008E67BA" w14:paraId="42225055" w14:textId="77777777">
        <w:tc>
          <w:tcPr>
            <w:tcW w:w="1203" w:type="dxa"/>
            <w:vMerge/>
            <w:vAlign w:val="center"/>
          </w:tcPr>
          <w:p w14:paraId="405C68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4296E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346FA6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3A4391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4D2371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3C57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2A1A66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51C98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3AD4C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10E0E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1EA88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34BEC001" w14:textId="77777777">
        <w:tc>
          <w:tcPr>
            <w:tcW w:w="1203" w:type="dxa"/>
            <w:vMerge/>
            <w:vAlign w:val="center"/>
          </w:tcPr>
          <w:p w14:paraId="3970A9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225ED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4190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E9C24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72" w:type="dxa"/>
            <w:vAlign w:val="center"/>
          </w:tcPr>
          <w:p w14:paraId="47406B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21" w:type="dxa"/>
            <w:vAlign w:val="center"/>
          </w:tcPr>
          <w:p w14:paraId="0D591B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2E850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40D35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06DEF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3312B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6F874D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8E67BA" w14:paraId="58797E0A" w14:textId="77777777">
        <w:tc>
          <w:tcPr>
            <w:tcW w:w="1203" w:type="dxa"/>
            <w:vMerge w:val="restart"/>
            <w:vAlign w:val="center"/>
          </w:tcPr>
          <w:p w14:paraId="14D8A6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567B48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52A463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077A7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2.38 </w:t>
            </w:r>
          </w:p>
        </w:tc>
        <w:tc>
          <w:tcPr>
            <w:tcW w:w="972" w:type="dxa"/>
            <w:vAlign w:val="center"/>
          </w:tcPr>
          <w:p w14:paraId="003E6C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7.78%</w:t>
            </w:r>
          </w:p>
        </w:tc>
        <w:tc>
          <w:tcPr>
            <w:tcW w:w="821" w:type="dxa"/>
            <w:vAlign w:val="center"/>
          </w:tcPr>
          <w:p w14:paraId="75E6B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2E735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2.24 </w:t>
            </w:r>
          </w:p>
        </w:tc>
        <w:tc>
          <w:tcPr>
            <w:tcW w:w="808" w:type="dxa"/>
            <w:vAlign w:val="center"/>
          </w:tcPr>
          <w:p w14:paraId="1A170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-46.36%</w:t>
            </w:r>
          </w:p>
        </w:tc>
        <w:tc>
          <w:tcPr>
            <w:tcW w:w="821" w:type="dxa"/>
            <w:vAlign w:val="center"/>
          </w:tcPr>
          <w:p w14:paraId="00AB4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46C1B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2.15 </w:t>
            </w:r>
          </w:p>
        </w:tc>
        <w:tc>
          <w:tcPr>
            <w:tcW w:w="820" w:type="dxa"/>
            <w:vAlign w:val="center"/>
          </w:tcPr>
          <w:p w14:paraId="10CB0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-95.27%</w:t>
            </w:r>
          </w:p>
        </w:tc>
      </w:tr>
      <w:tr w:rsidR="008E67BA" w14:paraId="060B6773" w14:textId="77777777">
        <w:tc>
          <w:tcPr>
            <w:tcW w:w="1203" w:type="dxa"/>
            <w:vMerge/>
            <w:vAlign w:val="center"/>
          </w:tcPr>
          <w:p w14:paraId="47E52F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E621A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4A6F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235C0C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1D6267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31D6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A248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672C0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1E248B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7B1611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18A827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8E67BA" w14:paraId="6EF21E71" w14:textId="77777777">
        <w:tc>
          <w:tcPr>
            <w:tcW w:w="1203" w:type="dxa"/>
            <w:vMerge/>
            <w:vAlign w:val="center"/>
          </w:tcPr>
          <w:p w14:paraId="7E8C4B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74A39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59F65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F13D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72" w:type="dxa"/>
            <w:vAlign w:val="center"/>
          </w:tcPr>
          <w:p w14:paraId="661FDF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6FC1A4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72CA02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4AC84C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0120F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97DD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20" w:type="dxa"/>
            <w:vAlign w:val="center"/>
          </w:tcPr>
          <w:p w14:paraId="1B322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-3.64%</w:t>
            </w:r>
          </w:p>
        </w:tc>
      </w:tr>
      <w:tr w:rsidR="008E67BA" w14:paraId="05FDE9D0" w14:textId="77777777">
        <w:tc>
          <w:tcPr>
            <w:tcW w:w="1203" w:type="dxa"/>
            <w:vAlign w:val="center"/>
          </w:tcPr>
          <w:p w14:paraId="5986C4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222EED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7D4BBC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5D8350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3.71%</w:t>
            </w:r>
          </w:p>
        </w:tc>
        <w:tc>
          <w:tcPr>
            <w:tcW w:w="972" w:type="dxa"/>
            <w:vAlign w:val="center"/>
          </w:tcPr>
          <w:p w14:paraId="11B9F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5E7B5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453AB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26.17%</w:t>
            </w:r>
          </w:p>
        </w:tc>
        <w:tc>
          <w:tcPr>
            <w:tcW w:w="808" w:type="dxa"/>
            <w:vAlign w:val="center"/>
          </w:tcPr>
          <w:p w14:paraId="77F36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01364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130D3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56.65%</w:t>
            </w:r>
          </w:p>
        </w:tc>
        <w:tc>
          <w:tcPr>
            <w:tcW w:w="820" w:type="dxa"/>
            <w:vAlign w:val="center"/>
          </w:tcPr>
          <w:p w14:paraId="7C528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A75B96B" w14:textId="77777777">
        <w:tc>
          <w:tcPr>
            <w:tcW w:w="1203" w:type="dxa"/>
            <w:vAlign w:val="center"/>
          </w:tcPr>
          <w:p w14:paraId="78FF7F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7CCCCD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57E3C9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58B39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1.35%</w:t>
            </w:r>
          </w:p>
        </w:tc>
        <w:tc>
          <w:tcPr>
            <w:tcW w:w="972" w:type="dxa"/>
            <w:vAlign w:val="center"/>
          </w:tcPr>
          <w:p w14:paraId="7C2C5A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C93E6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0F20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6.67%</w:t>
            </w:r>
          </w:p>
        </w:tc>
        <w:tc>
          <w:tcPr>
            <w:tcW w:w="808" w:type="dxa"/>
            <w:vAlign w:val="center"/>
          </w:tcPr>
          <w:p w14:paraId="3F68CD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2AF8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4323B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14.05%</w:t>
            </w:r>
          </w:p>
        </w:tc>
        <w:tc>
          <w:tcPr>
            <w:tcW w:w="820" w:type="dxa"/>
            <w:vAlign w:val="center"/>
          </w:tcPr>
          <w:p w14:paraId="661764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8E1E2B" w14:textId="77777777">
        <w:tc>
          <w:tcPr>
            <w:tcW w:w="0" w:type="auto"/>
            <w:gridSpan w:val="11"/>
            <w:vAlign w:val="center"/>
          </w:tcPr>
          <w:p w14:paraId="0156FA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0CEA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FAE9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2AF63A3" w14:textId="3B09E0DA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2840CA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34A2322" w14:textId="77777777" w:rsidR="008E67BA" w:rsidRDefault="003C1940">
      <w:pPr>
        <w:spacing w:after="0"/>
        <w:rPr>
          <w:b/>
          <w:bCs/>
          <w:u w:val="single"/>
        </w:rPr>
      </w:pPr>
      <w:bookmarkStart w:id="34" w:name="_Hlk142594811"/>
      <w:bookmarkStart w:id="35" w:name="_Hlk142595033"/>
      <w:r>
        <w:rPr>
          <w:b/>
          <w:bCs/>
          <w:u w:val="single"/>
        </w:rPr>
        <w:t>2-layer Scenario B (FR1)</w:t>
      </w:r>
    </w:p>
    <w:bookmarkEnd w:id="34"/>
    <w:bookmarkEnd w:id="35"/>
    <w:p w14:paraId="6E328719" w14:textId="77777777" w:rsidR="008E67BA" w:rsidRDefault="008E67BA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2375B7B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layer 2 P0=-40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78B0B11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615445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8EB902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7006EEC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55033FB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070EE0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D8696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F3A0A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0A989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30745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F0A0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5577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E45D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E7FA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93D9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F8DE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F13CD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768F9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3B9D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274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4C1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521B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E31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3BD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1AB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B292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65ED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5D4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-5.41%</w:t>
            </w:r>
          </w:p>
        </w:tc>
      </w:tr>
      <w:tr w:rsidR="008E67BA" w14:paraId="204D719D" w14:textId="77777777">
        <w:tc>
          <w:tcPr>
            <w:tcW w:w="838" w:type="dxa"/>
            <w:vMerge/>
            <w:shd w:val="clear" w:color="auto" w:fill="auto"/>
            <w:vAlign w:val="center"/>
          </w:tcPr>
          <w:p w14:paraId="65AD05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BD5F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FD21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A01B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1C0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98F8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BC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DE9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-83.63%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8D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25CA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D73D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DF67D66" w14:textId="77777777">
        <w:tc>
          <w:tcPr>
            <w:tcW w:w="838" w:type="dxa"/>
            <w:vMerge/>
            <w:shd w:val="clear" w:color="auto" w:fill="auto"/>
            <w:vAlign w:val="center"/>
          </w:tcPr>
          <w:p w14:paraId="560C6A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6741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47D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5D3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4BC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73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483C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4AF2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C332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FD6F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37.26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B6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8E67BA" w14:paraId="311D09B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359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2A40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7FC0C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74F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206E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D39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A183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479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3220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47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913E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-1.77%</w:t>
            </w:r>
          </w:p>
        </w:tc>
      </w:tr>
      <w:tr w:rsidR="008E67BA" w14:paraId="45446EB1" w14:textId="77777777">
        <w:tc>
          <w:tcPr>
            <w:tcW w:w="838" w:type="dxa"/>
            <w:vMerge/>
            <w:shd w:val="clear" w:color="auto" w:fill="auto"/>
            <w:vAlign w:val="center"/>
          </w:tcPr>
          <w:p w14:paraId="420BBB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14CE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365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4E1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509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92AE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4235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0866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4D1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2C1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78CF2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-61.50%</w:t>
            </w:r>
          </w:p>
        </w:tc>
      </w:tr>
      <w:tr w:rsidR="008E67BA" w14:paraId="03C488E6" w14:textId="77777777">
        <w:tc>
          <w:tcPr>
            <w:tcW w:w="838" w:type="dxa"/>
            <w:vMerge/>
            <w:shd w:val="clear" w:color="auto" w:fill="auto"/>
            <w:vAlign w:val="center"/>
          </w:tcPr>
          <w:p w14:paraId="6D5747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546E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1F7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8A9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091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BF72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8B2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AE631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C086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A87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0C81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</w:tr>
      <w:tr w:rsidR="008E67BA" w14:paraId="4AEFC79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5C48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BFC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876A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1B8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7FD4E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14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9E91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39E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E56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C91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4F4A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</w:tr>
      <w:tr w:rsidR="008E67BA" w14:paraId="5491E74B" w14:textId="77777777">
        <w:tc>
          <w:tcPr>
            <w:tcW w:w="838" w:type="dxa"/>
            <w:vMerge/>
            <w:shd w:val="clear" w:color="auto" w:fill="auto"/>
            <w:vAlign w:val="center"/>
          </w:tcPr>
          <w:p w14:paraId="6BC93E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605F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3CE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507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FF6A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00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6C06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371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13A8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7EC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7D5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03CDBA7" w14:textId="77777777">
        <w:tc>
          <w:tcPr>
            <w:tcW w:w="838" w:type="dxa"/>
            <w:vMerge/>
            <w:shd w:val="clear" w:color="auto" w:fill="auto"/>
            <w:vAlign w:val="center"/>
          </w:tcPr>
          <w:p w14:paraId="7C6308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3F8D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1359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512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47B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88E3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95B9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E74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4A00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B2C2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D4E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9B1AD6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9C359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5AE5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1A8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1B6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06C84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82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9F9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B21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A29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017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7DC9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31.61%</w:t>
            </w:r>
          </w:p>
        </w:tc>
      </w:tr>
      <w:tr w:rsidR="008E67BA" w14:paraId="0DA47C05" w14:textId="77777777">
        <w:tc>
          <w:tcPr>
            <w:tcW w:w="838" w:type="dxa"/>
            <w:vMerge/>
            <w:shd w:val="clear" w:color="auto" w:fill="auto"/>
            <w:vAlign w:val="center"/>
          </w:tcPr>
          <w:p w14:paraId="005737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F0118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0DD62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17C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9CF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9C8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4322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952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54C8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9E4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F60E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2.13%</w:t>
            </w:r>
          </w:p>
        </w:tc>
      </w:tr>
      <w:tr w:rsidR="008E67BA" w14:paraId="0B04A92A" w14:textId="77777777">
        <w:tc>
          <w:tcPr>
            <w:tcW w:w="838" w:type="dxa"/>
            <w:vMerge/>
            <w:shd w:val="clear" w:color="auto" w:fill="auto"/>
            <w:vAlign w:val="center"/>
          </w:tcPr>
          <w:p w14:paraId="7A367AF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18E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BD1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DE19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32A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F5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5180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C4D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8C9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811A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DC8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3B7EA595" w14:textId="77777777">
        <w:tc>
          <w:tcPr>
            <w:tcW w:w="838" w:type="dxa"/>
            <w:shd w:val="clear" w:color="auto" w:fill="auto"/>
            <w:vAlign w:val="center"/>
          </w:tcPr>
          <w:p w14:paraId="4CDA69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FFEB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006F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C69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7FD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99A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7059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1BD6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F13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D530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57.19%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A498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7B3D2B" w14:textId="77777777">
        <w:tc>
          <w:tcPr>
            <w:tcW w:w="838" w:type="dxa"/>
            <w:shd w:val="clear" w:color="auto" w:fill="auto"/>
            <w:vAlign w:val="center"/>
          </w:tcPr>
          <w:p w14:paraId="04A31E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E7E1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CCF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F69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F66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658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D7D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31.82%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7C2E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20F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7A8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48.13%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2FDE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C23423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0E66D3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2F7D11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681CFC2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B014E3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CBEBF7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FB114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76578C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AD79F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D1080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4C8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5057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3EFA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521DA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C4EB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99C2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A2159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C2F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2B5B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051A9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E7B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862A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0BE3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18DF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3DF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EA6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C6DF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7FC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</w:tr>
      <w:tr w:rsidR="008E67BA" w14:paraId="4967B0FD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080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D9D6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818B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6A64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95F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2125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B2A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5D57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EFB6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0FB8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2E9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-5.06%</w:t>
            </w:r>
          </w:p>
        </w:tc>
      </w:tr>
      <w:tr w:rsidR="008E67BA" w14:paraId="5FDBF79F" w14:textId="77777777">
        <w:tc>
          <w:tcPr>
            <w:tcW w:w="838" w:type="dxa"/>
            <w:vMerge/>
            <w:shd w:val="clear" w:color="auto" w:fill="auto"/>
            <w:vAlign w:val="center"/>
          </w:tcPr>
          <w:p w14:paraId="29FDAD0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E2EA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3A34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FB8C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3A97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C8D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1A0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B56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5A0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B33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43F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-0.77%</w:t>
            </w:r>
          </w:p>
        </w:tc>
      </w:tr>
      <w:tr w:rsidR="008E67BA" w14:paraId="47F86D8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B76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BBC7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DE2D0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6B50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EE3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B2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8AA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2407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23DA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4062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04B7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14.62%</w:t>
            </w:r>
          </w:p>
        </w:tc>
      </w:tr>
      <w:tr w:rsidR="008E67BA" w14:paraId="5DE7AE38" w14:textId="77777777">
        <w:tc>
          <w:tcPr>
            <w:tcW w:w="838" w:type="dxa"/>
            <w:vMerge/>
            <w:shd w:val="clear" w:color="auto" w:fill="auto"/>
            <w:vAlign w:val="center"/>
          </w:tcPr>
          <w:p w14:paraId="208E7D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7C1B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435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4B40E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AAA1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4D1D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9C0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FD8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3168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06A2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A3C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22136.34%</w:t>
            </w:r>
          </w:p>
        </w:tc>
      </w:tr>
      <w:tr w:rsidR="008E67BA" w14:paraId="2E6BCC1C" w14:textId="77777777">
        <w:tc>
          <w:tcPr>
            <w:tcW w:w="838" w:type="dxa"/>
            <w:vMerge/>
            <w:shd w:val="clear" w:color="auto" w:fill="auto"/>
            <w:vAlign w:val="center"/>
          </w:tcPr>
          <w:p w14:paraId="1C1395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4808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46BA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A171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C858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998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0B54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B51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96A9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EC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A8D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</w:tr>
      <w:tr w:rsidR="008E67BA" w14:paraId="36C307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88212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1571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AFB5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D02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CAE1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6D9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D6E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EDF12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CE0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1728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B9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1.91%</w:t>
            </w:r>
          </w:p>
        </w:tc>
      </w:tr>
      <w:tr w:rsidR="008E67BA" w14:paraId="21FB8C29" w14:textId="77777777">
        <w:tc>
          <w:tcPr>
            <w:tcW w:w="838" w:type="dxa"/>
            <w:vMerge/>
            <w:shd w:val="clear" w:color="auto" w:fill="auto"/>
            <w:vAlign w:val="center"/>
          </w:tcPr>
          <w:p w14:paraId="7308A4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9003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F2A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9449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D56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6D61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473B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CEDB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C4D3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E9B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EDC0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E9EEE7C" w14:textId="77777777">
        <w:tc>
          <w:tcPr>
            <w:tcW w:w="838" w:type="dxa"/>
            <w:vMerge/>
            <w:shd w:val="clear" w:color="auto" w:fill="auto"/>
            <w:vAlign w:val="center"/>
          </w:tcPr>
          <w:p w14:paraId="4A3CB8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872A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7D4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DE25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469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1DD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5C5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A17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7B6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FC22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C99D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</w:tr>
      <w:tr w:rsidR="008E67BA" w14:paraId="0E55720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2FD4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FA065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D1AD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0ABF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6E1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FE9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BF1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ED29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B64D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DD9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001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-27.08%</w:t>
            </w:r>
          </w:p>
        </w:tc>
      </w:tr>
      <w:tr w:rsidR="008E67BA" w14:paraId="0E41EAF8" w14:textId="77777777">
        <w:tc>
          <w:tcPr>
            <w:tcW w:w="838" w:type="dxa"/>
            <w:vMerge/>
            <w:shd w:val="clear" w:color="auto" w:fill="auto"/>
            <w:vAlign w:val="center"/>
          </w:tcPr>
          <w:p w14:paraId="7F0407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970F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3A4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5E95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C918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B7E3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A07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68AE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EFB7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6E65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20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44137A71" w14:textId="77777777">
        <w:tc>
          <w:tcPr>
            <w:tcW w:w="838" w:type="dxa"/>
            <w:vMerge/>
            <w:shd w:val="clear" w:color="auto" w:fill="auto"/>
            <w:vAlign w:val="center"/>
          </w:tcPr>
          <w:p w14:paraId="11DFEBC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6540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6D4C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D23B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EB6B4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25C0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66D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498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9AB2A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791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FC6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</w:tr>
      <w:tr w:rsidR="008E67BA" w14:paraId="1D94E181" w14:textId="77777777">
        <w:tc>
          <w:tcPr>
            <w:tcW w:w="838" w:type="dxa"/>
            <w:shd w:val="clear" w:color="auto" w:fill="auto"/>
            <w:vAlign w:val="center"/>
          </w:tcPr>
          <w:p w14:paraId="3A4D24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8BBD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7EA01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428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F28E2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960C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6FBD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B49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C07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91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7D6F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0EA1006" w14:textId="77777777">
        <w:tc>
          <w:tcPr>
            <w:tcW w:w="838" w:type="dxa"/>
            <w:shd w:val="clear" w:color="auto" w:fill="auto"/>
            <w:vAlign w:val="center"/>
          </w:tcPr>
          <w:p w14:paraId="739BCA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A943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9D9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7C4B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638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E2D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89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97E61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6D6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34EF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27.95%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E74F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47C172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E758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E202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B6CF7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37017A5" w14:textId="3BD58ABE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1D52E93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A687022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layer 2 P0=-70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39"/>
        <w:gridCol w:w="950"/>
        <w:gridCol w:w="952"/>
        <w:gridCol w:w="884"/>
        <w:gridCol w:w="943"/>
        <w:gridCol w:w="952"/>
      </w:tblGrid>
      <w:tr w:rsidR="008E67BA" w14:paraId="38E6D3F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A27AB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B4A27A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16DF15F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075A93D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EA5349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A5F307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D2BE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14EB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4939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F5F3B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388AF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DC8FB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53C0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1FF1B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2D05D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7FEEBF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2E07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F738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AC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32E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0A7B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3787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3653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6967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2B42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4A1A2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D2A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</w:tr>
      <w:tr w:rsidR="008E67BA" w14:paraId="498467E8" w14:textId="77777777">
        <w:tc>
          <w:tcPr>
            <w:tcW w:w="838" w:type="dxa"/>
            <w:vMerge/>
            <w:shd w:val="clear" w:color="auto" w:fill="auto"/>
            <w:vAlign w:val="center"/>
          </w:tcPr>
          <w:p w14:paraId="29AF492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9668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4663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61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90D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56A28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4A18C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9118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602A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D4A9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CA6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48.24%</w:t>
            </w:r>
          </w:p>
        </w:tc>
      </w:tr>
      <w:tr w:rsidR="008E67BA" w14:paraId="4A248EA6" w14:textId="77777777">
        <w:tc>
          <w:tcPr>
            <w:tcW w:w="838" w:type="dxa"/>
            <w:vMerge/>
            <w:shd w:val="clear" w:color="auto" w:fill="auto"/>
            <w:vAlign w:val="center"/>
          </w:tcPr>
          <w:p w14:paraId="779318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1381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CB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A77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F9B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8D70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9ED2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058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A04B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1D5B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42F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8E67BA" w14:paraId="7477BB5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8158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22D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777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074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AD4F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D12D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CDAB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30A4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734D6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51092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8E19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8E67BA" w14:paraId="13A7A34E" w14:textId="77777777">
        <w:tc>
          <w:tcPr>
            <w:tcW w:w="838" w:type="dxa"/>
            <w:vMerge/>
            <w:shd w:val="clear" w:color="auto" w:fill="auto"/>
            <w:vAlign w:val="center"/>
          </w:tcPr>
          <w:p w14:paraId="305B1F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E18B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B13B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209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6B07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1C7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3A39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59564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3C5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849B1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099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-1.72%</w:t>
            </w:r>
          </w:p>
        </w:tc>
      </w:tr>
      <w:tr w:rsidR="008E67BA" w14:paraId="35BBE1C6" w14:textId="77777777">
        <w:tc>
          <w:tcPr>
            <w:tcW w:w="838" w:type="dxa"/>
            <w:vMerge/>
            <w:shd w:val="clear" w:color="auto" w:fill="auto"/>
            <w:vAlign w:val="center"/>
          </w:tcPr>
          <w:p w14:paraId="2130B5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A0E1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04D9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24B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D3AD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A1C3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DE9C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5312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EAB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C12C7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6D4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8E67BA" w14:paraId="66CE2C3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3D14C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5FC1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83B4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34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1166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B8DD9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E8B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8CD3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7849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9EF1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4AFC9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-5.64%</w:t>
            </w:r>
          </w:p>
        </w:tc>
      </w:tr>
      <w:tr w:rsidR="008E67BA" w14:paraId="04046A4D" w14:textId="77777777">
        <w:tc>
          <w:tcPr>
            <w:tcW w:w="838" w:type="dxa"/>
            <w:vMerge/>
            <w:shd w:val="clear" w:color="auto" w:fill="auto"/>
            <w:vAlign w:val="center"/>
          </w:tcPr>
          <w:p w14:paraId="0E84065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F4EE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816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40C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9F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985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CEE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45D2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8A7A0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1D3B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14A8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F8EDB6C" w14:textId="77777777">
        <w:tc>
          <w:tcPr>
            <w:tcW w:w="838" w:type="dxa"/>
            <w:vMerge/>
            <w:shd w:val="clear" w:color="auto" w:fill="auto"/>
            <w:vAlign w:val="center"/>
          </w:tcPr>
          <w:p w14:paraId="386EB3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D925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8B8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21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FB10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9BC8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9051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82C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9B81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FB09D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59D5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36DD2D1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8481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6F69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254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1A5F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C88F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6448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EF7E3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6EF8B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D90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7810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CAEBE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2.47%</w:t>
            </w:r>
          </w:p>
        </w:tc>
      </w:tr>
      <w:tr w:rsidR="008E67BA" w14:paraId="5D7798AD" w14:textId="77777777">
        <w:tc>
          <w:tcPr>
            <w:tcW w:w="838" w:type="dxa"/>
            <w:vMerge/>
            <w:shd w:val="clear" w:color="auto" w:fill="auto"/>
            <w:vAlign w:val="center"/>
          </w:tcPr>
          <w:p w14:paraId="5E1832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4B0D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4FA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EE2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C896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0547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E16C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186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9F38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842E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50D7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6710F06" w14:textId="77777777">
        <w:tc>
          <w:tcPr>
            <w:tcW w:w="838" w:type="dxa"/>
            <w:vMerge/>
            <w:shd w:val="clear" w:color="auto" w:fill="auto"/>
            <w:vAlign w:val="center"/>
          </w:tcPr>
          <w:p w14:paraId="502903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88AE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9D6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E1A3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3FF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EF4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7E25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751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9A9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3A5F1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0256A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53B0B76A" w14:textId="77777777">
        <w:tc>
          <w:tcPr>
            <w:tcW w:w="838" w:type="dxa"/>
            <w:shd w:val="clear" w:color="auto" w:fill="auto"/>
            <w:vAlign w:val="center"/>
          </w:tcPr>
          <w:p w14:paraId="5A5A25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6A2F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A380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73FF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0AE7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C6CDD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76AF8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31.12%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D3C5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3FC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A2DA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54.06%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548C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C558D9" w14:textId="77777777">
        <w:tc>
          <w:tcPr>
            <w:tcW w:w="838" w:type="dxa"/>
            <w:shd w:val="clear" w:color="auto" w:fill="auto"/>
            <w:vAlign w:val="center"/>
          </w:tcPr>
          <w:p w14:paraId="3D794A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1EA2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4E89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F67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E27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EFB27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4372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30.95%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D4B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5FFFA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83FAE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14BD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CF1763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9EE5D3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879EAE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5835926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1A3E8E9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5E4488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6513F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EE8C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9301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B4E8E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45794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EDE32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3C03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6784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5620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311A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90573E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BF31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E8EE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D66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EDEE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DE0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98DB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C0FE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AB4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B55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CCE55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B6C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8E67BA" w14:paraId="5C5C5515" w14:textId="77777777">
        <w:tc>
          <w:tcPr>
            <w:tcW w:w="838" w:type="dxa"/>
            <w:vMerge/>
            <w:shd w:val="clear" w:color="auto" w:fill="auto"/>
            <w:vAlign w:val="center"/>
          </w:tcPr>
          <w:p w14:paraId="613C46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687C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8F6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891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52E0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87B2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A29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B74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D3B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1CB3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7B9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8E67BA" w14:paraId="58F9E806" w14:textId="77777777">
        <w:tc>
          <w:tcPr>
            <w:tcW w:w="838" w:type="dxa"/>
            <w:vMerge/>
            <w:shd w:val="clear" w:color="auto" w:fill="auto"/>
            <w:vAlign w:val="center"/>
          </w:tcPr>
          <w:p w14:paraId="5D38EA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781C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F255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B77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826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AD6A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70D4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A33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B6730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0B46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51A3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</w:tr>
      <w:tr w:rsidR="008E67BA" w14:paraId="722BD38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471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412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37C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C8A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E97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4B85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F53DE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F9D83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8C1CA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D7ADC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78E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-70.12%</w:t>
            </w:r>
          </w:p>
        </w:tc>
      </w:tr>
      <w:tr w:rsidR="008E67BA" w14:paraId="53486057" w14:textId="77777777">
        <w:tc>
          <w:tcPr>
            <w:tcW w:w="838" w:type="dxa"/>
            <w:vMerge/>
            <w:shd w:val="clear" w:color="auto" w:fill="auto"/>
            <w:vAlign w:val="center"/>
          </w:tcPr>
          <w:p w14:paraId="165E17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A99B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25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9089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9A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43D2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8E66D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B09F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BDB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31AD8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F454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6E521D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A4D4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7D00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87E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FD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9B6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4627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080A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CCF3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-76.48%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93D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EDA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0FC37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-99.92%</w:t>
            </w:r>
          </w:p>
        </w:tc>
      </w:tr>
      <w:tr w:rsidR="008E67BA" w14:paraId="4FCF0C2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F4FDE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279E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D8E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5898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D13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5268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2A0E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53E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84A0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B06C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DFE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22.24%</w:t>
            </w:r>
          </w:p>
        </w:tc>
      </w:tr>
      <w:tr w:rsidR="008E67BA" w14:paraId="26E5C278" w14:textId="77777777">
        <w:tc>
          <w:tcPr>
            <w:tcW w:w="838" w:type="dxa"/>
            <w:vMerge/>
            <w:shd w:val="clear" w:color="auto" w:fill="auto"/>
            <w:vAlign w:val="center"/>
          </w:tcPr>
          <w:p w14:paraId="551152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9DF7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4EF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DFD6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3D5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2130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5D8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A93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B525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F5D87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15B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C18EB9A" w14:textId="77777777">
        <w:tc>
          <w:tcPr>
            <w:tcW w:w="838" w:type="dxa"/>
            <w:vMerge/>
            <w:shd w:val="clear" w:color="auto" w:fill="auto"/>
            <w:vAlign w:val="center"/>
          </w:tcPr>
          <w:p w14:paraId="576250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A52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AE2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0702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F66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39F8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9944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92231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C8D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6412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CEEB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D4123B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1340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9862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FA91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B9C1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4F3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9EC44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8113E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150.63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8D5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4472.72%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29BA4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7FE93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173.95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7C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2408.12%</w:t>
            </w:r>
          </w:p>
        </w:tc>
      </w:tr>
      <w:tr w:rsidR="008E67BA" w14:paraId="68A89324" w14:textId="77777777">
        <w:tc>
          <w:tcPr>
            <w:tcW w:w="838" w:type="dxa"/>
            <w:vMerge/>
            <w:shd w:val="clear" w:color="auto" w:fill="auto"/>
            <w:vAlign w:val="center"/>
          </w:tcPr>
          <w:p w14:paraId="1704DF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08BD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FFD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9A02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079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0FB81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B9A9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C1FA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B946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EC85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5F5F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11.96%</w:t>
            </w:r>
          </w:p>
        </w:tc>
      </w:tr>
      <w:tr w:rsidR="008E67BA" w14:paraId="3FE98C32" w14:textId="77777777">
        <w:tc>
          <w:tcPr>
            <w:tcW w:w="838" w:type="dxa"/>
            <w:vMerge/>
            <w:shd w:val="clear" w:color="auto" w:fill="auto"/>
            <w:vAlign w:val="center"/>
          </w:tcPr>
          <w:p w14:paraId="2621B0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8207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6877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C6D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469E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2348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9F4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B4B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626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074A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810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74.03%</w:t>
            </w:r>
          </w:p>
        </w:tc>
      </w:tr>
      <w:tr w:rsidR="008E67BA" w14:paraId="14193592" w14:textId="77777777">
        <w:tc>
          <w:tcPr>
            <w:tcW w:w="838" w:type="dxa"/>
            <w:shd w:val="clear" w:color="auto" w:fill="auto"/>
            <w:vAlign w:val="center"/>
          </w:tcPr>
          <w:p w14:paraId="7DB440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1906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DC8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A20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4AD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F5E3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CA685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32.19%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6EE1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7D65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453A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37.34%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85A1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E567E21" w14:textId="77777777">
        <w:tc>
          <w:tcPr>
            <w:tcW w:w="838" w:type="dxa"/>
            <w:shd w:val="clear" w:color="auto" w:fill="auto"/>
            <w:vAlign w:val="center"/>
          </w:tcPr>
          <w:p w14:paraId="2628DE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E16B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EAA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28D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F452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004E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64634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21.68%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E47C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DC8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2199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B65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2CBCB4D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7316A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DDD8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829C8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68E792F" w14:textId="744E4C4B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F4330E7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FB7BEEB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layer 2 P0=-40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5"/>
        <w:gridCol w:w="845"/>
        <w:gridCol w:w="947"/>
        <w:gridCol w:w="838"/>
        <w:gridCol w:w="949"/>
        <w:gridCol w:w="949"/>
        <w:gridCol w:w="883"/>
        <w:gridCol w:w="944"/>
        <w:gridCol w:w="956"/>
      </w:tblGrid>
      <w:tr w:rsidR="008E67BA" w14:paraId="708A45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72435A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32A4FD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494673D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2ED65BB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C5440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3A05D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3305A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6CC0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1EA0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EF336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729B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C3F25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E34A4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9BC6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72356C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41CE57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7D05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B9D8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AE51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7CAD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0F4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33B1E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18D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023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FE5F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025C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9CE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-7.65%</w:t>
            </w:r>
          </w:p>
        </w:tc>
      </w:tr>
      <w:tr w:rsidR="008E67BA" w14:paraId="692546A7" w14:textId="77777777">
        <w:tc>
          <w:tcPr>
            <w:tcW w:w="839" w:type="dxa"/>
            <w:vMerge/>
            <w:shd w:val="clear" w:color="auto" w:fill="auto"/>
            <w:vAlign w:val="center"/>
          </w:tcPr>
          <w:p w14:paraId="239B064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4BBC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7E5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89E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8FD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A39D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D28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DE7D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57E6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A083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DF93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3FB0A1C9" w14:textId="77777777">
        <w:tc>
          <w:tcPr>
            <w:tcW w:w="839" w:type="dxa"/>
            <w:vMerge/>
            <w:shd w:val="clear" w:color="auto" w:fill="auto"/>
            <w:vAlign w:val="center"/>
          </w:tcPr>
          <w:p w14:paraId="561455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2B765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684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F8B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B04F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EB75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FF21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C54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772E6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E045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260.84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219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-7.34%</w:t>
            </w:r>
          </w:p>
        </w:tc>
      </w:tr>
      <w:tr w:rsidR="008E67BA" w14:paraId="2C50024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63B7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9285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1F3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125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AB03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3AB9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C4D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836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027A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35DB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25A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-4.43%</w:t>
            </w:r>
          </w:p>
        </w:tc>
      </w:tr>
      <w:tr w:rsidR="008E67BA" w14:paraId="6397CDF0" w14:textId="77777777">
        <w:tc>
          <w:tcPr>
            <w:tcW w:w="839" w:type="dxa"/>
            <w:vMerge/>
            <w:shd w:val="clear" w:color="auto" w:fill="auto"/>
            <w:vAlign w:val="center"/>
          </w:tcPr>
          <w:p w14:paraId="147444B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7E1C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273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99B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CB21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5D22A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B97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5AF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6E58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9C7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6C7A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</w:tr>
      <w:tr w:rsidR="008E67BA" w14:paraId="49B2314A" w14:textId="77777777">
        <w:tc>
          <w:tcPr>
            <w:tcW w:w="839" w:type="dxa"/>
            <w:vMerge/>
            <w:shd w:val="clear" w:color="auto" w:fill="auto"/>
            <w:vAlign w:val="center"/>
          </w:tcPr>
          <w:p w14:paraId="51C455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1EEB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4832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6A5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55B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975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E1DB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AFF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01E5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3495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52E8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-4.85%</w:t>
            </w:r>
          </w:p>
        </w:tc>
      </w:tr>
      <w:tr w:rsidR="008E67BA" w14:paraId="39699EC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419B9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EC5B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758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639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7DA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E806F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418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E7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094B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4C4F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200.23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12F5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50.34%</w:t>
            </w:r>
          </w:p>
        </w:tc>
      </w:tr>
      <w:tr w:rsidR="008E67BA" w14:paraId="5D82306D" w14:textId="77777777">
        <w:tc>
          <w:tcPr>
            <w:tcW w:w="839" w:type="dxa"/>
            <w:vMerge/>
            <w:shd w:val="clear" w:color="auto" w:fill="auto"/>
            <w:vAlign w:val="center"/>
          </w:tcPr>
          <w:p w14:paraId="23FC6F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558C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82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7E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5BE2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B0C1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341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8AB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097C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FEB8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FC3B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8E67BA" w14:paraId="05569B8A" w14:textId="77777777">
        <w:tc>
          <w:tcPr>
            <w:tcW w:w="839" w:type="dxa"/>
            <w:vMerge/>
            <w:shd w:val="clear" w:color="auto" w:fill="auto"/>
            <w:vAlign w:val="center"/>
          </w:tcPr>
          <w:p w14:paraId="6688AA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02CA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14A3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D63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01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82C7D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E4B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68C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42263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660E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365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</w:tr>
      <w:tr w:rsidR="008E67BA" w14:paraId="4224AF7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699A9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052E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DFA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D7B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B7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705E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97F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2AF5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91C49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4D8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AF6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</w:tr>
      <w:tr w:rsidR="008E67BA" w14:paraId="0CB22CEF" w14:textId="77777777">
        <w:tc>
          <w:tcPr>
            <w:tcW w:w="839" w:type="dxa"/>
            <w:vMerge/>
            <w:shd w:val="clear" w:color="auto" w:fill="auto"/>
            <w:vAlign w:val="center"/>
          </w:tcPr>
          <w:p w14:paraId="146B4C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FBD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5C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3AB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4E3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36655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DF5D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014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03A0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47D2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A55E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3.44%</w:t>
            </w:r>
          </w:p>
        </w:tc>
      </w:tr>
      <w:tr w:rsidR="008E67BA" w14:paraId="0ECD56DD" w14:textId="77777777">
        <w:tc>
          <w:tcPr>
            <w:tcW w:w="839" w:type="dxa"/>
            <w:vMerge/>
            <w:shd w:val="clear" w:color="auto" w:fill="auto"/>
            <w:vAlign w:val="center"/>
          </w:tcPr>
          <w:p w14:paraId="2A7273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CB11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6B3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BBF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5FDB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5691D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8E4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134E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4BFB9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A29B5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353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</w:tr>
      <w:tr w:rsidR="008E67BA" w14:paraId="3801F77A" w14:textId="77777777">
        <w:tc>
          <w:tcPr>
            <w:tcW w:w="839" w:type="dxa"/>
            <w:shd w:val="clear" w:color="auto" w:fill="auto"/>
            <w:vAlign w:val="center"/>
          </w:tcPr>
          <w:p w14:paraId="768A21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45FE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3167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5BE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357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4A79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BF3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E80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3BF6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7DF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688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D75F47" w14:textId="77777777">
        <w:tc>
          <w:tcPr>
            <w:tcW w:w="839" w:type="dxa"/>
            <w:shd w:val="clear" w:color="auto" w:fill="auto"/>
            <w:vAlign w:val="center"/>
          </w:tcPr>
          <w:p w14:paraId="3E7FCC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DEBB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DAE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F6F8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BB1E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8893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8D8F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C6E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0212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2EE5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56.31%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15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F89B17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56ED4D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7E9640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6FB015E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5145D85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4FAA201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6069E1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015E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07D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574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955FE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12F67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84D5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7F7775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BA9F6F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3F1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3B8C3B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E25C8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A9BAC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E20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F0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300.16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04E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A22C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BBC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46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-50.27%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5D41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B790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30AF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-41.40%</w:t>
            </w:r>
          </w:p>
        </w:tc>
      </w:tr>
      <w:tr w:rsidR="008E67BA" w14:paraId="49ACC813" w14:textId="77777777">
        <w:tc>
          <w:tcPr>
            <w:tcW w:w="839" w:type="dxa"/>
            <w:vMerge/>
            <w:shd w:val="clear" w:color="auto" w:fill="auto"/>
            <w:vAlign w:val="center"/>
          </w:tcPr>
          <w:p w14:paraId="023A1C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53EC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AE7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522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9FB7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C500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2BC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B0F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60F2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49D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719D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-72.49%</w:t>
            </w:r>
          </w:p>
        </w:tc>
      </w:tr>
      <w:tr w:rsidR="008E67BA" w14:paraId="06076F40" w14:textId="77777777">
        <w:tc>
          <w:tcPr>
            <w:tcW w:w="839" w:type="dxa"/>
            <w:vMerge/>
            <w:shd w:val="clear" w:color="auto" w:fill="auto"/>
            <w:vAlign w:val="center"/>
          </w:tcPr>
          <w:p w14:paraId="04845B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F5B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137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2183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FC5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6DCE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3E06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9AE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-52.41%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AE43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C4E5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80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-79.13%</w:t>
            </w:r>
          </w:p>
        </w:tc>
      </w:tr>
      <w:tr w:rsidR="008E67BA" w14:paraId="18BBCD9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643B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F2189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741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8814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98A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81185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49B7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1423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69.69%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5A94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827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AFCF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108.34%</w:t>
            </w:r>
          </w:p>
        </w:tc>
      </w:tr>
      <w:tr w:rsidR="008E67BA" w14:paraId="0AB87E97" w14:textId="77777777">
        <w:tc>
          <w:tcPr>
            <w:tcW w:w="839" w:type="dxa"/>
            <w:vMerge/>
            <w:shd w:val="clear" w:color="auto" w:fill="auto"/>
            <w:vAlign w:val="center"/>
          </w:tcPr>
          <w:p w14:paraId="77CBE0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668D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3E26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58FE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183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9B7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32C7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187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367.86%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32565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C51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65.65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4F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69134.24%</w:t>
            </w:r>
          </w:p>
        </w:tc>
      </w:tr>
      <w:tr w:rsidR="008E67BA" w14:paraId="3399CAB8" w14:textId="77777777">
        <w:tc>
          <w:tcPr>
            <w:tcW w:w="839" w:type="dxa"/>
            <w:vMerge/>
            <w:shd w:val="clear" w:color="auto" w:fill="auto"/>
            <w:vAlign w:val="center"/>
          </w:tcPr>
          <w:p w14:paraId="62DD23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A6B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FFFC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83E9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DD9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57672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0552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332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75.29%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C5A82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57F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7D3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106.92%</w:t>
            </w:r>
          </w:p>
        </w:tc>
      </w:tr>
      <w:tr w:rsidR="008E67BA" w14:paraId="28EE8ED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E02C4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3EB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599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FF0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F6B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A2E8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6A2A6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478.11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DCF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770.35%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137A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E524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2466.58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6CC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93.09%</w:t>
            </w:r>
          </w:p>
        </w:tc>
      </w:tr>
      <w:tr w:rsidR="008E67BA" w14:paraId="061DBFB6" w14:textId="77777777">
        <w:tc>
          <w:tcPr>
            <w:tcW w:w="839" w:type="dxa"/>
            <w:vMerge/>
            <w:shd w:val="clear" w:color="auto" w:fill="auto"/>
            <w:vAlign w:val="center"/>
          </w:tcPr>
          <w:p w14:paraId="62EB92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564C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B58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953D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609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8F8E0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D42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010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C11CB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C0E4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166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19.90%</w:t>
            </w:r>
          </w:p>
        </w:tc>
      </w:tr>
      <w:tr w:rsidR="008E67BA" w14:paraId="234262E1" w14:textId="77777777">
        <w:tc>
          <w:tcPr>
            <w:tcW w:w="839" w:type="dxa"/>
            <w:vMerge/>
            <w:shd w:val="clear" w:color="auto" w:fill="auto"/>
            <w:vAlign w:val="center"/>
          </w:tcPr>
          <w:p w14:paraId="3E506E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A086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54AC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6B6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D6C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EF0B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EBF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7E6A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119.33%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2D43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1A27E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E041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105.12%</w:t>
            </w:r>
          </w:p>
        </w:tc>
      </w:tr>
      <w:tr w:rsidR="008E67BA" w14:paraId="7713EDD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4D829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B0A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59C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E3A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BD8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-16.39%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F4CA0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A39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9B4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-44.25%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40B4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0F21A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01CC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-70.94%</w:t>
            </w:r>
          </w:p>
        </w:tc>
      </w:tr>
      <w:tr w:rsidR="008E67BA" w14:paraId="32393A53" w14:textId="77777777">
        <w:tc>
          <w:tcPr>
            <w:tcW w:w="839" w:type="dxa"/>
            <w:vMerge/>
            <w:shd w:val="clear" w:color="auto" w:fill="auto"/>
            <w:vAlign w:val="center"/>
          </w:tcPr>
          <w:p w14:paraId="52992C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3AD2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BB75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A770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8DAD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24F40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776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46F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A9C8E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1B1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5E0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-38.90%</w:t>
            </w:r>
          </w:p>
        </w:tc>
      </w:tr>
      <w:tr w:rsidR="008E67BA" w14:paraId="51C988E4" w14:textId="77777777">
        <w:tc>
          <w:tcPr>
            <w:tcW w:w="839" w:type="dxa"/>
            <w:vMerge/>
            <w:shd w:val="clear" w:color="auto" w:fill="auto"/>
            <w:vAlign w:val="center"/>
          </w:tcPr>
          <w:p w14:paraId="587F62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EA74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82F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C3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146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A622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789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7AF6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34D07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2280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B4A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-52.11%</w:t>
            </w:r>
          </w:p>
        </w:tc>
      </w:tr>
      <w:tr w:rsidR="008E67BA" w14:paraId="78B2ED51" w14:textId="77777777">
        <w:tc>
          <w:tcPr>
            <w:tcW w:w="839" w:type="dxa"/>
            <w:shd w:val="clear" w:color="auto" w:fill="auto"/>
            <w:vAlign w:val="center"/>
          </w:tcPr>
          <w:p w14:paraId="3B9573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8AA1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5DD3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8D06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3E76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E58A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A0F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55.96%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BC8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263D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B45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81.30%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EC3B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5CB75E2" w14:textId="77777777">
        <w:tc>
          <w:tcPr>
            <w:tcW w:w="839" w:type="dxa"/>
            <w:shd w:val="clear" w:color="auto" w:fill="auto"/>
            <w:vAlign w:val="center"/>
          </w:tcPr>
          <w:p w14:paraId="034744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1B90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8672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EF2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C6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DA5BF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B9A2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947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0018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3BA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19.79%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421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52A84C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9763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7B284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6782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68D48B0" w14:textId="132ECB6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B3444B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3D27CD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layer 2 P0=-70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6"/>
        <w:gridCol w:w="948"/>
        <w:gridCol w:w="839"/>
        <w:gridCol w:w="949"/>
        <w:gridCol w:w="949"/>
        <w:gridCol w:w="884"/>
        <w:gridCol w:w="945"/>
        <w:gridCol w:w="952"/>
      </w:tblGrid>
      <w:tr w:rsidR="008E67BA" w14:paraId="0AA711A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2CBF1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67AC74A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E032E3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3B10B2C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CC39C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65CDE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C637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4C20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85F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D8E89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46D8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E004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13A7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1237B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EFF6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DA006A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D1BD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907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480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7E65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740.32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7B2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28C8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09C6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1ED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27A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06E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86D21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8E67BA" w14:paraId="4B370269" w14:textId="77777777">
        <w:tc>
          <w:tcPr>
            <w:tcW w:w="838" w:type="dxa"/>
            <w:vMerge/>
            <w:shd w:val="clear" w:color="auto" w:fill="auto"/>
            <w:vAlign w:val="center"/>
          </w:tcPr>
          <w:p w14:paraId="0F2C466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95C2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07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6E6CB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273.09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60E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2D93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78D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4E05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26E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A2F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758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8560.78%</w:t>
            </w:r>
          </w:p>
        </w:tc>
      </w:tr>
      <w:tr w:rsidR="008E67BA" w14:paraId="73F9EF60" w14:textId="77777777">
        <w:tc>
          <w:tcPr>
            <w:tcW w:w="838" w:type="dxa"/>
            <w:vMerge/>
            <w:shd w:val="clear" w:color="auto" w:fill="auto"/>
            <w:vAlign w:val="center"/>
          </w:tcPr>
          <w:p w14:paraId="186449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6613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00D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B0B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725.59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FA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3E49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8F0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9569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047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9451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278.04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C174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</w:tr>
      <w:tr w:rsidR="008E67BA" w14:paraId="5C111D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6612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421C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3EB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A4019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172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B92F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4246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9410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93B5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48FB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92CF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02F85D50" w14:textId="77777777">
        <w:tc>
          <w:tcPr>
            <w:tcW w:w="838" w:type="dxa"/>
            <w:vMerge/>
            <w:shd w:val="clear" w:color="auto" w:fill="auto"/>
            <w:vAlign w:val="center"/>
          </w:tcPr>
          <w:p w14:paraId="179855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247E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27D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EA6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284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566C1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0C4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EA80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5290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83C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991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-1.60%</w:t>
            </w:r>
          </w:p>
        </w:tc>
      </w:tr>
      <w:tr w:rsidR="008E67BA" w14:paraId="7E6B5695" w14:textId="77777777">
        <w:tc>
          <w:tcPr>
            <w:tcW w:w="838" w:type="dxa"/>
            <w:vMerge/>
            <w:shd w:val="clear" w:color="auto" w:fill="auto"/>
            <w:vAlign w:val="center"/>
          </w:tcPr>
          <w:p w14:paraId="0D2081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02E7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8650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8C2D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7AB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4F65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053B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C80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7D0F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D15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8F4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</w:tr>
      <w:tr w:rsidR="008E67BA" w14:paraId="6B6C325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6E58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5402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E72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3B1D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E84A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F778F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D8E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3C03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4DF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2B05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148.46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7CD1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11.47%</w:t>
            </w:r>
          </w:p>
        </w:tc>
      </w:tr>
      <w:tr w:rsidR="008E67BA" w14:paraId="4B0D1321" w14:textId="77777777">
        <w:tc>
          <w:tcPr>
            <w:tcW w:w="838" w:type="dxa"/>
            <w:vMerge/>
            <w:shd w:val="clear" w:color="auto" w:fill="auto"/>
            <w:vAlign w:val="center"/>
          </w:tcPr>
          <w:p w14:paraId="30D324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28F2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E6B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F8A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7011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D582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FEDA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2177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E16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316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208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1E7A1C34" w14:textId="77777777">
        <w:tc>
          <w:tcPr>
            <w:tcW w:w="838" w:type="dxa"/>
            <w:vMerge/>
            <w:shd w:val="clear" w:color="auto" w:fill="auto"/>
            <w:vAlign w:val="center"/>
          </w:tcPr>
          <w:p w14:paraId="4FA3B14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D3E3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C7C9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8EC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AE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EF0B6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8BF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4415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F641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44EC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309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</w:tr>
      <w:tr w:rsidR="008E67BA" w14:paraId="5D61166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D98AB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FAA7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025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7810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538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F5D4E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965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A4C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B59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B9B0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8A64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</w:tr>
      <w:tr w:rsidR="008E67BA" w14:paraId="7A7683FC" w14:textId="77777777">
        <w:tc>
          <w:tcPr>
            <w:tcW w:w="838" w:type="dxa"/>
            <w:vMerge/>
            <w:shd w:val="clear" w:color="auto" w:fill="auto"/>
            <w:vAlign w:val="center"/>
          </w:tcPr>
          <w:p w14:paraId="70A5EEC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C6DF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781D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B0B7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94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B5E2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337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CBEA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CE097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F312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A4C0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</w:tr>
      <w:tr w:rsidR="008E67BA" w14:paraId="7667DFC1" w14:textId="77777777">
        <w:tc>
          <w:tcPr>
            <w:tcW w:w="838" w:type="dxa"/>
            <w:vMerge/>
            <w:shd w:val="clear" w:color="auto" w:fill="auto"/>
            <w:vAlign w:val="center"/>
          </w:tcPr>
          <w:p w14:paraId="2FB266E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21F4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F6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602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83F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F627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478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1FE0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F98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0C9D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1568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</w:tr>
      <w:tr w:rsidR="008E67BA" w14:paraId="71606BA1" w14:textId="77777777">
        <w:tc>
          <w:tcPr>
            <w:tcW w:w="838" w:type="dxa"/>
            <w:shd w:val="clear" w:color="auto" w:fill="auto"/>
            <w:vAlign w:val="center"/>
          </w:tcPr>
          <w:p w14:paraId="09FFF9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0557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32F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3810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171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AFEA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C31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77C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BE8F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9CB5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52.78%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DC7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76FDF0" w14:textId="77777777">
        <w:tc>
          <w:tcPr>
            <w:tcW w:w="838" w:type="dxa"/>
            <w:shd w:val="clear" w:color="auto" w:fill="auto"/>
            <w:vAlign w:val="center"/>
          </w:tcPr>
          <w:p w14:paraId="1B0DF9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1CE6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8F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92940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99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51763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497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B3EF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FBEC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7AE6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BD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72224F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8F8E14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4EE7AC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28D265F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2A9DE9E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E05D6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3F11B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C576C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96A4C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2B5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D5C1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5A38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3296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C905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D507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7DDE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EF2EA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6B71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F814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3D9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06C1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DB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0098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E0A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125.39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472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5140C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3DF6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50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11.49%</w:t>
            </w:r>
          </w:p>
        </w:tc>
      </w:tr>
      <w:tr w:rsidR="008E67BA" w14:paraId="1A4EAFEF" w14:textId="77777777">
        <w:tc>
          <w:tcPr>
            <w:tcW w:w="838" w:type="dxa"/>
            <w:vMerge/>
            <w:shd w:val="clear" w:color="auto" w:fill="auto"/>
            <w:vAlign w:val="center"/>
          </w:tcPr>
          <w:p w14:paraId="65DE42D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B721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8B0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7DD4E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177.41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971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24E0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B8B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51.36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653F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936B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851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6E716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39.26%</w:t>
            </w:r>
          </w:p>
        </w:tc>
      </w:tr>
      <w:tr w:rsidR="008E67BA" w14:paraId="30FEE7D1" w14:textId="77777777">
        <w:tc>
          <w:tcPr>
            <w:tcW w:w="838" w:type="dxa"/>
            <w:vMerge/>
            <w:shd w:val="clear" w:color="auto" w:fill="auto"/>
            <w:vAlign w:val="center"/>
          </w:tcPr>
          <w:p w14:paraId="57C02D5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97D0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2B4D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93C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293.08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5EB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78762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CA88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EA7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1FF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29CD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C14E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11.70%</w:t>
            </w:r>
          </w:p>
        </w:tc>
      </w:tr>
      <w:tr w:rsidR="008E67BA" w14:paraId="146AD78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E101C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20A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890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C7A9C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DFB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E8CD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E18D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EFD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16A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2A8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79F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-79.75%</w:t>
            </w:r>
          </w:p>
        </w:tc>
      </w:tr>
      <w:tr w:rsidR="008E67BA" w14:paraId="077AD8E5" w14:textId="77777777">
        <w:tc>
          <w:tcPr>
            <w:tcW w:w="838" w:type="dxa"/>
            <w:vMerge/>
            <w:shd w:val="clear" w:color="auto" w:fill="auto"/>
            <w:vAlign w:val="center"/>
          </w:tcPr>
          <w:p w14:paraId="61DC27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DC57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1ED2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7638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644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1104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EC0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95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377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A34A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7C3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1A3D4F45" w14:textId="77777777">
        <w:tc>
          <w:tcPr>
            <w:tcW w:w="838" w:type="dxa"/>
            <w:vMerge/>
            <w:shd w:val="clear" w:color="auto" w:fill="auto"/>
            <w:vAlign w:val="center"/>
          </w:tcPr>
          <w:p w14:paraId="0EDF7ED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11DA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E6A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E8658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0A49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9F87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1E9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04C3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-65.55%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C17C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C2E5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FCD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-89.91%</w:t>
            </w:r>
          </w:p>
        </w:tc>
      </w:tr>
      <w:tr w:rsidR="008E67BA" w14:paraId="598319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D16C4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7223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ECE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ECC69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F2DA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9A2C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7A48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419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2A8E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B2D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1131.68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E4D9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</w:tr>
      <w:tr w:rsidR="008E67BA" w14:paraId="170C1505" w14:textId="77777777">
        <w:tc>
          <w:tcPr>
            <w:tcW w:w="838" w:type="dxa"/>
            <w:vMerge/>
            <w:shd w:val="clear" w:color="auto" w:fill="auto"/>
            <w:vAlign w:val="center"/>
          </w:tcPr>
          <w:p w14:paraId="1584B9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30D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DF99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51E1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975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B8DE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327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7B9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91D3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842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E8D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8E67BA" w14:paraId="33DE0688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F1D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6EC2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372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09B1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165E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D3B3A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4D06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07B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381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F7D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FCE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-11.38%</w:t>
            </w:r>
          </w:p>
        </w:tc>
      </w:tr>
      <w:tr w:rsidR="008E67BA" w14:paraId="64FA657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7AD6E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7A5E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7E7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72D10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DC2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C57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D96A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D34C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939.82%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83B0E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AF7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E98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2266.66%</w:t>
            </w:r>
          </w:p>
        </w:tc>
      </w:tr>
      <w:tr w:rsidR="008E67BA" w14:paraId="3F9D5137" w14:textId="77777777">
        <w:tc>
          <w:tcPr>
            <w:tcW w:w="838" w:type="dxa"/>
            <w:vMerge/>
            <w:shd w:val="clear" w:color="auto" w:fill="auto"/>
            <w:vAlign w:val="center"/>
          </w:tcPr>
          <w:p w14:paraId="7512F4D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7F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C5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9E0B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426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707D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0F1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941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0BDD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655E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1DCD3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123.35%</w:t>
            </w:r>
          </w:p>
        </w:tc>
      </w:tr>
      <w:tr w:rsidR="008E67BA" w14:paraId="068C7664" w14:textId="77777777">
        <w:tc>
          <w:tcPr>
            <w:tcW w:w="838" w:type="dxa"/>
            <w:vMerge/>
            <w:shd w:val="clear" w:color="auto" w:fill="auto"/>
            <w:vAlign w:val="center"/>
          </w:tcPr>
          <w:p w14:paraId="114180E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BC4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B55D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CE9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D67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8848C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6AF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31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176.03%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52B3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A9D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5B2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512.90%</w:t>
            </w:r>
          </w:p>
        </w:tc>
      </w:tr>
      <w:tr w:rsidR="008E67BA" w14:paraId="49BCF16A" w14:textId="77777777">
        <w:tc>
          <w:tcPr>
            <w:tcW w:w="838" w:type="dxa"/>
            <w:shd w:val="clear" w:color="auto" w:fill="auto"/>
            <w:vAlign w:val="center"/>
          </w:tcPr>
          <w:p w14:paraId="55A69A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895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C1E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146D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F89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BB2C2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D816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36.35%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D1B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7F42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264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71.38%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823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C08A764" w14:textId="77777777">
        <w:tc>
          <w:tcPr>
            <w:tcW w:w="838" w:type="dxa"/>
            <w:shd w:val="clear" w:color="auto" w:fill="auto"/>
            <w:vAlign w:val="center"/>
          </w:tcPr>
          <w:p w14:paraId="708654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67D9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13E4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2C3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5A1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53AD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3A7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A00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61D4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16B8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43.28%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3B54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6DDD629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30A7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315F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2F41B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CA9BDAA" w14:textId="70FFDE75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76DAD98" w14:textId="77777777" w:rsidR="008E67BA" w:rsidRDefault="008E67BA">
      <w:pPr>
        <w:pStyle w:val="L1bullet"/>
        <w:ind w:left="0" w:firstLine="0"/>
        <w:rPr>
          <w:rFonts w:eastAsia="맑은 고딕"/>
          <w:lang w:eastAsia="ko-KR"/>
        </w:rPr>
      </w:pPr>
    </w:p>
    <w:sectPr w:rsidR="008E67BA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78A2" w14:textId="77777777" w:rsidR="00FA0F4C" w:rsidRDefault="00FA0F4C">
      <w:pPr>
        <w:spacing w:after="0"/>
      </w:pPr>
      <w:r>
        <w:separator/>
      </w:r>
    </w:p>
  </w:endnote>
  <w:endnote w:type="continuationSeparator" w:id="0">
    <w:p w14:paraId="3E262E1C" w14:textId="77777777" w:rsidR="00FA0F4C" w:rsidRDefault="00FA0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E960" w14:textId="77777777" w:rsidR="003C1940" w:rsidRDefault="003C1940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8CCA" w14:textId="77777777" w:rsidR="00FA0F4C" w:rsidRDefault="00FA0F4C">
      <w:pPr>
        <w:spacing w:after="0"/>
      </w:pPr>
      <w:r>
        <w:separator/>
      </w:r>
    </w:p>
  </w:footnote>
  <w:footnote w:type="continuationSeparator" w:id="0">
    <w:p w14:paraId="2EB241C1" w14:textId="77777777" w:rsidR="00FA0F4C" w:rsidRDefault="00FA0F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899E" w14:textId="7C8FB834" w:rsidR="003C1940" w:rsidRDefault="003C19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F5D5ABD" w14:textId="468D9FE7" w:rsidR="003C1940" w:rsidRDefault="003C194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17E7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B6EC8D7" w14:textId="2D9B7ACC" w:rsidR="003C1940" w:rsidRDefault="003C194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41900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641BEB8C" w14:textId="77777777" w:rsidR="003C1940" w:rsidRDefault="003C194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0B8E9A"/>
    <w:multiLevelType w:val="singleLevel"/>
    <w:tmpl w:val="D00B8E9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052"/>
        </w:tabs>
        <w:ind w:left="105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071963"/>
    <w:multiLevelType w:val="multilevel"/>
    <w:tmpl w:val="2907196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AFC6"/>
    <w:multiLevelType w:val="singleLevel"/>
    <w:tmpl w:val="6F7AAFC6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6476262">
    <w:abstractNumId w:val="4"/>
  </w:num>
  <w:num w:numId="2" w16cid:durableId="926882820">
    <w:abstractNumId w:val="6"/>
  </w:num>
  <w:num w:numId="3" w16cid:durableId="416093930">
    <w:abstractNumId w:val="9"/>
  </w:num>
  <w:num w:numId="4" w16cid:durableId="1700398480">
    <w:abstractNumId w:val="10"/>
  </w:num>
  <w:num w:numId="5" w16cid:durableId="644355763">
    <w:abstractNumId w:val="7"/>
  </w:num>
  <w:num w:numId="6" w16cid:durableId="1468159179">
    <w:abstractNumId w:val="3"/>
  </w:num>
  <w:num w:numId="7" w16cid:durableId="2036228269">
    <w:abstractNumId w:val="8"/>
  </w:num>
  <w:num w:numId="8" w16cid:durableId="828642945">
    <w:abstractNumId w:val="5"/>
  </w:num>
  <w:num w:numId="9" w16cid:durableId="2005428206">
    <w:abstractNumId w:val="2"/>
  </w:num>
  <w:num w:numId="10" w16cid:durableId="578754995">
    <w:abstractNumId w:val="1"/>
  </w:num>
  <w:num w:numId="11" w16cid:durableId="904879866">
    <w:abstractNumId w:val="31"/>
  </w:num>
  <w:num w:numId="12" w16cid:durableId="2138454377">
    <w:abstractNumId w:val="25"/>
  </w:num>
  <w:num w:numId="13" w16cid:durableId="1808159540">
    <w:abstractNumId w:val="14"/>
    <w:lvlOverride w:ilvl="0">
      <w:startOverride w:val="1"/>
    </w:lvlOverride>
  </w:num>
  <w:num w:numId="14" w16cid:durableId="120659531">
    <w:abstractNumId w:val="28"/>
  </w:num>
  <w:num w:numId="15" w16cid:durableId="13081711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53988">
    <w:abstractNumId w:val="13"/>
  </w:num>
  <w:num w:numId="17" w16cid:durableId="250086928">
    <w:abstractNumId w:val="23"/>
  </w:num>
  <w:num w:numId="18" w16cid:durableId="656344623">
    <w:abstractNumId w:val="16"/>
  </w:num>
  <w:num w:numId="19" w16cid:durableId="855967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403622">
    <w:abstractNumId w:val="12"/>
  </w:num>
  <w:num w:numId="21" w16cid:durableId="998577005">
    <w:abstractNumId w:val="19"/>
  </w:num>
  <w:num w:numId="22" w16cid:durableId="869145431">
    <w:abstractNumId w:val="21"/>
  </w:num>
  <w:num w:numId="23" w16cid:durableId="2053536249">
    <w:abstractNumId w:val="33"/>
  </w:num>
  <w:num w:numId="24" w16cid:durableId="1910456340">
    <w:abstractNumId w:val="22"/>
  </w:num>
  <w:num w:numId="25" w16cid:durableId="300842296">
    <w:abstractNumId w:val="30"/>
  </w:num>
  <w:num w:numId="26" w16cid:durableId="660083673">
    <w:abstractNumId w:val="26"/>
  </w:num>
  <w:num w:numId="27" w16cid:durableId="79831910">
    <w:abstractNumId w:val="20"/>
  </w:num>
  <w:num w:numId="28" w16cid:durableId="2093164464">
    <w:abstractNumId w:val="17"/>
  </w:num>
  <w:num w:numId="29" w16cid:durableId="1755475743">
    <w:abstractNumId w:val="32"/>
  </w:num>
  <w:num w:numId="30" w16cid:durableId="130949777">
    <w:abstractNumId w:val="29"/>
  </w:num>
  <w:num w:numId="31" w16cid:durableId="2142454603">
    <w:abstractNumId w:val="24"/>
  </w:num>
  <w:num w:numId="32" w16cid:durableId="962806765">
    <w:abstractNumId w:val="11"/>
  </w:num>
  <w:num w:numId="33" w16cid:durableId="371659792">
    <w:abstractNumId w:val="27"/>
  </w:num>
  <w:num w:numId="34" w16cid:durableId="122572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72B"/>
    <w:rsid w:val="00011A73"/>
    <w:rsid w:val="0001290C"/>
    <w:rsid w:val="00023E2E"/>
    <w:rsid w:val="00031274"/>
    <w:rsid w:val="00033397"/>
    <w:rsid w:val="00036472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7AE3"/>
    <w:rsid w:val="000A7358"/>
    <w:rsid w:val="000B79CB"/>
    <w:rsid w:val="000C47C3"/>
    <w:rsid w:val="000C61B9"/>
    <w:rsid w:val="000D2002"/>
    <w:rsid w:val="000D23E0"/>
    <w:rsid w:val="000D58AB"/>
    <w:rsid w:val="000D7DAB"/>
    <w:rsid w:val="000E5734"/>
    <w:rsid w:val="000E6273"/>
    <w:rsid w:val="000F251E"/>
    <w:rsid w:val="000F5247"/>
    <w:rsid w:val="001051D1"/>
    <w:rsid w:val="00105B7F"/>
    <w:rsid w:val="00114E8A"/>
    <w:rsid w:val="00116B91"/>
    <w:rsid w:val="00127490"/>
    <w:rsid w:val="0013033D"/>
    <w:rsid w:val="00133525"/>
    <w:rsid w:val="00134A98"/>
    <w:rsid w:val="0013539A"/>
    <w:rsid w:val="001376BA"/>
    <w:rsid w:val="00144EA2"/>
    <w:rsid w:val="00145A69"/>
    <w:rsid w:val="0016172C"/>
    <w:rsid w:val="0016217F"/>
    <w:rsid w:val="001656F6"/>
    <w:rsid w:val="0016752D"/>
    <w:rsid w:val="00170B58"/>
    <w:rsid w:val="001728D8"/>
    <w:rsid w:val="00183508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153B2"/>
    <w:rsid w:val="0022002F"/>
    <w:rsid w:val="002209E1"/>
    <w:rsid w:val="00223850"/>
    <w:rsid w:val="002336A8"/>
    <w:rsid w:val="002347A2"/>
    <w:rsid w:val="00236CC8"/>
    <w:rsid w:val="0024771E"/>
    <w:rsid w:val="00263CD1"/>
    <w:rsid w:val="002675F0"/>
    <w:rsid w:val="00267FBA"/>
    <w:rsid w:val="002725B8"/>
    <w:rsid w:val="002760EE"/>
    <w:rsid w:val="00290514"/>
    <w:rsid w:val="0029144F"/>
    <w:rsid w:val="00292CEE"/>
    <w:rsid w:val="00293AB1"/>
    <w:rsid w:val="002949F8"/>
    <w:rsid w:val="00297A32"/>
    <w:rsid w:val="002A0930"/>
    <w:rsid w:val="002A0FA6"/>
    <w:rsid w:val="002A16E4"/>
    <w:rsid w:val="002A3A2D"/>
    <w:rsid w:val="002B1264"/>
    <w:rsid w:val="002B5ABE"/>
    <w:rsid w:val="002B6339"/>
    <w:rsid w:val="002C0F19"/>
    <w:rsid w:val="002C4363"/>
    <w:rsid w:val="002D0867"/>
    <w:rsid w:val="002D6A54"/>
    <w:rsid w:val="002E00EE"/>
    <w:rsid w:val="002E138A"/>
    <w:rsid w:val="0031179F"/>
    <w:rsid w:val="00316D81"/>
    <w:rsid w:val="00317004"/>
    <w:rsid w:val="003172DC"/>
    <w:rsid w:val="003261AE"/>
    <w:rsid w:val="003311EB"/>
    <w:rsid w:val="00331204"/>
    <w:rsid w:val="00332E2F"/>
    <w:rsid w:val="00335E7C"/>
    <w:rsid w:val="00344B72"/>
    <w:rsid w:val="00346F99"/>
    <w:rsid w:val="0035283A"/>
    <w:rsid w:val="00353FDA"/>
    <w:rsid w:val="0035462D"/>
    <w:rsid w:val="00356555"/>
    <w:rsid w:val="00363619"/>
    <w:rsid w:val="00366DA9"/>
    <w:rsid w:val="003765B8"/>
    <w:rsid w:val="00380045"/>
    <w:rsid w:val="00380AB7"/>
    <w:rsid w:val="00381F1B"/>
    <w:rsid w:val="00385753"/>
    <w:rsid w:val="00390482"/>
    <w:rsid w:val="003B6679"/>
    <w:rsid w:val="003C110F"/>
    <w:rsid w:val="003C136C"/>
    <w:rsid w:val="003C1940"/>
    <w:rsid w:val="003C1A70"/>
    <w:rsid w:val="003C37B3"/>
    <w:rsid w:val="003C3971"/>
    <w:rsid w:val="003C63E9"/>
    <w:rsid w:val="003C7292"/>
    <w:rsid w:val="003D3C35"/>
    <w:rsid w:val="003E44AF"/>
    <w:rsid w:val="00423334"/>
    <w:rsid w:val="004271A7"/>
    <w:rsid w:val="004278AF"/>
    <w:rsid w:val="004345EC"/>
    <w:rsid w:val="00435C9C"/>
    <w:rsid w:val="00446C84"/>
    <w:rsid w:val="004472B6"/>
    <w:rsid w:val="00450930"/>
    <w:rsid w:val="00464301"/>
    <w:rsid w:val="00465515"/>
    <w:rsid w:val="00475296"/>
    <w:rsid w:val="004835D8"/>
    <w:rsid w:val="00484E37"/>
    <w:rsid w:val="00494654"/>
    <w:rsid w:val="00496B9F"/>
    <w:rsid w:val="0049751D"/>
    <w:rsid w:val="004A2CBE"/>
    <w:rsid w:val="004B0B70"/>
    <w:rsid w:val="004B3AD8"/>
    <w:rsid w:val="004C30AC"/>
    <w:rsid w:val="004D1CC8"/>
    <w:rsid w:val="004D3578"/>
    <w:rsid w:val="004D3896"/>
    <w:rsid w:val="004E0805"/>
    <w:rsid w:val="004E0D4F"/>
    <w:rsid w:val="004E213A"/>
    <w:rsid w:val="004E2FD8"/>
    <w:rsid w:val="004E3B11"/>
    <w:rsid w:val="004F0988"/>
    <w:rsid w:val="004F0B0E"/>
    <w:rsid w:val="004F3340"/>
    <w:rsid w:val="004F5786"/>
    <w:rsid w:val="005070CC"/>
    <w:rsid w:val="00507CE6"/>
    <w:rsid w:val="00510E6B"/>
    <w:rsid w:val="0051117D"/>
    <w:rsid w:val="00513AEC"/>
    <w:rsid w:val="00513FC3"/>
    <w:rsid w:val="00522EF7"/>
    <w:rsid w:val="00524393"/>
    <w:rsid w:val="005252F9"/>
    <w:rsid w:val="00526040"/>
    <w:rsid w:val="005268B3"/>
    <w:rsid w:val="00530153"/>
    <w:rsid w:val="00532D56"/>
    <w:rsid w:val="0053388B"/>
    <w:rsid w:val="00535773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51A8"/>
    <w:rsid w:val="00582D8E"/>
    <w:rsid w:val="0058319D"/>
    <w:rsid w:val="005868FF"/>
    <w:rsid w:val="00592E32"/>
    <w:rsid w:val="00596BF4"/>
    <w:rsid w:val="00597B11"/>
    <w:rsid w:val="005B294F"/>
    <w:rsid w:val="005B2DB0"/>
    <w:rsid w:val="005B349F"/>
    <w:rsid w:val="005B4438"/>
    <w:rsid w:val="005C5596"/>
    <w:rsid w:val="005D2E01"/>
    <w:rsid w:val="005D7526"/>
    <w:rsid w:val="005E04D7"/>
    <w:rsid w:val="005E2C0F"/>
    <w:rsid w:val="005E4BB2"/>
    <w:rsid w:val="005E6710"/>
    <w:rsid w:val="005F05CD"/>
    <w:rsid w:val="005F2CB1"/>
    <w:rsid w:val="005F788A"/>
    <w:rsid w:val="00602AEA"/>
    <w:rsid w:val="00603923"/>
    <w:rsid w:val="006130DE"/>
    <w:rsid w:val="00614FDF"/>
    <w:rsid w:val="00622CA7"/>
    <w:rsid w:val="00623A24"/>
    <w:rsid w:val="00626A53"/>
    <w:rsid w:val="00630DBC"/>
    <w:rsid w:val="0063543D"/>
    <w:rsid w:val="00635E89"/>
    <w:rsid w:val="006414FB"/>
    <w:rsid w:val="0064518B"/>
    <w:rsid w:val="00647114"/>
    <w:rsid w:val="00655BDF"/>
    <w:rsid w:val="006643DA"/>
    <w:rsid w:val="00665F3B"/>
    <w:rsid w:val="006732E5"/>
    <w:rsid w:val="00674F5E"/>
    <w:rsid w:val="00684C01"/>
    <w:rsid w:val="00686C36"/>
    <w:rsid w:val="006912E9"/>
    <w:rsid w:val="006A0C41"/>
    <w:rsid w:val="006A2D55"/>
    <w:rsid w:val="006A323F"/>
    <w:rsid w:val="006A7B8B"/>
    <w:rsid w:val="006B2097"/>
    <w:rsid w:val="006B30D0"/>
    <w:rsid w:val="006B341F"/>
    <w:rsid w:val="006B74EB"/>
    <w:rsid w:val="006C18E7"/>
    <w:rsid w:val="006C2907"/>
    <w:rsid w:val="006C3D95"/>
    <w:rsid w:val="006C3EA7"/>
    <w:rsid w:val="006C4BDC"/>
    <w:rsid w:val="006C6727"/>
    <w:rsid w:val="006D3C08"/>
    <w:rsid w:val="006D6AE8"/>
    <w:rsid w:val="006E5006"/>
    <w:rsid w:val="006E5C86"/>
    <w:rsid w:val="006E75D3"/>
    <w:rsid w:val="006F01EE"/>
    <w:rsid w:val="006F1EEB"/>
    <w:rsid w:val="00701116"/>
    <w:rsid w:val="00704DFF"/>
    <w:rsid w:val="00706772"/>
    <w:rsid w:val="00710168"/>
    <w:rsid w:val="0071174C"/>
    <w:rsid w:val="00712441"/>
    <w:rsid w:val="00713C44"/>
    <w:rsid w:val="00714AAE"/>
    <w:rsid w:val="00727F6F"/>
    <w:rsid w:val="00734A5B"/>
    <w:rsid w:val="007355CB"/>
    <w:rsid w:val="00736A7D"/>
    <w:rsid w:val="0074026F"/>
    <w:rsid w:val="007429F6"/>
    <w:rsid w:val="00744904"/>
    <w:rsid w:val="00744E76"/>
    <w:rsid w:val="00745499"/>
    <w:rsid w:val="00746638"/>
    <w:rsid w:val="007468B3"/>
    <w:rsid w:val="007501F1"/>
    <w:rsid w:val="007513D7"/>
    <w:rsid w:val="0075168C"/>
    <w:rsid w:val="00752EF5"/>
    <w:rsid w:val="00755237"/>
    <w:rsid w:val="0075582E"/>
    <w:rsid w:val="00760895"/>
    <w:rsid w:val="00765EA3"/>
    <w:rsid w:val="00765FFC"/>
    <w:rsid w:val="007704E6"/>
    <w:rsid w:val="00771E9A"/>
    <w:rsid w:val="0077362F"/>
    <w:rsid w:val="00773B65"/>
    <w:rsid w:val="00773E1A"/>
    <w:rsid w:val="00774DA4"/>
    <w:rsid w:val="00775CF5"/>
    <w:rsid w:val="0077622C"/>
    <w:rsid w:val="00777D1F"/>
    <w:rsid w:val="00780543"/>
    <w:rsid w:val="00781F0F"/>
    <w:rsid w:val="00783271"/>
    <w:rsid w:val="0078379E"/>
    <w:rsid w:val="0079727B"/>
    <w:rsid w:val="007A37E4"/>
    <w:rsid w:val="007A55C9"/>
    <w:rsid w:val="007A7452"/>
    <w:rsid w:val="007B4CE9"/>
    <w:rsid w:val="007B600E"/>
    <w:rsid w:val="007B6489"/>
    <w:rsid w:val="007C23E5"/>
    <w:rsid w:val="007D05FE"/>
    <w:rsid w:val="007D6EDC"/>
    <w:rsid w:val="007E1661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4939"/>
    <w:rsid w:val="00835F64"/>
    <w:rsid w:val="00836135"/>
    <w:rsid w:val="00836911"/>
    <w:rsid w:val="00837268"/>
    <w:rsid w:val="00842A99"/>
    <w:rsid w:val="00851525"/>
    <w:rsid w:val="008566ED"/>
    <w:rsid w:val="00862DD2"/>
    <w:rsid w:val="008665C1"/>
    <w:rsid w:val="008768CA"/>
    <w:rsid w:val="00885540"/>
    <w:rsid w:val="008A2586"/>
    <w:rsid w:val="008A2CA7"/>
    <w:rsid w:val="008A75D4"/>
    <w:rsid w:val="008B0772"/>
    <w:rsid w:val="008B3F12"/>
    <w:rsid w:val="008B5541"/>
    <w:rsid w:val="008C34F0"/>
    <w:rsid w:val="008C384C"/>
    <w:rsid w:val="008C4D34"/>
    <w:rsid w:val="008C4FC5"/>
    <w:rsid w:val="008C6D37"/>
    <w:rsid w:val="008E1931"/>
    <w:rsid w:val="008E2D68"/>
    <w:rsid w:val="008E6756"/>
    <w:rsid w:val="008E67BA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3F44"/>
    <w:rsid w:val="00956C21"/>
    <w:rsid w:val="00957E6E"/>
    <w:rsid w:val="00957F4D"/>
    <w:rsid w:val="009706FE"/>
    <w:rsid w:val="00971048"/>
    <w:rsid w:val="00971C12"/>
    <w:rsid w:val="00973190"/>
    <w:rsid w:val="00975CE0"/>
    <w:rsid w:val="00985D26"/>
    <w:rsid w:val="00991EB3"/>
    <w:rsid w:val="00993475"/>
    <w:rsid w:val="0099609C"/>
    <w:rsid w:val="00997E85"/>
    <w:rsid w:val="009B07AB"/>
    <w:rsid w:val="009B08BE"/>
    <w:rsid w:val="009B4CD1"/>
    <w:rsid w:val="009B54D3"/>
    <w:rsid w:val="009C20AE"/>
    <w:rsid w:val="009C2510"/>
    <w:rsid w:val="009D1CE2"/>
    <w:rsid w:val="009D6AC8"/>
    <w:rsid w:val="009E1A81"/>
    <w:rsid w:val="009E593F"/>
    <w:rsid w:val="009F37B7"/>
    <w:rsid w:val="009F4389"/>
    <w:rsid w:val="009F5096"/>
    <w:rsid w:val="009F58FB"/>
    <w:rsid w:val="00A02F65"/>
    <w:rsid w:val="00A10F02"/>
    <w:rsid w:val="00A164B4"/>
    <w:rsid w:val="00A26956"/>
    <w:rsid w:val="00A27486"/>
    <w:rsid w:val="00A34717"/>
    <w:rsid w:val="00A449A1"/>
    <w:rsid w:val="00A53200"/>
    <w:rsid w:val="00A53724"/>
    <w:rsid w:val="00A55C97"/>
    <w:rsid w:val="00A56066"/>
    <w:rsid w:val="00A56BF7"/>
    <w:rsid w:val="00A6269C"/>
    <w:rsid w:val="00A63133"/>
    <w:rsid w:val="00A64918"/>
    <w:rsid w:val="00A65BB1"/>
    <w:rsid w:val="00A73129"/>
    <w:rsid w:val="00A765A1"/>
    <w:rsid w:val="00A819C2"/>
    <w:rsid w:val="00A82346"/>
    <w:rsid w:val="00A92BA1"/>
    <w:rsid w:val="00A95A32"/>
    <w:rsid w:val="00AA394C"/>
    <w:rsid w:val="00AA45F2"/>
    <w:rsid w:val="00AA5699"/>
    <w:rsid w:val="00AB061E"/>
    <w:rsid w:val="00AB4A5D"/>
    <w:rsid w:val="00AB5D6C"/>
    <w:rsid w:val="00AB5F7E"/>
    <w:rsid w:val="00AB7B2B"/>
    <w:rsid w:val="00AC27B9"/>
    <w:rsid w:val="00AC32BE"/>
    <w:rsid w:val="00AC6BC6"/>
    <w:rsid w:val="00AD065E"/>
    <w:rsid w:val="00AD17E7"/>
    <w:rsid w:val="00AE65E2"/>
    <w:rsid w:val="00AF1460"/>
    <w:rsid w:val="00AF481E"/>
    <w:rsid w:val="00B04376"/>
    <w:rsid w:val="00B1446B"/>
    <w:rsid w:val="00B151B9"/>
    <w:rsid w:val="00B15449"/>
    <w:rsid w:val="00B1638E"/>
    <w:rsid w:val="00B269E1"/>
    <w:rsid w:val="00B272B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B8D"/>
    <w:rsid w:val="00BA698C"/>
    <w:rsid w:val="00BB0F15"/>
    <w:rsid w:val="00BB4132"/>
    <w:rsid w:val="00BB4274"/>
    <w:rsid w:val="00BC0F7D"/>
    <w:rsid w:val="00BC4FA7"/>
    <w:rsid w:val="00BC51C4"/>
    <w:rsid w:val="00BC53A2"/>
    <w:rsid w:val="00BD7D31"/>
    <w:rsid w:val="00BE143C"/>
    <w:rsid w:val="00BE3255"/>
    <w:rsid w:val="00BE5086"/>
    <w:rsid w:val="00BE64EE"/>
    <w:rsid w:val="00BE7173"/>
    <w:rsid w:val="00BE7A82"/>
    <w:rsid w:val="00BF128E"/>
    <w:rsid w:val="00BF5F11"/>
    <w:rsid w:val="00BF7B2B"/>
    <w:rsid w:val="00C03B1C"/>
    <w:rsid w:val="00C074DD"/>
    <w:rsid w:val="00C1496A"/>
    <w:rsid w:val="00C15808"/>
    <w:rsid w:val="00C30A2B"/>
    <w:rsid w:val="00C33079"/>
    <w:rsid w:val="00C33115"/>
    <w:rsid w:val="00C354F3"/>
    <w:rsid w:val="00C41030"/>
    <w:rsid w:val="00C42233"/>
    <w:rsid w:val="00C45231"/>
    <w:rsid w:val="00C510AA"/>
    <w:rsid w:val="00C551FF"/>
    <w:rsid w:val="00C64DC2"/>
    <w:rsid w:val="00C6593E"/>
    <w:rsid w:val="00C72833"/>
    <w:rsid w:val="00C73669"/>
    <w:rsid w:val="00C7568F"/>
    <w:rsid w:val="00C762D7"/>
    <w:rsid w:val="00C80F1D"/>
    <w:rsid w:val="00C82C96"/>
    <w:rsid w:val="00C91962"/>
    <w:rsid w:val="00C93F40"/>
    <w:rsid w:val="00C972FE"/>
    <w:rsid w:val="00CA3D0C"/>
    <w:rsid w:val="00CA4249"/>
    <w:rsid w:val="00CC5F6B"/>
    <w:rsid w:val="00CD12D0"/>
    <w:rsid w:val="00CD1A8A"/>
    <w:rsid w:val="00CD250A"/>
    <w:rsid w:val="00CD5F0A"/>
    <w:rsid w:val="00CD6888"/>
    <w:rsid w:val="00CD6A5F"/>
    <w:rsid w:val="00CD7F07"/>
    <w:rsid w:val="00CE423F"/>
    <w:rsid w:val="00CF3C00"/>
    <w:rsid w:val="00CF3D10"/>
    <w:rsid w:val="00D06DDD"/>
    <w:rsid w:val="00D13400"/>
    <w:rsid w:val="00D15CB8"/>
    <w:rsid w:val="00D21279"/>
    <w:rsid w:val="00D2327A"/>
    <w:rsid w:val="00D24DCB"/>
    <w:rsid w:val="00D33F1D"/>
    <w:rsid w:val="00D4552A"/>
    <w:rsid w:val="00D535F4"/>
    <w:rsid w:val="00D55F18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29D"/>
    <w:rsid w:val="00DC4DA2"/>
    <w:rsid w:val="00DC7EEC"/>
    <w:rsid w:val="00DD4C17"/>
    <w:rsid w:val="00DD5E7A"/>
    <w:rsid w:val="00DD74A5"/>
    <w:rsid w:val="00DE1C06"/>
    <w:rsid w:val="00DE20CC"/>
    <w:rsid w:val="00DE23EE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13C5"/>
    <w:rsid w:val="00E37C12"/>
    <w:rsid w:val="00E41153"/>
    <w:rsid w:val="00E41900"/>
    <w:rsid w:val="00E44582"/>
    <w:rsid w:val="00E61B57"/>
    <w:rsid w:val="00E648E8"/>
    <w:rsid w:val="00E64F4A"/>
    <w:rsid w:val="00E700E3"/>
    <w:rsid w:val="00E707ED"/>
    <w:rsid w:val="00E77244"/>
    <w:rsid w:val="00E77645"/>
    <w:rsid w:val="00E861BF"/>
    <w:rsid w:val="00E93748"/>
    <w:rsid w:val="00EA05BF"/>
    <w:rsid w:val="00EA1155"/>
    <w:rsid w:val="00EA15B0"/>
    <w:rsid w:val="00EA17CA"/>
    <w:rsid w:val="00EA5EA7"/>
    <w:rsid w:val="00EA7C12"/>
    <w:rsid w:val="00EB0374"/>
    <w:rsid w:val="00EB14CE"/>
    <w:rsid w:val="00EC39CF"/>
    <w:rsid w:val="00EC4A25"/>
    <w:rsid w:val="00EC71B2"/>
    <w:rsid w:val="00ED7E57"/>
    <w:rsid w:val="00EE3BA4"/>
    <w:rsid w:val="00EE6EC0"/>
    <w:rsid w:val="00EE71F7"/>
    <w:rsid w:val="00EF0B73"/>
    <w:rsid w:val="00EF2F64"/>
    <w:rsid w:val="00EF608C"/>
    <w:rsid w:val="00EF7F95"/>
    <w:rsid w:val="00F00407"/>
    <w:rsid w:val="00F025A2"/>
    <w:rsid w:val="00F04712"/>
    <w:rsid w:val="00F10423"/>
    <w:rsid w:val="00F1104A"/>
    <w:rsid w:val="00F13360"/>
    <w:rsid w:val="00F2061B"/>
    <w:rsid w:val="00F22A7F"/>
    <w:rsid w:val="00F22EC7"/>
    <w:rsid w:val="00F24AD9"/>
    <w:rsid w:val="00F24E8D"/>
    <w:rsid w:val="00F325C8"/>
    <w:rsid w:val="00F32D56"/>
    <w:rsid w:val="00F41A05"/>
    <w:rsid w:val="00F448EE"/>
    <w:rsid w:val="00F54506"/>
    <w:rsid w:val="00F653B8"/>
    <w:rsid w:val="00F70528"/>
    <w:rsid w:val="00F7104F"/>
    <w:rsid w:val="00F74EB4"/>
    <w:rsid w:val="00F76365"/>
    <w:rsid w:val="00F77D05"/>
    <w:rsid w:val="00F9008D"/>
    <w:rsid w:val="00FA0F4C"/>
    <w:rsid w:val="00FA1266"/>
    <w:rsid w:val="00FA1E42"/>
    <w:rsid w:val="00FA2476"/>
    <w:rsid w:val="00FA2729"/>
    <w:rsid w:val="00FB0620"/>
    <w:rsid w:val="00FB065C"/>
    <w:rsid w:val="00FB4091"/>
    <w:rsid w:val="00FB77C4"/>
    <w:rsid w:val="00FC1192"/>
    <w:rsid w:val="00FC2E5E"/>
    <w:rsid w:val="00FC6DAB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3F51D7E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8F3511"/>
    <w:rsid w:val="27FD18A5"/>
    <w:rsid w:val="28E66336"/>
    <w:rsid w:val="295406C2"/>
    <w:rsid w:val="29C24397"/>
    <w:rsid w:val="2AF46B49"/>
    <w:rsid w:val="30BD4A86"/>
    <w:rsid w:val="316506C6"/>
    <w:rsid w:val="342D12FD"/>
    <w:rsid w:val="35932249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80C3ADF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5FA08"/>
  <w15:docId w15:val="{93539CEF-215B-4556-A4BB-0CBD20D2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  <w:lang w:eastAsia="zh-CN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customStyle="1" w:styleId="Metrics">
    <w:name w:val="Metrics"/>
    <w:basedOn w:val="a3"/>
    <w:qFormat/>
    <w:pPr>
      <w:jc w:val="center"/>
    </w:pPr>
    <w:rPr>
      <w:rFonts w:ascii="Calibri" w:hAnsi="Calibri" w:cs="Calibri"/>
      <w:color w:val="000000"/>
      <w:sz w:val="16"/>
      <w:szCs w:val="16"/>
    </w:rPr>
  </w:style>
  <w:style w:type="paragraph" w:styleId="affff2">
    <w:name w:val="Revision"/>
    <w:hidden/>
    <w:uiPriority w:val="99"/>
    <w:unhideWhenUsed/>
    <w:rsid w:val="00292C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C513D6-A1B8-4728-8987-A36871D34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38</Pages>
  <Words>19144</Words>
  <Characters>109125</Characters>
  <Application>Microsoft Office Word</Application>
  <DocSecurity>0</DocSecurity>
  <Lines>909</Lines>
  <Paragraphs>256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8</cp:revision>
  <cp:lastPrinted>2019-02-25T14:05:00Z</cp:lastPrinted>
  <dcterms:created xsi:type="dcterms:W3CDTF">2023-08-22T09:58:00Z</dcterms:created>
  <dcterms:modified xsi:type="dcterms:W3CDTF">2023-08-24T10:12:00Z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6A9A7F813054477A9490F3DDFAC3FE15</vt:lpwstr>
  </property>
</Properties>
</file>